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9440EA" w:rsidRPr="003162DA" w:rsidRDefault="009F388A" w:rsidP="00C450E1">
      <w:pPr>
        <w:rPr>
          <w:color w:val="000000" w:themeColor="text1"/>
          <w:szCs w:val="22"/>
          <w:lang w:eastAsia="en-US"/>
        </w:rPr>
      </w:pPr>
      <w:r w:rsidRPr="003162DA">
        <w:rPr>
          <w:color w:val="000000" w:themeColor="text1"/>
          <w:szCs w:val="22"/>
          <w:lang w:eastAsia="en-US"/>
        </w:rPr>
        <w:t>Obręb Leszno</w:t>
      </w:r>
      <w:r w:rsidR="00C04927" w:rsidRPr="003162DA">
        <w:rPr>
          <w:color w:val="000000" w:themeColor="text1"/>
          <w:szCs w:val="22"/>
          <w:lang w:eastAsia="en-US"/>
        </w:rPr>
        <w:t xml:space="preserve"> 0002</w:t>
      </w:r>
    </w:p>
    <w:p w:rsidR="008D0C93" w:rsidRPr="003162DA" w:rsidRDefault="008D0C93" w:rsidP="00C450E1">
      <w:pPr>
        <w:rPr>
          <w:color w:val="000000" w:themeColor="text1"/>
          <w:szCs w:val="22"/>
          <w:lang w:eastAsia="en-US"/>
        </w:rPr>
      </w:pPr>
    </w:p>
    <w:p w:rsidR="004E2548" w:rsidRPr="003162DA" w:rsidRDefault="009440EA" w:rsidP="00C450E1">
      <w:pPr>
        <w:rPr>
          <w:color w:val="000000" w:themeColor="text1"/>
          <w:szCs w:val="22"/>
          <w:lang w:eastAsia="en-US"/>
        </w:rPr>
      </w:pPr>
      <w:r w:rsidRPr="003162DA">
        <w:rPr>
          <w:color w:val="000000" w:themeColor="text1"/>
          <w:szCs w:val="22"/>
          <w:lang w:eastAsia="en-US"/>
        </w:rPr>
        <w:t>Działki nr:</w:t>
      </w:r>
      <w:r w:rsidR="00196015" w:rsidRPr="003162DA">
        <w:rPr>
          <w:color w:val="000000" w:themeColor="text1"/>
          <w:szCs w:val="22"/>
          <w:lang w:eastAsia="en-US"/>
        </w:rPr>
        <w:t xml:space="preserve"> </w:t>
      </w:r>
      <w:r w:rsidR="00C04927" w:rsidRPr="003162DA">
        <w:rPr>
          <w:color w:val="000000" w:themeColor="text1"/>
          <w:szCs w:val="22"/>
          <w:lang w:eastAsia="en-US"/>
        </w:rPr>
        <w:t>22, 1/11, 1/1, 1/26, 2/14, 8/4, 9/4, 10/4, 11/5, 2/6</w:t>
      </w:r>
    </w:p>
    <w:p w:rsidR="002462F7" w:rsidRPr="003162DA" w:rsidRDefault="002462F7" w:rsidP="00C450E1">
      <w:pPr>
        <w:rPr>
          <w:color w:val="000000" w:themeColor="text1"/>
          <w:szCs w:val="22"/>
          <w:lang w:eastAsia="en-US"/>
        </w:rPr>
      </w:pPr>
    </w:p>
    <w:p w:rsidR="002462F7" w:rsidRPr="003162DA" w:rsidRDefault="002462F7" w:rsidP="00C450E1">
      <w:pPr>
        <w:rPr>
          <w:color w:val="000000" w:themeColor="text1"/>
          <w:szCs w:val="22"/>
          <w:lang w:eastAsia="en-US"/>
        </w:rPr>
      </w:pPr>
    </w:p>
    <w:p w:rsidR="003E529C" w:rsidRPr="003162DA" w:rsidRDefault="003E529C" w:rsidP="00C450E1">
      <w:pPr>
        <w:rPr>
          <w:color w:val="000000" w:themeColor="text1"/>
          <w:szCs w:val="22"/>
          <w:lang w:eastAsia="en-US"/>
        </w:rPr>
      </w:pPr>
      <w:r w:rsidRPr="003162DA">
        <w:rPr>
          <w:color w:val="000000" w:themeColor="text1"/>
          <w:szCs w:val="22"/>
          <w:lang w:eastAsia="en-US"/>
        </w:rPr>
        <w:t xml:space="preserve">           </w:t>
      </w:r>
    </w:p>
    <w:p w:rsidR="0094748D" w:rsidRPr="003162DA" w:rsidRDefault="00370A08" w:rsidP="00C450E1">
      <w:pPr>
        <w:rPr>
          <w:color w:val="000000" w:themeColor="text1"/>
          <w:szCs w:val="22"/>
          <w:lang w:eastAsia="en-US"/>
        </w:rPr>
      </w:pPr>
      <w:r w:rsidRPr="003162DA">
        <w:rPr>
          <w:color w:val="000000" w:themeColor="text1"/>
          <w:szCs w:val="22"/>
          <w:lang w:eastAsia="en-US"/>
        </w:rPr>
        <w:t xml:space="preserve">           </w:t>
      </w:r>
      <w:r w:rsidR="0094748D" w:rsidRPr="003162DA">
        <w:rPr>
          <w:color w:val="000000" w:themeColor="text1"/>
          <w:szCs w:val="22"/>
          <w:lang w:eastAsia="en-US"/>
        </w:rPr>
        <w:t xml:space="preserve">   </w:t>
      </w:r>
    </w:p>
    <w:p w:rsidR="003D7102" w:rsidRPr="003162DA" w:rsidRDefault="003D7102" w:rsidP="00C450E1">
      <w:pPr>
        <w:rPr>
          <w:color w:val="000000" w:themeColor="text1"/>
          <w:szCs w:val="22"/>
          <w:lang w:eastAsia="en-US"/>
        </w:rPr>
      </w:pPr>
    </w:p>
    <w:p w:rsidR="00D10D19" w:rsidRPr="003162DA" w:rsidRDefault="00D10D19" w:rsidP="00D10D19">
      <w:pPr>
        <w:spacing w:line="360" w:lineRule="exact"/>
        <w:ind w:left="855" w:hanging="855"/>
        <w:rPr>
          <w:color w:val="000000" w:themeColor="text1"/>
        </w:rPr>
      </w:pPr>
    </w:p>
    <w:tbl>
      <w:tblPr>
        <w:tblpPr w:leftFromText="141" w:rightFromText="141" w:vertAnchor="text" w:horzAnchor="margin" w:tblpX="300" w:tblpY="189"/>
        <w:tblOverlap w:val="never"/>
        <w:tblW w:w="9051" w:type="dxa"/>
        <w:tblBorders>
          <w:top w:val="single" w:sz="12" w:space="0" w:color="0070C0"/>
          <w:left w:val="single" w:sz="12" w:space="0" w:color="0070C0"/>
          <w:bottom w:val="single" w:sz="12" w:space="0" w:color="0070C0"/>
          <w:right w:val="single" w:sz="12" w:space="0" w:color="0070C0"/>
        </w:tblBorders>
        <w:tblLayout w:type="fixed"/>
        <w:tblCellMar>
          <w:left w:w="120" w:type="dxa"/>
          <w:right w:w="120" w:type="dxa"/>
        </w:tblCellMar>
        <w:tblLook w:val="0000" w:firstRow="0" w:lastRow="0" w:firstColumn="0" w:lastColumn="0" w:noHBand="0" w:noVBand="0"/>
      </w:tblPr>
      <w:tblGrid>
        <w:gridCol w:w="2247"/>
        <w:gridCol w:w="141"/>
        <w:gridCol w:w="2127"/>
        <w:gridCol w:w="2409"/>
        <w:gridCol w:w="2127"/>
      </w:tblGrid>
      <w:tr w:rsidR="003162DA" w:rsidRPr="003162DA" w:rsidTr="003C57EC">
        <w:trPr>
          <w:trHeight w:val="690"/>
        </w:trPr>
        <w:tc>
          <w:tcPr>
            <w:tcW w:w="2388" w:type="dxa"/>
            <w:gridSpan w:val="2"/>
            <w:tcBorders>
              <w:top w:val="single" w:sz="12" w:space="0" w:color="0070C0"/>
              <w:bottom w:val="single" w:sz="4" w:space="0" w:color="0070C0"/>
              <w:right w:val="single" w:sz="4" w:space="0" w:color="0070C0"/>
            </w:tcBorders>
          </w:tcPr>
          <w:p w:rsidR="00124D9D" w:rsidRPr="003162DA" w:rsidRDefault="00124D9D" w:rsidP="003C57EC">
            <w:pPr>
              <w:tabs>
                <w:tab w:val="left" w:pos="-720"/>
              </w:tabs>
              <w:suppressAutoHyphens/>
              <w:spacing w:line="240" w:lineRule="auto"/>
              <w:ind w:left="0" w:firstLine="142"/>
              <w:jc w:val="left"/>
              <w:rPr>
                <w:iCs/>
                <w:color w:val="000000" w:themeColor="text1"/>
                <w:spacing w:val="-3"/>
                <w:sz w:val="16"/>
                <w:szCs w:val="16"/>
              </w:rPr>
            </w:pPr>
            <w:r w:rsidRPr="003162DA">
              <w:rPr>
                <w:iCs/>
                <w:color w:val="000000" w:themeColor="text1"/>
                <w:spacing w:val="-3"/>
                <w:sz w:val="16"/>
                <w:szCs w:val="16"/>
              </w:rPr>
              <w:t>Zamawiający:</w:t>
            </w:r>
          </w:p>
        </w:tc>
        <w:tc>
          <w:tcPr>
            <w:tcW w:w="6663" w:type="dxa"/>
            <w:gridSpan w:val="3"/>
            <w:tcBorders>
              <w:top w:val="single" w:sz="12" w:space="0" w:color="0070C0"/>
              <w:left w:val="single" w:sz="4" w:space="0" w:color="0070C0"/>
              <w:bottom w:val="single" w:sz="4" w:space="0" w:color="0070C0"/>
            </w:tcBorders>
            <w:vAlign w:val="center"/>
          </w:tcPr>
          <w:p w:rsidR="00124D9D" w:rsidRPr="003162DA" w:rsidRDefault="00D40BCA" w:rsidP="00D40BCA">
            <w:pPr>
              <w:spacing w:line="240" w:lineRule="auto"/>
              <w:ind w:left="0" w:firstLine="22"/>
              <w:jc w:val="center"/>
              <w:rPr>
                <w:b/>
                <w:noProof/>
                <w:color w:val="000000" w:themeColor="text1"/>
                <w:spacing w:val="-3"/>
                <w:szCs w:val="22"/>
              </w:rPr>
            </w:pPr>
            <w:r w:rsidRPr="003162DA">
              <w:rPr>
                <w:b/>
                <w:noProof/>
                <w:color w:val="000000" w:themeColor="text1"/>
                <w:spacing w:val="-3"/>
                <w:szCs w:val="22"/>
              </w:rPr>
              <w:t>MIASTO  LESZNO</w:t>
            </w:r>
          </w:p>
          <w:p w:rsidR="00124D9D" w:rsidRPr="003162DA" w:rsidRDefault="00124D9D" w:rsidP="00D40BCA">
            <w:pPr>
              <w:spacing w:line="240" w:lineRule="auto"/>
              <w:ind w:left="0" w:firstLine="22"/>
              <w:jc w:val="center"/>
              <w:rPr>
                <w:b/>
                <w:noProof/>
                <w:color w:val="000000" w:themeColor="text1"/>
                <w:spacing w:val="-3"/>
                <w:szCs w:val="22"/>
              </w:rPr>
            </w:pPr>
            <w:r w:rsidRPr="003162DA">
              <w:rPr>
                <w:noProof/>
                <w:color w:val="000000" w:themeColor="text1"/>
                <w:spacing w:val="-3"/>
                <w:szCs w:val="20"/>
              </w:rPr>
              <w:t>ul.</w:t>
            </w:r>
            <w:r w:rsidR="00D40BCA" w:rsidRPr="003162DA">
              <w:rPr>
                <w:noProof/>
                <w:color w:val="000000" w:themeColor="text1"/>
                <w:spacing w:val="-3"/>
                <w:szCs w:val="20"/>
              </w:rPr>
              <w:t>Kazimierza Karasia 15, 64 – 100 Leszno</w:t>
            </w:r>
          </w:p>
        </w:tc>
      </w:tr>
      <w:tr w:rsidR="003162DA" w:rsidRPr="003162DA" w:rsidTr="003C57EC">
        <w:trPr>
          <w:trHeight w:val="690"/>
        </w:trPr>
        <w:tc>
          <w:tcPr>
            <w:tcW w:w="2388" w:type="dxa"/>
            <w:gridSpan w:val="2"/>
            <w:tcBorders>
              <w:top w:val="single" w:sz="4" w:space="0" w:color="0070C0"/>
              <w:bottom w:val="single" w:sz="12" w:space="0" w:color="0070C0"/>
              <w:right w:val="single" w:sz="4" w:space="0" w:color="0070C0"/>
            </w:tcBorders>
          </w:tcPr>
          <w:p w:rsidR="00124D9D" w:rsidRPr="003162DA" w:rsidRDefault="00124D9D" w:rsidP="003C57EC">
            <w:pPr>
              <w:tabs>
                <w:tab w:val="left" w:pos="-720"/>
              </w:tabs>
              <w:suppressAutoHyphens/>
              <w:spacing w:line="240" w:lineRule="auto"/>
              <w:ind w:left="0" w:firstLine="142"/>
              <w:jc w:val="left"/>
              <w:rPr>
                <w:b/>
                <w:bCs/>
                <w:iCs/>
                <w:color w:val="000000" w:themeColor="text1"/>
                <w:sz w:val="16"/>
                <w:szCs w:val="16"/>
              </w:rPr>
            </w:pPr>
            <w:r w:rsidRPr="003162DA">
              <w:rPr>
                <w:iCs/>
                <w:color w:val="000000" w:themeColor="text1"/>
                <w:spacing w:val="-3"/>
                <w:sz w:val="16"/>
                <w:szCs w:val="16"/>
              </w:rPr>
              <w:t>Jednostka projektowa:</w:t>
            </w:r>
          </w:p>
        </w:tc>
        <w:tc>
          <w:tcPr>
            <w:tcW w:w="6663" w:type="dxa"/>
            <w:gridSpan w:val="3"/>
            <w:tcBorders>
              <w:top w:val="single" w:sz="4" w:space="0" w:color="0070C0"/>
              <w:left w:val="single" w:sz="4" w:space="0" w:color="0070C0"/>
              <w:bottom w:val="single" w:sz="12" w:space="0" w:color="0070C0"/>
            </w:tcBorders>
            <w:vAlign w:val="bottom"/>
          </w:tcPr>
          <w:p w:rsidR="00124D9D" w:rsidRPr="003162DA" w:rsidRDefault="00124D9D" w:rsidP="003C57EC">
            <w:pPr>
              <w:spacing w:line="276" w:lineRule="auto"/>
              <w:ind w:left="0" w:firstLine="22"/>
              <w:jc w:val="left"/>
              <w:rPr>
                <w:b/>
                <w:noProof/>
                <w:color w:val="000000" w:themeColor="text1"/>
                <w:spacing w:val="-3"/>
                <w:sz w:val="6"/>
                <w:szCs w:val="6"/>
              </w:rPr>
            </w:pPr>
          </w:p>
          <w:p w:rsidR="00124D9D" w:rsidRPr="003162DA" w:rsidRDefault="00CE0E01" w:rsidP="00D40BCA">
            <w:pPr>
              <w:spacing w:line="276" w:lineRule="auto"/>
              <w:ind w:left="0" w:firstLine="0"/>
              <w:jc w:val="center"/>
              <w:rPr>
                <w:b/>
                <w:noProof/>
                <w:color w:val="000000" w:themeColor="text1"/>
                <w:spacing w:val="-3"/>
                <w:szCs w:val="22"/>
              </w:rPr>
            </w:pPr>
            <w:r w:rsidRPr="003162DA">
              <w:rPr>
                <w:b/>
                <w:noProof/>
                <w:color w:val="000000" w:themeColor="text1"/>
                <w:spacing w:val="-3"/>
                <w:szCs w:val="22"/>
              </w:rPr>
              <w:t>FIRMA PROJEKTOWO USŁUGOWA</w:t>
            </w:r>
          </w:p>
          <w:p w:rsidR="00CE0E01" w:rsidRPr="003162DA" w:rsidRDefault="00CE0E01" w:rsidP="00D40BCA">
            <w:pPr>
              <w:spacing w:line="276" w:lineRule="auto"/>
              <w:ind w:left="0" w:firstLine="0"/>
              <w:jc w:val="center"/>
              <w:rPr>
                <w:b/>
                <w:noProof/>
                <w:color w:val="000000" w:themeColor="text1"/>
                <w:spacing w:val="-3"/>
                <w:szCs w:val="22"/>
              </w:rPr>
            </w:pPr>
            <w:r w:rsidRPr="003162DA">
              <w:rPr>
                <w:b/>
                <w:noProof/>
                <w:color w:val="000000" w:themeColor="text1"/>
                <w:spacing w:val="-3"/>
                <w:szCs w:val="22"/>
              </w:rPr>
              <w:t>KRZYSZTOF MARCHWICKI</w:t>
            </w:r>
          </w:p>
          <w:p w:rsidR="00124D9D" w:rsidRPr="003162DA" w:rsidRDefault="00124D9D" w:rsidP="00D40BCA">
            <w:pPr>
              <w:spacing w:line="276" w:lineRule="auto"/>
              <w:ind w:left="0" w:firstLine="22"/>
              <w:jc w:val="center"/>
              <w:rPr>
                <w:b/>
                <w:noProof/>
                <w:color w:val="000000" w:themeColor="text1"/>
                <w:spacing w:val="-3"/>
                <w:szCs w:val="22"/>
              </w:rPr>
            </w:pPr>
            <w:r w:rsidRPr="003162DA">
              <w:rPr>
                <w:noProof/>
                <w:color w:val="000000" w:themeColor="text1"/>
                <w:spacing w:val="-3"/>
                <w:szCs w:val="20"/>
              </w:rPr>
              <w:t xml:space="preserve">ul. </w:t>
            </w:r>
            <w:r w:rsidR="00CE0E01" w:rsidRPr="003162DA">
              <w:rPr>
                <w:noProof/>
                <w:color w:val="000000" w:themeColor="text1"/>
                <w:spacing w:val="-3"/>
                <w:szCs w:val="20"/>
              </w:rPr>
              <w:t>Duńska 30</w:t>
            </w:r>
            <w:r w:rsidRPr="003162DA">
              <w:rPr>
                <w:noProof/>
                <w:color w:val="000000" w:themeColor="text1"/>
                <w:spacing w:val="-3"/>
                <w:szCs w:val="20"/>
              </w:rPr>
              <w:t>,  6</w:t>
            </w:r>
            <w:r w:rsidR="00CE0E01" w:rsidRPr="003162DA">
              <w:rPr>
                <w:noProof/>
                <w:color w:val="000000" w:themeColor="text1"/>
                <w:spacing w:val="-3"/>
                <w:szCs w:val="20"/>
              </w:rPr>
              <w:t>4-10</w:t>
            </w:r>
            <w:r w:rsidRPr="003162DA">
              <w:rPr>
                <w:noProof/>
                <w:color w:val="000000" w:themeColor="text1"/>
                <w:spacing w:val="-3"/>
                <w:szCs w:val="20"/>
              </w:rPr>
              <w:t xml:space="preserve">0 </w:t>
            </w:r>
            <w:r w:rsidR="00CE0E01" w:rsidRPr="003162DA">
              <w:rPr>
                <w:noProof/>
                <w:color w:val="000000" w:themeColor="text1"/>
                <w:spacing w:val="-3"/>
                <w:szCs w:val="20"/>
              </w:rPr>
              <w:t>Leszno</w:t>
            </w:r>
          </w:p>
        </w:tc>
      </w:tr>
      <w:tr w:rsidR="003162DA" w:rsidRPr="003162DA" w:rsidTr="003C57EC">
        <w:trPr>
          <w:trHeight w:val="473"/>
        </w:trPr>
        <w:tc>
          <w:tcPr>
            <w:tcW w:w="9051" w:type="dxa"/>
            <w:gridSpan w:val="5"/>
            <w:tcBorders>
              <w:top w:val="single" w:sz="12" w:space="0" w:color="0070C0"/>
              <w:bottom w:val="single" w:sz="4" w:space="0" w:color="0070C0"/>
            </w:tcBorders>
          </w:tcPr>
          <w:p w:rsidR="00812ECF" w:rsidRPr="003162DA" w:rsidRDefault="00124D9D" w:rsidP="00812ECF">
            <w:pPr>
              <w:pStyle w:val="Tabelka"/>
              <w:framePr w:hSpace="0" w:wrap="auto" w:vAnchor="margin" w:hAnchor="text" w:xAlign="left" w:yAlign="inline"/>
              <w:suppressOverlap w:val="0"/>
              <w:rPr>
                <w:iCs w:val="0"/>
                <w:color w:val="000000" w:themeColor="text1"/>
                <w:lang w:val="de-DE"/>
              </w:rPr>
            </w:pPr>
            <w:r w:rsidRPr="003162DA">
              <w:rPr>
                <w:iCs w:val="0"/>
                <w:color w:val="000000" w:themeColor="text1"/>
                <w:lang w:val="de-DE"/>
              </w:rPr>
              <w:t>Stadium</w:t>
            </w:r>
            <w:r w:rsidR="00812ECF" w:rsidRPr="003162DA">
              <w:rPr>
                <w:iCs w:val="0"/>
                <w:color w:val="000000" w:themeColor="text1"/>
                <w:lang w:val="de-DE"/>
              </w:rPr>
              <w:t>:</w:t>
            </w:r>
          </w:p>
          <w:p w:rsidR="001B3BF7" w:rsidRPr="003162DA" w:rsidRDefault="00C86B57" w:rsidP="004F3A24">
            <w:pPr>
              <w:pStyle w:val="Tabelka"/>
              <w:framePr w:hSpace="0" w:wrap="auto" w:vAnchor="margin" w:hAnchor="text" w:xAlign="left" w:yAlign="inline"/>
              <w:suppressOverlap w:val="0"/>
              <w:jc w:val="center"/>
              <w:rPr>
                <w:b/>
                <w:color w:val="000000" w:themeColor="text1"/>
                <w:sz w:val="24"/>
              </w:rPr>
            </w:pPr>
            <w:r w:rsidRPr="003162DA">
              <w:rPr>
                <w:b/>
                <w:color w:val="000000" w:themeColor="text1"/>
                <w:sz w:val="24"/>
              </w:rPr>
              <w:t xml:space="preserve">PROJEKT  </w:t>
            </w:r>
            <w:r w:rsidR="000A35CC" w:rsidRPr="003162DA">
              <w:rPr>
                <w:b/>
                <w:color w:val="000000" w:themeColor="text1"/>
                <w:sz w:val="24"/>
              </w:rPr>
              <w:t>ARCHITEKTONICZNO-BUDOWLANY</w:t>
            </w:r>
          </w:p>
        </w:tc>
      </w:tr>
      <w:tr w:rsidR="003162DA" w:rsidRPr="003162DA" w:rsidTr="003C57EC">
        <w:trPr>
          <w:trHeight w:val="602"/>
        </w:trPr>
        <w:tc>
          <w:tcPr>
            <w:tcW w:w="9051" w:type="dxa"/>
            <w:gridSpan w:val="5"/>
            <w:tcBorders>
              <w:top w:val="single" w:sz="4" w:space="0" w:color="0070C0"/>
              <w:bottom w:val="single" w:sz="4" w:space="0" w:color="0070C0"/>
            </w:tcBorders>
          </w:tcPr>
          <w:p w:rsidR="00124D9D" w:rsidRPr="003162DA" w:rsidRDefault="00124D9D" w:rsidP="00812ECF">
            <w:pPr>
              <w:pStyle w:val="Tabelka"/>
              <w:framePr w:hSpace="0" w:wrap="auto" w:vAnchor="margin" w:hAnchor="text" w:xAlign="left" w:yAlign="inline"/>
              <w:suppressOverlap w:val="0"/>
              <w:rPr>
                <w:color w:val="000000" w:themeColor="text1"/>
              </w:rPr>
            </w:pPr>
            <w:r w:rsidRPr="003162DA">
              <w:rPr>
                <w:color w:val="000000" w:themeColor="text1"/>
              </w:rPr>
              <w:t>Zamierzenie budowlane:</w:t>
            </w:r>
          </w:p>
          <w:p w:rsidR="00124D9D" w:rsidRPr="003162DA" w:rsidRDefault="00D035E9" w:rsidP="00D035E9">
            <w:pPr>
              <w:pStyle w:val="Tabelka"/>
              <w:framePr w:hSpace="0" w:wrap="auto" w:vAnchor="margin" w:hAnchor="text" w:xAlign="left" w:yAlign="inline"/>
              <w:suppressOverlap w:val="0"/>
              <w:jc w:val="center"/>
              <w:rPr>
                <w:b/>
                <w:color w:val="000000" w:themeColor="text1"/>
                <w:szCs w:val="20"/>
              </w:rPr>
            </w:pPr>
            <w:bookmarkStart w:id="0" w:name="OLE_LINK1"/>
            <w:r w:rsidRPr="003162DA">
              <w:rPr>
                <w:rFonts w:cs="Calibri"/>
                <w:b/>
                <w:color w:val="000000" w:themeColor="text1"/>
                <w:sz w:val="20"/>
                <w:szCs w:val="20"/>
              </w:rPr>
              <w:t>B</w:t>
            </w:r>
            <w:r w:rsidR="00CE0E01" w:rsidRPr="003162DA">
              <w:rPr>
                <w:rFonts w:cs="Calibri"/>
                <w:b/>
                <w:color w:val="000000" w:themeColor="text1"/>
                <w:sz w:val="20"/>
                <w:szCs w:val="20"/>
              </w:rPr>
              <w:t xml:space="preserve">udowa </w:t>
            </w:r>
            <w:r w:rsidR="00B5716E" w:rsidRPr="003162DA">
              <w:rPr>
                <w:rFonts w:cs="Calibri"/>
                <w:b/>
                <w:color w:val="000000" w:themeColor="text1"/>
                <w:sz w:val="20"/>
                <w:szCs w:val="20"/>
              </w:rPr>
              <w:t>nawierzchni utwardzonych oraz oświetlenia na terenie</w:t>
            </w:r>
            <w:r w:rsidRPr="003162DA">
              <w:rPr>
                <w:rFonts w:cs="Calibri"/>
                <w:b/>
                <w:color w:val="000000" w:themeColor="text1"/>
                <w:sz w:val="20"/>
                <w:szCs w:val="20"/>
              </w:rPr>
              <w:t xml:space="preserve"> Zbiornika Zaborowo</w:t>
            </w:r>
            <w:r w:rsidR="00CE0E01" w:rsidRPr="003162DA">
              <w:rPr>
                <w:rFonts w:cs="Calibri"/>
                <w:b/>
                <w:color w:val="000000" w:themeColor="text1"/>
                <w:sz w:val="20"/>
                <w:szCs w:val="20"/>
              </w:rPr>
              <w:t xml:space="preserve"> </w:t>
            </w:r>
            <w:r w:rsidR="003C57EC" w:rsidRPr="003162DA">
              <w:rPr>
                <w:rFonts w:cs="Calibri"/>
                <w:b/>
                <w:color w:val="000000" w:themeColor="text1"/>
              </w:rPr>
              <w:t xml:space="preserve">w  </w:t>
            </w:r>
            <w:bookmarkEnd w:id="0"/>
            <w:r w:rsidR="00D40BCA" w:rsidRPr="003162DA">
              <w:rPr>
                <w:rFonts w:cs="Calibri"/>
                <w:b/>
                <w:color w:val="000000" w:themeColor="text1"/>
                <w:sz w:val="18"/>
                <w:szCs w:val="18"/>
              </w:rPr>
              <w:t>Leszn</w:t>
            </w:r>
            <w:r w:rsidR="00B5716E" w:rsidRPr="003162DA">
              <w:rPr>
                <w:rFonts w:cs="Calibri"/>
                <w:b/>
                <w:color w:val="000000" w:themeColor="text1"/>
                <w:sz w:val="18"/>
                <w:szCs w:val="18"/>
              </w:rPr>
              <w:t>ie – część północna</w:t>
            </w:r>
          </w:p>
        </w:tc>
      </w:tr>
      <w:tr w:rsidR="003162DA" w:rsidRPr="003162DA" w:rsidTr="003C57EC">
        <w:trPr>
          <w:trHeight w:val="540"/>
        </w:trPr>
        <w:tc>
          <w:tcPr>
            <w:tcW w:w="9051" w:type="dxa"/>
            <w:gridSpan w:val="5"/>
            <w:tcBorders>
              <w:top w:val="single" w:sz="4" w:space="0" w:color="0070C0"/>
              <w:bottom w:val="single" w:sz="4" w:space="0" w:color="0070C0"/>
            </w:tcBorders>
          </w:tcPr>
          <w:p w:rsidR="00124D9D" w:rsidRPr="003162DA" w:rsidRDefault="00124D9D" w:rsidP="003C57EC">
            <w:pPr>
              <w:tabs>
                <w:tab w:val="left" w:pos="-720"/>
              </w:tabs>
              <w:suppressAutoHyphens/>
              <w:spacing w:line="240" w:lineRule="auto"/>
              <w:ind w:left="0" w:firstLine="142"/>
              <w:jc w:val="left"/>
              <w:rPr>
                <w:iCs/>
                <w:color w:val="000000" w:themeColor="text1"/>
                <w:sz w:val="16"/>
                <w:szCs w:val="16"/>
              </w:rPr>
            </w:pPr>
            <w:r w:rsidRPr="003162DA">
              <w:rPr>
                <w:iCs/>
                <w:color w:val="000000" w:themeColor="text1"/>
                <w:sz w:val="16"/>
                <w:szCs w:val="16"/>
              </w:rPr>
              <w:t>Obiekt budowlany:</w:t>
            </w:r>
          </w:p>
          <w:p w:rsidR="00124D9D" w:rsidRPr="003162DA" w:rsidRDefault="00AD39B8" w:rsidP="00D40BCA">
            <w:pPr>
              <w:spacing w:line="240" w:lineRule="auto"/>
              <w:ind w:left="0" w:firstLine="142"/>
              <w:jc w:val="center"/>
              <w:rPr>
                <w:b/>
                <w:color w:val="000000" w:themeColor="text1"/>
                <w:szCs w:val="20"/>
                <w:lang w:eastAsia="en-US"/>
              </w:rPr>
            </w:pPr>
            <w:r w:rsidRPr="003162DA">
              <w:rPr>
                <w:b/>
                <w:color w:val="000000" w:themeColor="text1"/>
                <w:szCs w:val="20"/>
              </w:rPr>
              <w:t xml:space="preserve">Ciągi pieszo - </w:t>
            </w:r>
            <w:r w:rsidR="00D035E9" w:rsidRPr="003162DA">
              <w:rPr>
                <w:b/>
                <w:color w:val="000000" w:themeColor="text1"/>
                <w:szCs w:val="20"/>
              </w:rPr>
              <w:t xml:space="preserve"> rowerowe wokół Zbiornika Zaborowo</w:t>
            </w:r>
            <w:r w:rsidR="003C57EC" w:rsidRPr="003162DA">
              <w:rPr>
                <w:b/>
                <w:color w:val="000000" w:themeColor="text1"/>
                <w:szCs w:val="20"/>
              </w:rPr>
              <w:t xml:space="preserve"> - w granicach miasta </w:t>
            </w:r>
            <w:r w:rsidR="00D40BCA" w:rsidRPr="003162DA">
              <w:rPr>
                <w:b/>
                <w:color w:val="000000" w:themeColor="text1"/>
                <w:szCs w:val="20"/>
              </w:rPr>
              <w:t>Leszna</w:t>
            </w:r>
          </w:p>
        </w:tc>
      </w:tr>
      <w:tr w:rsidR="003162DA" w:rsidRPr="003162DA" w:rsidTr="003C57EC">
        <w:trPr>
          <w:trHeight w:val="540"/>
        </w:trPr>
        <w:tc>
          <w:tcPr>
            <w:tcW w:w="9051" w:type="dxa"/>
            <w:gridSpan w:val="5"/>
            <w:tcBorders>
              <w:top w:val="single" w:sz="4" w:space="0" w:color="0070C0"/>
              <w:bottom w:val="single" w:sz="4" w:space="0" w:color="0070C0"/>
            </w:tcBorders>
          </w:tcPr>
          <w:p w:rsidR="00124D9D" w:rsidRPr="003162DA" w:rsidRDefault="00124D9D" w:rsidP="003C57EC">
            <w:pPr>
              <w:tabs>
                <w:tab w:val="left" w:pos="-720"/>
              </w:tabs>
              <w:suppressAutoHyphens/>
              <w:spacing w:line="240" w:lineRule="auto"/>
              <w:ind w:left="0" w:firstLine="142"/>
              <w:jc w:val="left"/>
              <w:rPr>
                <w:iCs/>
                <w:color w:val="000000" w:themeColor="text1"/>
                <w:sz w:val="16"/>
                <w:szCs w:val="16"/>
              </w:rPr>
            </w:pPr>
            <w:r w:rsidRPr="003162DA">
              <w:rPr>
                <w:iCs/>
                <w:color w:val="000000" w:themeColor="text1"/>
                <w:sz w:val="16"/>
                <w:szCs w:val="16"/>
              </w:rPr>
              <w:t>Nazwa opracowania:</w:t>
            </w:r>
          </w:p>
          <w:p w:rsidR="00124D9D" w:rsidRPr="003162DA" w:rsidRDefault="00124D9D" w:rsidP="003C57EC">
            <w:pPr>
              <w:tabs>
                <w:tab w:val="left" w:pos="-720"/>
              </w:tabs>
              <w:suppressAutoHyphens/>
              <w:spacing w:line="240" w:lineRule="auto"/>
              <w:ind w:left="0" w:firstLine="142"/>
              <w:jc w:val="center"/>
              <w:rPr>
                <w:b/>
                <w:color w:val="000000" w:themeColor="text1"/>
                <w:szCs w:val="22"/>
              </w:rPr>
            </w:pPr>
            <w:r w:rsidRPr="003162DA">
              <w:rPr>
                <w:b/>
                <w:color w:val="000000" w:themeColor="text1"/>
                <w:szCs w:val="22"/>
              </w:rPr>
              <w:t>ROBOTY DROGOWE</w:t>
            </w:r>
          </w:p>
        </w:tc>
      </w:tr>
      <w:tr w:rsidR="003162DA" w:rsidRPr="003162DA" w:rsidTr="003C57EC">
        <w:trPr>
          <w:trHeight w:val="540"/>
        </w:trPr>
        <w:tc>
          <w:tcPr>
            <w:tcW w:w="9051" w:type="dxa"/>
            <w:gridSpan w:val="5"/>
            <w:tcBorders>
              <w:top w:val="single" w:sz="4" w:space="0" w:color="0070C0"/>
              <w:bottom w:val="single" w:sz="12" w:space="0" w:color="0070C0"/>
            </w:tcBorders>
          </w:tcPr>
          <w:p w:rsidR="00124D9D" w:rsidRPr="003162DA" w:rsidRDefault="00124D9D" w:rsidP="003C57EC">
            <w:pPr>
              <w:tabs>
                <w:tab w:val="left" w:pos="-720"/>
              </w:tabs>
              <w:suppressAutoHyphens/>
              <w:spacing w:line="240" w:lineRule="auto"/>
              <w:ind w:left="0" w:firstLine="142"/>
              <w:jc w:val="left"/>
              <w:rPr>
                <w:iCs/>
                <w:color w:val="000000" w:themeColor="text1"/>
                <w:sz w:val="16"/>
                <w:szCs w:val="16"/>
              </w:rPr>
            </w:pPr>
            <w:r w:rsidRPr="003162DA">
              <w:rPr>
                <w:iCs/>
                <w:color w:val="000000" w:themeColor="text1"/>
                <w:sz w:val="16"/>
                <w:szCs w:val="16"/>
              </w:rPr>
              <w:t>Branża:</w:t>
            </w:r>
          </w:p>
          <w:p w:rsidR="00124D9D" w:rsidRPr="003162DA" w:rsidRDefault="00124D9D" w:rsidP="003C57EC">
            <w:pPr>
              <w:tabs>
                <w:tab w:val="left" w:pos="-720"/>
              </w:tabs>
              <w:suppressAutoHyphens/>
              <w:spacing w:line="240" w:lineRule="auto"/>
              <w:ind w:left="0" w:firstLine="142"/>
              <w:jc w:val="center"/>
              <w:rPr>
                <w:b/>
                <w:iCs/>
                <w:color w:val="000000" w:themeColor="text1"/>
                <w:szCs w:val="22"/>
              </w:rPr>
            </w:pPr>
            <w:r w:rsidRPr="003162DA">
              <w:rPr>
                <w:b/>
                <w:iCs/>
                <w:color w:val="000000" w:themeColor="text1"/>
                <w:szCs w:val="22"/>
              </w:rPr>
              <w:t>DROGOWA</w:t>
            </w:r>
          </w:p>
        </w:tc>
      </w:tr>
      <w:tr w:rsidR="003162DA" w:rsidRPr="003162DA" w:rsidTr="00BA3798">
        <w:trPr>
          <w:trHeight w:val="329"/>
        </w:trPr>
        <w:tc>
          <w:tcPr>
            <w:tcW w:w="2247" w:type="dxa"/>
            <w:tcBorders>
              <w:top w:val="single" w:sz="12" w:space="0" w:color="0070C0"/>
              <w:bottom w:val="single" w:sz="8" w:space="0" w:color="0070C0"/>
              <w:right w:val="single" w:sz="6" w:space="0" w:color="0070C0"/>
            </w:tcBorders>
            <w:vAlign w:val="center"/>
          </w:tcPr>
          <w:p w:rsidR="00124D9D" w:rsidRPr="003162DA" w:rsidRDefault="00124D9D" w:rsidP="003C57EC">
            <w:pPr>
              <w:tabs>
                <w:tab w:val="left" w:pos="-720"/>
              </w:tabs>
              <w:suppressAutoHyphens/>
              <w:spacing w:line="240" w:lineRule="auto"/>
              <w:ind w:left="0" w:firstLine="0"/>
              <w:jc w:val="center"/>
              <w:rPr>
                <w:b/>
                <w:iCs/>
                <w:color w:val="000000" w:themeColor="text1"/>
                <w:sz w:val="18"/>
                <w:szCs w:val="18"/>
              </w:rPr>
            </w:pPr>
            <w:r w:rsidRPr="003162DA">
              <w:rPr>
                <w:b/>
                <w:iCs/>
                <w:color w:val="000000" w:themeColor="text1"/>
                <w:sz w:val="18"/>
                <w:szCs w:val="18"/>
              </w:rPr>
              <w:t>Stanowisko:</w:t>
            </w:r>
          </w:p>
        </w:tc>
        <w:tc>
          <w:tcPr>
            <w:tcW w:w="2268" w:type="dxa"/>
            <w:gridSpan w:val="2"/>
            <w:tcBorders>
              <w:top w:val="single" w:sz="12" w:space="0" w:color="0070C0"/>
              <w:left w:val="single" w:sz="6" w:space="0" w:color="0070C0"/>
              <w:bottom w:val="single" w:sz="8" w:space="0" w:color="0070C0"/>
              <w:right w:val="single" w:sz="6" w:space="0" w:color="0070C0"/>
            </w:tcBorders>
            <w:vAlign w:val="center"/>
          </w:tcPr>
          <w:p w:rsidR="00124D9D" w:rsidRPr="003162DA" w:rsidRDefault="00124D9D" w:rsidP="003C57EC">
            <w:pPr>
              <w:tabs>
                <w:tab w:val="left" w:pos="-720"/>
              </w:tabs>
              <w:suppressAutoHyphens/>
              <w:spacing w:line="240" w:lineRule="auto"/>
              <w:ind w:left="0" w:firstLine="22"/>
              <w:jc w:val="center"/>
              <w:rPr>
                <w:b/>
                <w:iCs/>
                <w:color w:val="000000" w:themeColor="text1"/>
                <w:sz w:val="18"/>
                <w:szCs w:val="18"/>
              </w:rPr>
            </w:pPr>
            <w:r w:rsidRPr="003162DA">
              <w:rPr>
                <w:b/>
                <w:iCs/>
                <w:color w:val="000000" w:themeColor="text1"/>
                <w:sz w:val="18"/>
                <w:szCs w:val="18"/>
              </w:rPr>
              <w:t>Imię i Nazwisko:</w:t>
            </w:r>
          </w:p>
        </w:tc>
        <w:tc>
          <w:tcPr>
            <w:tcW w:w="2409" w:type="dxa"/>
            <w:tcBorders>
              <w:top w:val="single" w:sz="12" w:space="0" w:color="0070C0"/>
              <w:left w:val="single" w:sz="6" w:space="0" w:color="0070C0"/>
              <w:bottom w:val="single" w:sz="8" w:space="0" w:color="0070C0"/>
              <w:right w:val="single" w:sz="6" w:space="0" w:color="0070C0"/>
            </w:tcBorders>
            <w:vAlign w:val="center"/>
          </w:tcPr>
          <w:p w:rsidR="00124D9D" w:rsidRPr="003162DA" w:rsidRDefault="00124D9D" w:rsidP="003C57EC">
            <w:pPr>
              <w:tabs>
                <w:tab w:val="left" w:pos="-720"/>
              </w:tabs>
              <w:suppressAutoHyphens/>
              <w:spacing w:line="240" w:lineRule="auto"/>
              <w:ind w:left="0" w:firstLine="21"/>
              <w:jc w:val="center"/>
              <w:rPr>
                <w:b/>
                <w:iCs/>
                <w:color w:val="000000" w:themeColor="text1"/>
                <w:sz w:val="18"/>
                <w:szCs w:val="18"/>
              </w:rPr>
            </w:pPr>
            <w:r w:rsidRPr="003162DA">
              <w:rPr>
                <w:b/>
                <w:color w:val="000000" w:themeColor="text1"/>
                <w:spacing w:val="-3"/>
                <w:sz w:val="18"/>
                <w:szCs w:val="18"/>
              </w:rPr>
              <w:t>Nr uprawnień:</w:t>
            </w:r>
          </w:p>
        </w:tc>
        <w:tc>
          <w:tcPr>
            <w:tcW w:w="2127" w:type="dxa"/>
            <w:tcBorders>
              <w:top w:val="single" w:sz="12" w:space="0" w:color="0070C0"/>
              <w:left w:val="single" w:sz="6" w:space="0" w:color="0070C0"/>
              <w:bottom w:val="single" w:sz="8" w:space="0" w:color="0070C0"/>
            </w:tcBorders>
            <w:vAlign w:val="center"/>
          </w:tcPr>
          <w:p w:rsidR="00124D9D" w:rsidRPr="003162DA" w:rsidRDefault="00124D9D" w:rsidP="003C57EC">
            <w:pPr>
              <w:tabs>
                <w:tab w:val="left" w:pos="-720"/>
              </w:tabs>
              <w:suppressAutoHyphens/>
              <w:spacing w:line="240" w:lineRule="auto"/>
              <w:ind w:left="0" w:firstLine="22"/>
              <w:jc w:val="center"/>
              <w:rPr>
                <w:b/>
                <w:color w:val="000000" w:themeColor="text1"/>
                <w:sz w:val="18"/>
                <w:szCs w:val="18"/>
              </w:rPr>
            </w:pPr>
            <w:r w:rsidRPr="003162DA">
              <w:rPr>
                <w:b/>
                <w:iCs/>
                <w:color w:val="000000" w:themeColor="text1"/>
                <w:sz w:val="18"/>
                <w:szCs w:val="18"/>
              </w:rPr>
              <w:t>Podpis:</w:t>
            </w:r>
          </w:p>
        </w:tc>
      </w:tr>
      <w:tr w:rsidR="003162DA" w:rsidRPr="003162DA" w:rsidTr="00BA3798">
        <w:trPr>
          <w:trHeight w:val="497"/>
        </w:trPr>
        <w:tc>
          <w:tcPr>
            <w:tcW w:w="2247" w:type="dxa"/>
            <w:tcBorders>
              <w:top w:val="single" w:sz="8" w:space="0" w:color="0070C0"/>
              <w:bottom w:val="single" w:sz="4" w:space="0" w:color="0070C0"/>
              <w:right w:val="single" w:sz="6" w:space="0" w:color="0070C0"/>
            </w:tcBorders>
            <w:vAlign w:val="center"/>
          </w:tcPr>
          <w:p w:rsidR="00124D9D" w:rsidRPr="003162DA" w:rsidRDefault="00124D9D" w:rsidP="003C57EC">
            <w:pPr>
              <w:spacing w:line="240" w:lineRule="auto"/>
              <w:ind w:left="0" w:firstLine="0"/>
              <w:jc w:val="left"/>
              <w:rPr>
                <w:noProof/>
                <w:color w:val="000000" w:themeColor="text1"/>
                <w:spacing w:val="-3"/>
                <w:sz w:val="18"/>
                <w:szCs w:val="18"/>
              </w:rPr>
            </w:pPr>
            <w:r w:rsidRPr="003162DA">
              <w:rPr>
                <w:noProof/>
                <w:color w:val="000000" w:themeColor="text1"/>
                <w:spacing w:val="-3"/>
                <w:sz w:val="18"/>
                <w:szCs w:val="18"/>
              </w:rPr>
              <w:t>Projektant :</w:t>
            </w:r>
          </w:p>
        </w:tc>
        <w:tc>
          <w:tcPr>
            <w:tcW w:w="2268" w:type="dxa"/>
            <w:gridSpan w:val="2"/>
            <w:tcBorders>
              <w:top w:val="single" w:sz="8" w:space="0" w:color="0070C0"/>
              <w:left w:val="single" w:sz="6" w:space="0" w:color="0070C0"/>
              <w:bottom w:val="single" w:sz="4" w:space="0" w:color="0070C0"/>
              <w:right w:val="single" w:sz="6" w:space="0" w:color="0070C0"/>
            </w:tcBorders>
            <w:vAlign w:val="center"/>
          </w:tcPr>
          <w:p w:rsidR="00124D9D" w:rsidRPr="003162DA" w:rsidRDefault="00124D9D" w:rsidP="009C4D31">
            <w:pPr>
              <w:spacing w:line="240" w:lineRule="auto"/>
              <w:ind w:left="0" w:firstLine="0"/>
              <w:jc w:val="left"/>
              <w:rPr>
                <w:noProof/>
                <w:color w:val="000000" w:themeColor="text1"/>
                <w:spacing w:val="-3"/>
                <w:sz w:val="18"/>
                <w:szCs w:val="18"/>
              </w:rPr>
            </w:pPr>
            <w:r w:rsidRPr="003162DA">
              <w:rPr>
                <w:noProof/>
                <w:color w:val="000000" w:themeColor="text1"/>
                <w:spacing w:val="-3"/>
                <w:sz w:val="18"/>
                <w:szCs w:val="18"/>
              </w:rPr>
              <w:t xml:space="preserve"> inż. </w:t>
            </w:r>
            <w:r w:rsidR="009C4D31" w:rsidRPr="003162DA">
              <w:rPr>
                <w:noProof/>
                <w:color w:val="000000" w:themeColor="text1"/>
                <w:spacing w:val="-3"/>
                <w:sz w:val="18"/>
                <w:szCs w:val="18"/>
              </w:rPr>
              <w:t>Krzysztof Marchwicki</w:t>
            </w:r>
          </w:p>
        </w:tc>
        <w:tc>
          <w:tcPr>
            <w:tcW w:w="2409" w:type="dxa"/>
            <w:tcBorders>
              <w:top w:val="single" w:sz="8" w:space="0" w:color="0070C0"/>
              <w:left w:val="single" w:sz="6" w:space="0" w:color="0070C0"/>
              <w:bottom w:val="single" w:sz="4" w:space="0" w:color="0070C0"/>
              <w:right w:val="single" w:sz="6" w:space="0" w:color="0070C0"/>
            </w:tcBorders>
          </w:tcPr>
          <w:p w:rsidR="00124D9D" w:rsidRPr="003162DA" w:rsidRDefault="00286E55" w:rsidP="003C57EC">
            <w:pPr>
              <w:snapToGrid w:val="0"/>
              <w:spacing w:line="240" w:lineRule="auto"/>
              <w:ind w:left="0" w:firstLine="0"/>
              <w:jc w:val="center"/>
              <w:rPr>
                <w:color w:val="000000" w:themeColor="text1"/>
                <w:sz w:val="14"/>
                <w:szCs w:val="14"/>
              </w:rPr>
            </w:pPr>
            <w:r w:rsidRPr="003162DA">
              <w:rPr>
                <w:color w:val="000000" w:themeColor="text1"/>
                <w:sz w:val="14"/>
                <w:szCs w:val="14"/>
              </w:rPr>
              <w:t>921</w:t>
            </w:r>
            <w:r w:rsidR="00124D9D" w:rsidRPr="003162DA">
              <w:rPr>
                <w:color w:val="000000" w:themeColor="text1"/>
                <w:sz w:val="14"/>
                <w:szCs w:val="14"/>
              </w:rPr>
              <w:t>/8</w:t>
            </w:r>
            <w:r w:rsidRPr="003162DA">
              <w:rPr>
                <w:color w:val="000000" w:themeColor="text1"/>
                <w:sz w:val="14"/>
                <w:szCs w:val="14"/>
              </w:rPr>
              <w:t>6</w:t>
            </w:r>
            <w:r w:rsidR="00124D9D" w:rsidRPr="003162DA">
              <w:rPr>
                <w:color w:val="000000" w:themeColor="text1"/>
                <w:sz w:val="14"/>
                <w:szCs w:val="14"/>
              </w:rPr>
              <w:t>/</w:t>
            </w:r>
            <w:proofErr w:type="spellStart"/>
            <w:r w:rsidR="00124D9D" w:rsidRPr="003162DA">
              <w:rPr>
                <w:color w:val="000000" w:themeColor="text1"/>
                <w:sz w:val="14"/>
                <w:szCs w:val="14"/>
              </w:rPr>
              <w:t>Lo</w:t>
            </w:r>
            <w:proofErr w:type="spellEnd"/>
          </w:p>
          <w:p w:rsidR="00124D9D" w:rsidRPr="003162DA" w:rsidRDefault="00124D9D" w:rsidP="003C57EC">
            <w:pPr>
              <w:snapToGrid w:val="0"/>
              <w:spacing w:line="240" w:lineRule="auto"/>
              <w:ind w:left="0" w:firstLine="0"/>
              <w:jc w:val="center"/>
              <w:rPr>
                <w:bCs/>
                <w:color w:val="000000" w:themeColor="text1"/>
                <w:sz w:val="16"/>
                <w:szCs w:val="16"/>
              </w:rPr>
            </w:pPr>
            <w:r w:rsidRPr="003162DA">
              <w:rPr>
                <w:bCs/>
                <w:color w:val="000000" w:themeColor="text1"/>
                <w:sz w:val="14"/>
                <w:szCs w:val="14"/>
              </w:rPr>
              <w:t xml:space="preserve">Projektowanie w specjalności </w:t>
            </w:r>
            <w:proofErr w:type="spellStart"/>
            <w:r w:rsidRPr="003162DA">
              <w:rPr>
                <w:bCs/>
                <w:color w:val="000000" w:themeColor="text1"/>
                <w:sz w:val="14"/>
                <w:szCs w:val="14"/>
              </w:rPr>
              <w:t>konstrukcyjno</w:t>
            </w:r>
            <w:proofErr w:type="spellEnd"/>
            <w:r w:rsidRPr="003162DA">
              <w:rPr>
                <w:bCs/>
                <w:color w:val="000000" w:themeColor="text1"/>
                <w:sz w:val="14"/>
                <w:szCs w:val="14"/>
              </w:rPr>
              <w:t xml:space="preserve"> - inżynieryjnej w zakresie dróg</w:t>
            </w:r>
          </w:p>
        </w:tc>
        <w:tc>
          <w:tcPr>
            <w:tcW w:w="2127" w:type="dxa"/>
            <w:tcBorders>
              <w:top w:val="single" w:sz="8" w:space="0" w:color="0070C0"/>
              <w:left w:val="single" w:sz="6" w:space="0" w:color="0070C0"/>
              <w:bottom w:val="single" w:sz="4" w:space="0" w:color="0070C0"/>
            </w:tcBorders>
            <w:vAlign w:val="center"/>
          </w:tcPr>
          <w:p w:rsidR="00124D9D" w:rsidRPr="003162DA" w:rsidRDefault="00124D9D" w:rsidP="00C86B57">
            <w:pPr>
              <w:tabs>
                <w:tab w:val="left" w:pos="-720"/>
              </w:tabs>
              <w:suppressAutoHyphens/>
              <w:spacing w:line="240" w:lineRule="auto"/>
              <w:ind w:left="0" w:firstLine="284"/>
              <w:jc w:val="center"/>
              <w:rPr>
                <w:iCs/>
                <w:color w:val="000000" w:themeColor="text1"/>
              </w:rPr>
            </w:pPr>
          </w:p>
        </w:tc>
      </w:tr>
      <w:tr w:rsidR="003162DA" w:rsidRPr="003162DA" w:rsidTr="00BA3798">
        <w:trPr>
          <w:trHeight w:val="497"/>
        </w:trPr>
        <w:tc>
          <w:tcPr>
            <w:tcW w:w="2247" w:type="dxa"/>
            <w:tcBorders>
              <w:top w:val="single" w:sz="4" w:space="0" w:color="0070C0"/>
              <w:bottom w:val="single" w:sz="12" w:space="0" w:color="0070C0"/>
              <w:right w:val="single" w:sz="6" w:space="0" w:color="0070C0"/>
            </w:tcBorders>
            <w:vAlign w:val="center"/>
          </w:tcPr>
          <w:p w:rsidR="00C86B57" w:rsidRPr="003162DA" w:rsidRDefault="00C86B57" w:rsidP="00C86B57">
            <w:pPr>
              <w:spacing w:line="240" w:lineRule="auto"/>
              <w:ind w:left="0" w:firstLine="0"/>
              <w:jc w:val="left"/>
              <w:rPr>
                <w:noProof/>
                <w:color w:val="000000" w:themeColor="text1"/>
                <w:spacing w:val="-3"/>
                <w:sz w:val="18"/>
                <w:szCs w:val="18"/>
              </w:rPr>
            </w:pPr>
            <w:r w:rsidRPr="003162DA">
              <w:rPr>
                <w:noProof/>
                <w:color w:val="000000" w:themeColor="text1"/>
                <w:spacing w:val="-3"/>
                <w:sz w:val="18"/>
                <w:szCs w:val="18"/>
              </w:rPr>
              <w:t>Sprawdzający:</w:t>
            </w:r>
          </w:p>
        </w:tc>
        <w:tc>
          <w:tcPr>
            <w:tcW w:w="2268" w:type="dxa"/>
            <w:gridSpan w:val="2"/>
            <w:tcBorders>
              <w:top w:val="single" w:sz="4" w:space="0" w:color="0070C0"/>
              <w:left w:val="single" w:sz="6" w:space="0" w:color="0070C0"/>
              <w:bottom w:val="single" w:sz="12" w:space="0" w:color="0070C0"/>
              <w:right w:val="single" w:sz="6" w:space="0" w:color="0070C0"/>
            </w:tcBorders>
            <w:vAlign w:val="center"/>
          </w:tcPr>
          <w:p w:rsidR="00C86B57" w:rsidRPr="003162DA" w:rsidRDefault="009C4D31" w:rsidP="00C86B57">
            <w:pPr>
              <w:spacing w:line="240" w:lineRule="auto"/>
              <w:ind w:left="0" w:firstLine="22"/>
              <w:jc w:val="left"/>
              <w:rPr>
                <w:noProof/>
                <w:color w:val="000000" w:themeColor="text1"/>
                <w:spacing w:val="-3"/>
                <w:sz w:val="18"/>
                <w:szCs w:val="18"/>
              </w:rPr>
            </w:pPr>
            <w:r w:rsidRPr="003162DA">
              <w:rPr>
                <w:noProof/>
                <w:color w:val="000000" w:themeColor="text1"/>
                <w:spacing w:val="-3"/>
                <w:sz w:val="18"/>
                <w:szCs w:val="18"/>
              </w:rPr>
              <w:t xml:space="preserve">mgr inż. Paweł Kattner </w:t>
            </w:r>
            <w:r w:rsidR="00C86B57" w:rsidRPr="003162DA">
              <w:rPr>
                <w:noProof/>
                <w:color w:val="000000" w:themeColor="text1"/>
                <w:spacing w:val="-3"/>
                <w:sz w:val="18"/>
                <w:szCs w:val="18"/>
              </w:rPr>
              <w:t xml:space="preserve"> </w:t>
            </w:r>
          </w:p>
        </w:tc>
        <w:tc>
          <w:tcPr>
            <w:tcW w:w="2409" w:type="dxa"/>
            <w:tcBorders>
              <w:top w:val="single" w:sz="4" w:space="0" w:color="0070C0"/>
              <w:left w:val="single" w:sz="6" w:space="0" w:color="0070C0"/>
              <w:bottom w:val="single" w:sz="12" w:space="0" w:color="0070C0"/>
              <w:right w:val="single" w:sz="6" w:space="0" w:color="0070C0"/>
            </w:tcBorders>
          </w:tcPr>
          <w:p w:rsidR="00C86B57" w:rsidRPr="003162DA" w:rsidRDefault="00286E55" w:rsidP="00C86B57">
            <w:pPr>
              <w:snapToGrid w:val="0"/>
              <w:spacing w:line="240" w:lineRule="auto"/>
              <w:ind w:left="0" w:firstLine="0"/>
              <w:jc w:val="center"/>
              <w:rPr>
                <w:bCs/>
                <w:color w:val="000000" w:themeColor="text1"/>
                <w:sz w:val="14"/>
                <w:szCs w:val="14"/>
              </w:rPr>
            </w:pPr>
            <w:r w:rsidRPr="003162DA">
              <w:rPr>
                <w:color w:val="000000" w:themeColor="text1"/>
                <w:sz w:val="14"/>
                <w:szCs w:val="14"/>
              </w:rPr>
              <w:t>702</w:t>
            </w:r>
            <w:r w:rsidR="00C86B57" w:rsidRPr="003162DA">
              <w:rPr>
                <w:color w:val="000000" w:themeColor="text1"/>
                <w:sz w:val="14"/>
                <w:szCs w:val="14"/>
              </w:rPr>
              <w:t>/8</w:t>
            </w:r>
            <w:r w:rsidRPr="003162DA">
              <w:rPr>
                <w:color w:val="000000" w:themeColor="text1"/>
                <w:sz w:val="14"/>
                <w:szCs w:val="14"/>
              </w:rPr>
              <w:t>5</w:t>
            </w:r>
            <w:r w:rsidR="00C86B57" w:rsidRPr="003162DA">
              <w:rPr>
                <w:color w:val="000000" w:themeColor="text1"/>
                <w:sz w:val="14"/>
                <w:szCs w:val="14"/>
              </w:rPr>
              <w:t>/</w:t>
            </w:r>
            <w:proofErr w:type="spellStart"/>
            <w:r w:rsidR="00C86B57" w:rsidRPr="003162DA">
              <w:rPr>
                <w:color w:val="000000" w:themeColor="text1"/>
                <w:sz w:val="14"/>
                <w:szCs w:val="14"/>
              </w:rPr>
              <w:t>Lo</w:t>
            </w:r>
            <w:proofErr w:type="spellEnd"/>
            <w:r w:rsidR="00C86B57" w:rsidRPr="003162DA">
              <w:rPr>
                <w:bCs/>
                <w:color w:val="000000" w:themeColor="text1"/>
                <w:sz w:val="14"/>
                <w:szCs w:val="14"/>
              </w:rPr>
              <w:t xml:space="preserve"> </w:t>
            </w:r>
          </w:p>
          <w:p w:rsidR="00C86B57" w:rsidRPr="003162DA" w:rsidRDefault="00C86B57" w:rsidP="00C86B57">
            <w:pPr>
              <w:snapToGrid w:val="0"/>
              <w:spacing w:line="240" w:lineRule="auto"/>
              <w:ind w:left="0" w:firstLine="0"/>
              <w:jc w:val="center"/>
              <w:rPr>
                <w:color w:val="000000" w:themeColor="text1"/>
                <w:sz w:val="14"/>
                <w:szCs w:val="14"/>
              </w:rPr>
            </w:pPr>
            <w:r w:rsidRPr="003162DA">
              <w:rPr>
                <w:bCs/>
                <w:color w:val="000000" w:themeColor="text1"/>
                <w:sz w:val="14"/>
                <w:szCs w:val="14"/>
              </w:rPr>
              <w:t xml:space="preserve">Projektowanie w specjalności </w:t>
            </w:r>
            <w:proofErr w:type="spellStart"/>
            <w:r w:rsidRPr="003162DA">
              <w:rPr>
                <w:bCs/>
                <w:color w:val="000000" w:themeColor="text1"/>
                <w:sz w:val="14"/>
                <w:szCs w:val="14"/>
              </w:rPr>
              <w:t>konstrukcyjno</w:t>
            </w:r>
            <w:proofErr w:type="spellEnd"/>
            <w:r w:rsidRPr="003162DA">
              <w:rPr>
                <w:bCs/>
                <w:color w:val="000000" w:themeColor="text1"/>
                <w:sz w:val="14"/>
                <w:szCs w:val="14"/>
              </w:rPr>
              <w:t xml:space="preserve"> - inżynieryjnej w zakresie dróg</w:t>
            </w:r>
          </w:p>
        </w:tc>
        <w:tc>
          <w:tcPr>
            <w:tcW w:w="2127" w:type="dxa"/>
            <w:tcBorders>
              <w:top w:val="single" w:sz="4" w:space="0" w:color="0070C0"/>
              <w:left w:val="single" w:sz="6" w:space="0" w:color="0070C0"/>
              <w:bottom w:val="single" w:sz="12" w:space="0" w:color="0070C0"/>
            </w:tcBorders>
            <w:vAlign w:val="center"/>
          </w:tcPr>
          <w:p w:rsidR="00C86B57" w:rsidRPr="003162DA" w:rsidRDefault="00C86B57" w:rsidP="00C86B57">
            <w:pPr>
              <w:spacing w:line="240" w:lineRule="auto"/>
              <w:ind w:left="0" w:firstLine="0"/>
              <w:jc w:val="center"/>
              <w:rPr>
                <w:noProof/>
                <w:color w:val="000000" w:themeColor="text1"/>
                <w:spacing w:val="-3"/>
                <w:sz w:val="18"/>
                <w:szCs w:val="18"/>
              </w:rPr>
            </w:pPr>
          </w:p>
        </w:tc>
      </w:tr>
      <w:tr w:rsidR="003162DA" w:rsidRPr="003162DA" w:rsidTr="00BA3798">
        <w:trPr>
          <w:trHeight w:val="475"/>
        </w:trPr>
        <w:tc>
          <w:tcPr>
            <w:tcW w:w="2247" w:type="dxa"/>
            <w:tcBorders>
              <w:top w:val="single" w:sz="12" w:space="0" w:color="0070C0"/>
              <w:bottom w:val="single" w:sz="12" w:space="0" w:color="0070C0"/>
              <w:right w:val="single" w:sz="4" w:space="0" w:color="0070C0"/>
            </w:tcBorders>
          </w:tcPr>
          <w:p w:rsidR="009C4D31" w:rsidRPr="003162DA" w:rsidRDefault="00286E55" w:rsidP="003C57EC">
            <w:pPr>
              <w:tabs>
                <w:tab w:val="left" w:pos="-720"/>
              </w:tabs>
              <w:suppressAutoHyphens/>
              <w:spacing w:line="240" w:lineRule="auto"/>
              <w:ind w:left="0" w:firstLine="284"/>
              <w:jc w:val="left"/>
              <w:rPr>
                <w:iCs/>
                <w:color w:val="000000" w:themeColor="text1"/>
                <w:sz w:val="18"/>
                <w:szCs w:val="18"/>
              </w:rPr>
            </w:pPr>
            <w:r w:rsidRPr="003162DA">
              <w:rPr>
                <w:iCs/>
                <w:color w:val="000000" w:themeColor="text1"/>
                <w:sz w:val="18"/>
                <w:szCs w:val="18"/>
              </w:rPr>
              <w:t>Asystent</w:t>
            </w:r>
          </w:p>
        </w:tc>
        <w:tc>
          <w:tcPr>
            <w:tcW w:w="4677" w:type="dxa"/>
            <w:gridSpan w:val="3"/>
            <w:tcBorders>
              <w:top w:val="single" w:sz="12" w:space="0" w:color="0070C0"/>
              <w:left w:val="single" w:sz="4" w:space="0" w:color="0070C0"/>
              <w:bottom w:val="single" w:sz="12" w:space="0" w:color="0070C0"/>
              <w:right w:val="single" w:sz="4" w:space="0" w:color="0070C0"/>
            </w:tcBorders>
          </w:tcPr>
          <w:p w:rsidR="008A248E" w:rsidRPr="003162DA" w:rsidRDefault="008A248E" w:rsidP="00286E55">
            <w:pPr>
              <w:tabs>
                <w:tab w:val="left" w:pos="-720"/>
              </w:tabs>
              <w:suppressAutoHyphens/>
              <w:spacing w:line="240" w:lineRule="auto"/>
              <w:ind w:left="0" w:firstLine="284"/>
              <w:jc w:val="left"/>
              <w:rPr>
                <w:iCs/>
                <w:color w:val="000000" w:themeColor="text1"/>
                <w:sz w:val="18"/>
                <w:szCs w:val="18"/>
              </w:rPr>
            </w:pPr>
          </w:p>
          <w:p w:rsidR="009C4D31" w:rsidRPr="003162DA" w:rsidRDefault="008A248E" w:rsidP="00286E55">
            <w:pPr>
              <w:tabs>
                <w:tab w:val="left" w:pos="-720"/>
              </w:tabs>
              <w:suppressAutoHyphens/>
              <w:spacing w:line="240" w:lineRule="auto"/>
              <w:ind w:left="0" w:firstLine="284"/>
              <w:jc w:val="left"/>
              <w:rPr>
                <w:iCs/>
                <w:color w:val="000000" w:themeColor="text1"/>
                <w:sz w:val="18"/>
                <w:szCs w:val="18"/>
              </w:rPr>
            </w:pPr>
            <w:r w:rsidRPr="003162DA">
              <w:rPr>
                <w:iCs/>
                <w:color w:val="000000" w:themeColor="text1"/>
                <w:sz w:val="18"/>
                <w:szCs w:val="18"/>
              </w:rPr>
              <w:t>i</w:t>
            </w:r>
            <w:r w:rsidR="00286E55" w:rsidRPr="003162DA">
              <w:rPr>
                <w:iCs/>
                <w:color w:val="000000" w:themeColor="text1"/>
                <w:sz w:val="18"/>
                <w:szCs w:val="18"/>
              </w:rPr>
              <w:t>nż. Dawid Marchwicki</w:t>
            </w:r>
          </w:p>
        </w:tc>
        <w:tc>
          <w:tcPr>
            <w:tcW w:w="2127" w:type="dxa"/>
            <w:tcBorders>
              <w:top w:val="single" w:sz="12" w:space="0" w:color="0070C0"/>
              <w:left w:val="single" w:sz="4" w:space="0" w:color="0070C0"/>
              <w:bottom w:val="single" w:sz="12" w:space="0" w:color="0070C0"/>
            </w:tcBorders>
          </w:tcPr>
          <w:p w:rsidR="009C4D31" w:rsidRPr="003162DA" w:rsidRDefault="009C4D31" w:rsidP="003C57EC">
            <w:pPr>
              <w:tabs>
                <w:tab w:val="left" w:pos="-720"/>
              </w:tabs>
              <w:suppressAutoHyphens/>
              <w:spacing w:line="240" w:lineRule="auto"/>
              <w:ind w:left="0" w:firstLine="284"/>
              <w:jc w:val="left"/>
              <w:rPr>
                <w:iCs/>
                <w:color w:val="000000" w:themeColor="text1"/>
                <w:sz w:val="18"/>
                <w:szCs w:val="18"/>
              </w:rPr>
            </w:pPr>
          </w:p>
        </w:tc>
      </w:tr>
      <w:tr w:rsidR="003162DA" w:rsidRPr="003162DA" w:rsidTr="00BA3798">
        <w:trPr>
          <w:trHeight w:val="475"/>
        </w:trPr>
        <w:tc>
          <w:tcPr>
            <w:tcW w:w="2247" w:type="dxa"/>
            <w:tcBorders>
              <w:top w:val="single" w:sz="12" w:space="0" w:color="0070C0"/>
              <w:bottom w:val="single" w:sz="12" w:space="0" w:color="0070C0"/>
              <w:right w:val="single" w:sz="4" w:space="0" w:color="0070C0"/>
            </w:tcBorders>
          </w:tcPr>
          <w:p w:rsidR="00124D9D" w:rsidRPr="003162DA" w:rsidRDefault="00124D9D" w:rsidP="003C57EC">
            <w:pPr>
              <w:tabs>
                <w:tab w:val="left" w:pos="-720"/>
              </w:tabs>
              <w:suppressAutoHyphens/>
              <w:spacing w:line="240" w:lineRule="auto"/>
              <w:ind w:left="0" w:firstLine="284"/>
              <w:jc w:val="left"/>
              <w:rPr>
                <w:iCs/>
                <w:color w:val="000000" w:themeColor="text1"/>
                <w:sz w:val="18"/>
                <w:szCs w:val="18"/>
              </w:rPr>
            </w:pPr>
            <w:r w:rsidRPr="003162DA">
              <w:rPr>
                <w:iCs/>
                <w:color w:val="000000" w:themeColor="text1"/>
                <w:sz w:val="18"/>
                <w:szCs w:val="18"/>
              </w:rPr>
              <w:t>Data:</w:t>
            </w:r>
          </w:p>
          <w:p w:rsidR="00B51751" w:rsidRPr="003162DA" w:rsidRDefault="00A26FA3" w:rsidP="003C57EC">
            <w:pPr>
              <w:spacing w:line="240" w:lineRule="auto"/>
              <w:ind w:left="0" w:firstLine="284"/>
              <w:jc w:val="left"/>
              <w:rPr>
                <w:b/>
                <w:iCs/>
                <w:color w:val="000000" w:themeColor="text1"/>
                <w:sz w:val="24"/>
              </w:rPr>
            </w:pPr>
            <w:r w:rsidRPr="003162DA">
              <w:rPr>
                <w:b/>
                <w:iCs/>
                <w:color w:val="000000" w:themeColor="text1"/>
                <w:sz w:val="24"/>
              </w:rPr>
              <w:t>Marzec</w:t>
            </w:r>
            <w:r w:rsidR="002D235D" w:rsidRPr="003162DA">
              <w:rPr>
                <w:b/>
                <w:iCs/>
                <w:color w:val="000000" w:themeColor="text1"/>
                <w:sz w:val="24"/>
              </w:rPr>
              <w:t xml:space="preserve"> </w:t>
            </w:r>
            <w:r w:rsidR="001455E1" w:rsidRPr="003162DA">
              <w:rPr>
                <w:b/>
                <w:iCs/>
                <w:color w:val="000000" w:themeColor="text1"/>
                <w:sz w:val="24"/>
              </w:rPr>
              <w:t xml:space="preserve">      </w:t>
            </w:r>
          </w:p>
          <w:p w:rsidR="00124D9D" w:rsidRPr="003162DA" w:rsidRDefault="00124D9D" w:rsidP="003C57EC">
            <w:pPr>
              <w:spacing w:line="240" w:lineRule="auto"/>
              <w:ind w:left="0" w:firstLine="284"/>
              <w:jc w:val="left"/>
              <w:rPr>
                <w:i/>
                <w:iCs/>
                <w:color w:val="000000" w:themeColor="text1"/>
                <w:sz w:val="24"/>
              </w:rPr>
            </w:pPr>
            <w:r w:rsidRPr="003162DA">
              <w:rPr>
                <w:b/>
                <w:iCs/>
                <w:color w:val="000000" w:themeColor="text1"/>
                <w:sz w:val="24"/>
              </w:rPr>
              <w:t>20</w:t>
            </w:r>
            <w:r w:rsidR="00EF2140" w:rsidRPr="003162DA">
              <w:rPr>
                <w:b/>
                <w:iCs/>
                <w:color w:val="000000" w:themeColor="text1"/>
                <w:sz w:val="24"/>
              </w:rPr>
              <w:t>25</w:t>
            </w:r>
            <w:r w:rsidR="00A26FA3" w:rsidRPr="003162DA">
              <w:rPr>
                <w:b/>
                <w:iCs/>
                <w:color w:val="000000" w:themeColor="text1"/>
                <w:sz w:val="24"/>
              </w:rPr>
              <w:t xml:space="preserve"> r.</w:t>
            </w:r>
          </w:p>
        </w:tc>
        <w:tc>
          <w:tcPr>
            <w:tcW w:w="4677" w:type="dxa"/>
            <w:gridSpan w:val="3"/>
            <w:tcBorders>
              <w:top w:val="single" w:sz="12" w:space="0" w:color="0070C0"/>
              <w:left w:val="single" w:sz="4" w:space="0" w:color="0070C0"/>
              <w:bottom w:val="single" w:sz="12" w:space="0" w:color="0070C0"/>
              <w:right w:val="single" w:sz="4" w:space="0" w:color="0070C0"/>
            </w:tcBorders>
          </w:tcPr>
          <w:p w:rsidR="00124D9D" w:rsidRPr="003162DA" w:rsidRDefault="007B4FBF" w:rsidP="003C57EC">
            <w:pPr>
              <w:tabs>
                <w:tab w:val="left" w:pos="-720"/>
              </w:tabs>
              <w:suppressAutoHyphens/>
              <w:spacing w:line="240" w:lineRule="auto"/>
              <w:ind w:left="0" w:firstLine="284"/>
              <w:jc w:val="left"/>
              <w:rPr>
                <w:iCs/>
                <w:color w:val="000000" w:themeColor="text1"/>
                <w:sz w:val="18"/>
                <w:szCs w:val="18"/>
              </w:rPr>
            </w:pPr>
            <w:r w:rsidRPr="003162DA">
              <w:rPr>
                <w:iCs/>
                <w:color w:val="000000" w:themeColor="text1"/>
                <w:sz w:val="18"/>
                <w:szCs w:val="18"/>
              </w:rPr>
              <w:t>Umowa</w:t>
            </w:r>
            <w:r w:rsidR="00124D9D" w:rsidRPr="003162DA">
              <w:rPr>
                <w:iCs/>
                <w:color w:val="000000" w:themeColor="text1"/>
                <w:sz w:val="18"/>
                <w:szCs w:val="18"/>
              </w:rPr>
              <w:t>:</w:t>
            </w:r>
          </w:p>
          <w:p w:rsidR="007B4FBF" w:rsidRPr="003162DA" w:rsidRDefault="003C47B6" w:rsidP="003C57EC">
            <w:pPr>
              <w:tabs>
                <w:tab w:val="left" w:pos="-720"/>
              </w:tabs>
              <w:suppressAutoHyphens/>
              <w:spacing w:line="240" w:lineRule="auto"/>
              <w:ind w:left="0" w:firstLine="284"/>
              <w:jc w:val="left"/>
              <w:rPr>
                <w:b/>
                <w:iCs/>
                <w:color w:val="000000" w:themeColor="text1"/>
                <w:sz w:val="28"/>
                <w:szCs w:val="28"/>
              </w:rPr>
            </w:pPr>
            <w:r w:rsidRPr="003162DA">
              <w:rPr>
                <w:b/>
                <w:iCs/>
                <w:color w:val="000000" w:themeColor="text1"/>
                <w:sz w:val="28"/>
                <w:szCs w:val="28"/>
              </w:rPr>
              <w:t>IN</w:t>
            </w:r>
            <w:r w:rsidR="00EF2140" w:rsidRPr="003162DA">
              <w:rPr>
                <w:b/>
                <w:iCs/>
                <w:color w:val="000000" w:themeColor="text1"/>
                <w:sz w:val="28"/>
                <w:szCs w:val="28"/>
              </w:rPr>
              <w:t>F-IN.</w:t>
            </w:r>
            <w:r w:rsidRPr="003162DA">
              <w:rPr>
                <w:b/>
                <w:iCs/>
                <w:color w:val="000000" w:themeColor="text1"/>
                <w:sz w:val="28"/>
                <w:szCs w:val="28"/>
              </w:rPr>
              <w:t>272.</w:t>
            </w:r>
            <w:r w:rsidR="00EF2140" w:rsidRPr="003162DA">
              <w:rPr>
                <w:b/>
                <w:iCs/>
                <w:color w:val="000000" w:themeColor="text1"/>
                <w:sz w:val="28"/>
                <w:szCs w:val="28"/>
              </w:rPr>
              <w:t>2</w:t>
            </w:r>
            <w:r w:rsidRPr="003162DA">
              <w:rPr>
                <w:b/>
                <w:iCs/>
                <w:color w:val="000000" w:themeColor="text1"/>
                <w:sz w:val="28"/>
                <w:szCs w:val="28"/>
              </w:rPr>
              <w:t>.20</w:t>
            </w:r>
            <w:r w:rsidR="00EF2140" w:rsidRPr="003162DA">
              <w:rPr>
                <w:b/>
                <w:iCs/>
                <w:color w:val="000000" w:themeColor="text1"/>
                <w:sz w:val="28"/>
                <w:szCs w:val="28"/>
              </w:rPr>
              <w:t>25</w:t>
            </w:r>
          </w:p>
          <w:p w:rsidR="00124D9D" w:rsidRPr="003162DA" w:rsidRDefault="00D82689" w:rsidP="00C86B57">
            <w:pPr>
              <w:tabs>
                <w:tab w:val="left" w:pos="-720"/>
              </w:tabs>
              <w:suppressAutoHyphens/>
              <w:spacing w:line="240" w:lineRule="auto"/>
              <w:ind w:left="0" w:firstLine="447"/>
              <w:jc w:val="left"/>
              <w:rPr>
                <w:iCs/>
                <w:color w:val="000000" w:themeColor="text1"/>
                <w:sz w:val="18"/>
                <w:szCs w:val="18"/>
              </w:rPr>
            </w:pPr>
            <w:r w:rsidRPr="003162DA">
              <w:rPr>
                <w:b/>
                <w:iCs/>
                <w:color w:val="000000" w:themeColor="text1"/>
              </w:rPr>
              <w:t xml:space="preserve"> </w:t>
            </w:r>
          </w:p>
        </w:tc>
        <w:tc>
          <w:tcPr>
            <w:tcW w:w="2127" w:type="dxa"/>
            <w:tcBorders>
              <w:top w:val="single" w:sz="12" w:space="0" w:color="0070C0"/>
              <w:left w:val="single" w:sz="4" w:space="0" w:color="0070C0"/>
              <w:bottom w:val="single" w:sz="12" w:space="0" w:color="0070C0"/>
            </w:tcBorders>
          </w:tcPr>
          <w:p w:rsidR="00124D9D" w:rsidRPr="003162DA" w:rsidRDefault="00124D9D" w:rsidP="003C57EC">
            <w:pPr>
              <w:tabs>
                <w:tab w:val="left" w:pos="-720"/>
              </w:tabs>
              <w:suppressAutoHyphens/>
              <w:spacing w:line="240" w:lineRule="auto"/>
              <w:ind w:left="0" w:firstLine="284"/>
              <w:jc w:val="left"/>
              <w:rPr>
                <w:iCs/>
                <w:color w:val="000000" w:themeColor="text1"/>
                <w:sz w:val="18"/>
                <w:szCs w:val="18"/>
              </w:rPr>
            </w:pPr>
            <w:r w:rsidRPr="003162DA">
              <w:rPr>
                <w:iCs/>
                <w:color w:val="000000" w:themeColor="text1"/>
                <w:sz w:val="18"/>
                <w:szCs w:val="18"/>
              </w:rPr>
              <w:t>Egzemplarz:</w:t>
            </w:r>
          </w:p>
          <w:p w:rsidR="00124D9D" w:rsidRPr="003162DA" w:rsidRDefault="00C86B57" w:rsidP="003C57EC">
            <w:pPr>
              <w:tabs>
                <w:tab w:val="left" w:pos="-720"/>
              </w:tabs>
              <w:suppressAutoHyphens/>
              <w:spacing w:line="240" w:lineRule="auto"/>
              <w:ind w:left="0" w:firstLine="284"/>
              <w:jc w:val="center"/>
              <w:rPr>
                <w:b/>
                <w:iCs/>
                <w:color w:val="000000" w:themeColor="text1"/>
                <w:sz w:val="32"/>
                <w:szCs w:val="32"/>
              </w:rPr>
            </w:pPr>
            <w:r w:rsidRPr="003162DA">
              <w:rPr>
                <w:b/>
                <w:iCs/>
                <w:color w:val="000000" w:themeColor="text1"/>
                <w:sz w:val="32"/>
                <w:szCs w:val="32"/>
              </w:rPr>
              <w:t>1</w:t>
            </w:r>
            <w:r w:rsidR="00124D9D" w:rsidRPr="003162DA">
              <w:rPr>
                <w:b/>
                <w:iCs/>
                <w:color w:val="000000" w:themeColor="text1"/>
                <w:sz w:val="32"/>
                <w:szCs w:val="32"/>
              </w:rPr>
              <w:t>.</w:t>
            </w:r>
          </w:p>
        </w:tc>
      </w:tr>
    </w:tbl>
    <w:p w:rsidR="009C76B1" w:rsidRPr="003162DA" w:rsidRDefault="009C76B1" w:rsidP="00556D42">
      <w:pPr>
        <w:ind w:firstLine="0"/>
        <w:rPr>
          <w:color w:val="000000" w:themeColor="text1"/>
          <w:szCs w:val="20"/>
          <w:lang w:eastAsia="en-US"/>
        </w:rPr>
      </w:pPr>
    </w:p>
    <w:p w:rsidR="002129C6" w:rsidRPr="003162DA" w:rsidRDefault="002129C6" w:rsidP="00556D42">
      <w:pPr>
        <w:ind w:firstLine="0"/>
        <w:rPr>
          <w:color w:val="000000" w:themeColor="text1"/>
          <w:szCs w:val="20"/>
          <w:lang w:eastAsia="en-US"/>
        </w:rPr>
      </w:pPr>
    </w:p>
    <w:p w:rsidR="009A3637" w:rsidRPr="003162DA" w:rsidRDefault="009A3637" w:rsidP="00556D42">
      <w:pPr>
        <w:ind w:firstLine="0"/>
        <w:rPr>
          <w:color w:val="000000" w:themeColor="text1"/>
          <w:szCs w:val="20"/>
          <w:lang w:eastAsia="en-US"/>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ED4260" w:rsidRPr="003162DA" w:rsidRDefault="00ED4260" w:rsidP="00C93598">
      <w:pPr>
        <w:pStyle w:val="Normalny0"/>
        <w:rPr>
          <w:color w:val="000000" w:themeColor="text1"/>
        </w:rPr>
      </w:pPr>
    </w:p>
    <w:p w:rsidR="00ED4260" w:rsidRPr="003162DA" w:rsidRDefault="00ED4260"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1B0C52" w:rsidRPr="003162DA" w:rsidRDefault="001B0C52" w:rsidP="00DB1E7D">
      <w:pPr>
        <w:pStyle w:val="Nagwek8"/>
        <w:rPr>
          <w:bCs/>
          <w:color w:val="000000" w:themeColor="text1"/>
        </w:rPr>
      </w:pPr>
      <w:r w:rsidRPr="003162DA">
        <w:rPr>
          <w:color w:val="000000" w:themeColor="text1"/>
        </w:rPr>
        <w:t>CZĘŚĆ TEKSTOWA</w:t>
      </w:r>
    </w:p>
    <w:p w:rsidR="001B0C52" w:rsidRPr="003162DA" w:rsidRDefault="001B0C52"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A26FA3" w:rsidRPr="003162DA" w:rsidRDefault="00A26FA3" w:rsidP="00C93598">
      <w:pPr>
        <w:pStyle w:val="Normalny0"/>
        <w:rPr>
          <w:color w:val="000000" w:themeColor="text1"/>
        </w:rPr>
      </w:pPr>
    </w:p>
    <w:p w:rsidR="00A26FA3" w:rsidRPr="003162DA" w:rsidRDefault="00A26FA3" w:rsidP="00C93598">
      <w:pPr>
        <w:pStyle w:val="Normalny0"/>
        <w:rPr>
          <w:color w:val="000000" w:themeColor="text1"/>
        </w:rPr>
      </w:pPr>
    </w:p>
    <w:p w:rsidR="00ED4260" w:rsidRPr="003162DA" w:rsidRDefault="00ED4260" w:rsidP="00C93598">
      <w:pPr>
        <w:pStyle w:val="Normalny0"/>
        <w:rPr>
          <w:color w:val="000000" w:themeColor="text1"/>
        </w:rPr>
      </w:pPr>
    </w:p>
    <w:p w:rsidR="00ED4260" w:rsidRPr="003162DA" w:rsidRDefault="00ED4260" w:rsidP="00C93598">
      <w:pPr>
        <w:pStyle w:val="Normalny0"/>
        <w:rPr>
          <w:color w:val="000000" w:themeColor="text1"/>
        </w:rPr>
      </w:pPr>
    </w:p>
    <w:p w:rsidR="00ED4260" w:rsidRPr="003162DA" w:rsidRDefault="00ED4260" w:rsidP="00C93598">
      <w:pPr>
        <w:pStyle w:val="Normalny0"/>
        <w:rPr>
          <w:color w:val="000000" w:themeColor="text1"/>
        </w:rPr>
      </w:pPr>
    </w:p>
    <w:p w:rsidR="00415E43" w:rsidRPr="003162DA" w:rsidRDefault="00415E43" w:rsidP="00C93598">
      <w:pPr>
        <w:pStyle w:val="Normalny0"/>
        <w:rPr>
          <w:color w:val="000000" w:themeColor="text1"/>
        </w:rPr>
      </w:pPr>
    </w:p>
    <w:p w:rsidR="000A35CC" w:rsidRPr="003162DA" w:rsidRDefault="000A35CC" w:rsidP="00C93598">
      <w:pPr>
        <w:pStyle w:val="Normalny0"/>
        <w:rPr>
          <w:color w:val="000000" w:themeColor="text1"/>
        </w:rPr>
      </w:pPr>
    </w:p>
    <w:p w:rsidR="000A35CC" w:rsidRPr="003162DA" w:rsidRDefault="000A35CC" w:rsidP="00C93598">
      <w:pPr>
        <w:pStyle w:val="Normalny0"/>
        <w:rPr>
          <w:color w:val="000000" w:themeColor="text1"/>
        </w:rPr>
      </w:pPr>
    </w:p>
    <w:p w:rsidR="000A35CC" w:rsidRPr="003162DA" w:rsidRDefault="000A35CC" w:rsidP="00C93598">
      <w:pPr>
        <w:pStyle w:val="Normalny0"/>
        <w:rPr>
          <w:color w:val="000000" w:themeColor="text1"/>
        </w:rPr>
      </w:pPr>
    </w:p>
    <w:p w:rsidR="000A35CC" w:rsidRPr="003162DA" w:rsidRDefault="000A35CC" w:rsidP="00C93598">
      <w:pPr>
        <w:pStyle w:val="Normalny0"/>
        <w:rPr>
          <w:color w:val="000000" w:themeColor="text1"/>
        </w:rPr>
      </w:pPr>
    </w:p>
    <w:p w:rsidR="000A35CC" w:rsidRPr="003162DA" w:rsidRDefault="000A35CC" w:rsidP="00C93598">
      <w:pPr>
        <w:pStyle w:val="Normalny0"/>
        <w:rPr>
          <w:color w:val="000000" w:themeColor="text1"/>
        </w:rPr>
      </w:pPr>
    </w:p>
    <w:p w:rsidR="000A35CC" w:rsidRPr="003162DA" w:rsidRDefault="000A35CC"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1B0C52" w:rsidRPr="003162DA" w:rsidRDefault="001B0C52" w:rsidP="00415E43">
      <w:pPr>
        <w:pStyle w:val="Nagwek4"/>
        <w:rPr>
          <w:color w:val="000000" w:themeColor="text1"/>
        </w:rPr>
      </w:pPr>
      <w:r w:rsidRPr="003162DA">
        <w:rPr>
          <w:color w:val="000000" w:themeColor="text1"/>
        </w:rPr>
        <w:t>ZAWARTOŚĆ TOMU</w:t>
      </w: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DB1E7D">
      <w:pPr>
        <w:keepNext/>
        <w:ind w:left="-180" w:right="-288" w:firstLine="540"/>
        <w:outlineLvl w:val="2"/>
        <w:rPr>
          <w:rFonts w:ascii="Arial" w:hAnsi="Arial"/>
          <w:b/>
          <w:bCs/>
          <w:color w:val="000000" w:themeColor="text1"/>
        </w:rPr>
      </w:pPr>
      <w:bookmarkStart w:id="1" w:name="_Toc459303597"/>
      <w:r w:rsidRPr="003162DA">
        <w:rPr>
          <w:rFonts w:ascii="Arial" w:hAnsi="Arial"/>
          <w:b/>
          <w:bCs/>
          <w:color w:val="000000" w:themeColor="text1"/>
        </w:rPr>
        <w:t>CZĘŚĆ TEKSTOWA</w:t>
      </w:r>
      <w:bookmarkEnd w:id="1"/>
    </w:p>
    <w:p w:rsidR="001B0C52" w:rsidRPr="003162DA" w:rsidRDefault="001B0C52" w:rsidP="00DB1E7D">
      <w:pPr>
        <w:rPr>
          <w:color w:val="000000" w:themeColor="text1"/>
        </w:rPr>
      </w:pPr>
    </w:p>
    <w:p w:rsidR="001B0C52" w:rsidRPr="003162DA" w:rsidRDefault="001B0C52" w:rsidP="00DB1E7D">
      <w:pPr>
        <w:rPr>
          <w:color w:val="000000" w:themeColor="text1"/>
        </w:rPr>
      </w:pPr>
    </w:p>
    <w:tbl>
      <w:tblPr>
        <w:tblW w:w="76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6"/>
        <w:gridCol w:w="7096"/>
      </w:tblGrid>
      <w:tr w:rsidR="003162DA" w:rsidRPr="003162DA" w:rsidTr="00DB1E7D">
        <w:trPr>
          <w:trHeight w:hRule="exact" w:val="454"/>
          <w:jc w:val="center"/>
        </w:trPr>
        <w:tc>
          <w:tcPr>
            <w:tcW w:w="596" w:type="dxa"/>
            <w:shd w:val="clear" w:color="auto" w:fill="D9D9D9"/>
            <w:vAlign w:val="center"/>
          </w:tcPr>
          <w:p w:rsidR="001B0C52" w:rsidRPr="003162DA" w:rsidRDefault="001B0C52" w:rsidP="00DB1E7D">
            <w:pPr>
              <w:pStyle w:val="KPTabelka"/>
              <w:rPr>
                <w:color w:val="000000" w:themeColor="text1"/>
              </w:rPr>
            </w:pPr>
            <w:r w:rsidRPr="003162DA">
              <w:rPr>
                <w:color w:val="000000" w:themeColor="text1"/>
              </w:rPr>
              <w:t>L.p.</w:t>
            </w:r>
          </w:p>
        </w:tc>
        <w:tc>
          <w:tcPr>
            <w:tcW w:w="7096" w:type="dxa"/>
            <w:shd w:val="clear" w:color="auto" w:fill="D9D9D9"/>
            <w:vAlign w:val="center"/>
          </w:tcPr>
          <w:p w:rsidR="001B0C52" w:rsidRPr="003162DA" w:rsidRDefault="001B0C52" w:rsidP="00DB1E7D">
            <w:pPr>
              <w:pStyle w:val="KPTabelka"/>
              <w:rPr>
                <w:color w:val="000000" w:themeColor="text1"/>
              </w:rPr>
            </w:pPr>
            <w:r w:rsidRPr="003162DA">
              <w:rPr>
                <w:color w:val="000000" w:themeColor="text1"/>
              </w:rPr>
              <w:t>Spis</w:t>
            </w:r>
          </w:p>
        </w:tc>
      </w:tr>
      <w:tr w:rsidR="003162DA"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1.</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Strona tytułowa</w:t>
            </w:r>
          </w:p>
        </w:tc>
      </w:tr>
      <w:tr w:rsidR="003162DA"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2.</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Zawartość tomu</w:t>
            </w:r>
          </w:p>
        </w:tc>
      </w:tr>
      <w:tr w:rsidR="003162DA"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3.</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Zawartość projektu budowlanego</w:t>
            </w:r>
          </w:p>
        </w:tc>
      </w:tr>
      <w:tr w:rsidR="003162DA"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4.</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Oświadczenie Projektanta i Sprawdzającego</w:t>
            </w:r>
          </w:p>
        </w:tc>
      </w:tr>
      <w:tr w:rsidR="003162DA"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5.</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Kopie uprawnień i zaświadczeń</w:t>
            </w:r>
          </w:p>
        </w:tc>
      </w:tr>
      <w:tr w:rsidR="003162DA"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6.</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Decyzje, warunki techniczne, uzgodnienia i opinie</w:t>
            </w:r>
          </w:p>
        </w:tc>
      </w:tr>
      <w:tr w:rsidR="003162DA"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7.</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Wykaz norm i przepisów prawnych</w:t>
            </w:r>
          </w:p>
        </w:tc>
      </w:tr>
      <w:tr w:rsidR="001B0C52" w:rsidRPr="003162DA" w:rsidTr="00DB1E7D">
        <w:trPr>
          <w:trHeight w:hRule="exact" w:val="340"/>
          <w:jc w:val="center"/>
        </w:trPr>
        <w:tc>
          <w:tcPr>
            <w:tcW w:w="596" w:type="dxa"/>
            <w:vAlign w:val="center"/>
          </w:tcPr>
          <w:p w:rsidR="001B0C52" w:rsidRPr="003162DA" w:rsidRDefault="001B0C52" w:rsidP="00DB1E7D">
            <w:pPr>
              <w:pStyle w:val="KPTabelka"/>
              <w:rPr>
                <w:color w:val="000000" w:themeColor="text1"/>
              </w:rPr>
            </w:pPr>
            <w:r w:rsidRPr="003162DA">
              <w:rPr>
                <w:color w:val="000000" w:themeColor="text1"/>
              </w:rPr>
              <w:t>8.</w:t>
            </w:r>
          </w:p>
        </w:tc>
        <w:tc>
          <w:tcPr>
            <w:tcW w:w="7096" w:type="dxa"/>
            <w:vAlign w:val="center"/>
          </w:tcPr>
          <w:p w:rsidR="001B0C52" w:rsidRPr="003162DA" w:rsidRDefault="001B0C52" w:rsidP="00D82689">
            <w:pPr>
              <w:pStyle w:val="KPTabelka"/>
              <w:jc w:val="left"/>
              <w:rPr>
                <w:color w:val="000000" w:themeColor="text1"/>
              </w:rPr>
            </w:pPr>
            <w:r w:rsidRPr="003162DA">
              <w:rPr>
                <w:color w:val="000000" w:themeColor="text1"/>
              </w:rPr>
              <w:t>Opis techniczny</w:t>
            </w:r>
          </w:p>
        </w:tc>
      </w:tr>
    </w:tbl>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DB1E7D">
      <w:pPr>
        <w:keepNext/>
        <w:ind w:left="-180" w:right="-288" w:firstLine="540"/>
        <w:outlineLvl w:val="2"/>
        <w:rPr>
          <w:rFonts w:ascii="Arial" w:hAnsi="Arial"/>
          <w:b/>
          <w:bCs/>
          <w:color w:val="000000" w:themeColor="text1"/>
        </w:rPr>
      </w:pPr>
      <w:bookmarkStart w:id="2" w:name="_Toc459303598"/>
      <w:r w:rsidRPr="003162DA">
        <w:rPr>
          <w:rFonts w:ascii="Arial" w:hAnsi="Arial"/>
          <w:b/>
          <w:bCs/>
          <w:color w:val="000000" w:themeColor="text1"/>
        </w:rPr>
        <w:t>CZĘŚĆ RYSUNKOWA</w:t>
      </w:r>
      <w:bookmarkEnd w:id="2"/>
    </w:p>
    <w:p w:rsidR="001B0C52" w:rsidRPr="003162DA" w:rsidRDefault="001B0C52" w:rsidP="00DB1E7D">
      <w:pPr>
        <w:rPr>
          <w:rFonts w:ascii="Arial" w:hAnsi="Arial"/>
          <w:color w:val="000000" w:themeColor="text1"/>
        </w:rPr>
      </w:pPr>
    </w:p>
    <w:p w:rsidR="001B0C52" w:rsidRPr="003162DA" w:rsidRDefault="001B0C52" w:rsidP="00DB1E7D">
      <w:pPr>
        <w:rPr>
          <w:rFonts w:ascii="Arial" w:hAnsi="Arial"/>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1"/>
        <w:gridCol w:w="6683"/>
      </w:tblGrid>
      <w:tr w:rsidR="003162DA" w:rsidRPr="003162DA" w:rsidTr="00DB1E7D">
        <w:trPr>
          <w:trHeight w:hRule="exact" w:val="454"/>
          <w:jc w:val="center"/>
        </w:trPr>
        <w:tc>
          <w:tcPr>
            <w:tcW w:w="851" w:type="dxa"/>
            <w:shd w:val="clear" w:color="auto" w:fill="D9D9D9"/>
            <w:vAlign w:val="center"/>
          </w:tcPr>
          <w:p w:rsidR="001B0C52" w:rsidRPr="003162DA" w:rsidRDefault="001B0C52" w:rsidP="00DB1E7D">
            <w:pPr>
              <w:pStyle w:val="KPTabelka"/>
              <w:rPr>
                <w:color w:val="000000" w:themeColor="text1"/>
              </w:rPr>
            </w:pPr>
            <w:r w:rsidRPr="003162DA">
              <w:rPr>
                <w:color w:val="000000" w:themeColor="text1"/>
              </w:rPr>
              <w:t>L.p.</w:t>
            </w:r>
          </w:p>
        </w:tc>
        <w:tc>
          <w:tcPr>
            <w:tcW w:w="6683" w:type="dxa"/>
            <w:shd w:val="clear" w:color="auto" w:fill="D9D9D9"/>
            <w:vAlign w:val="center"/>
          </w:tcPr>
          <w:p w:rsidR="001B0C52" w:rsidRPr="003162DA" w:rsidRDefault="001B0C52" w:rsidP="00DB1E7D">
            <w:pPr>
              <w:pStyle w:val="KPTabelka"/>
              <w:rPr>
                <w:color w:val="000000" w:themeColor="text1"/>
              </w:rPr>
            </w:pPr>
            <w:r w:rsidRPr="003162DA">
              <w:rPr>
                <w:color w:val="000000" w:themeColor="text1"/>
              </w:rPr>
              <w:t>Spis</w:t>
            </w:r>
          </w:p>
        </w:tc>
      </w:tr>
      <w:tr w:rsidR="003162DA" w:rsidRPr="003162DA" w:rsidTr="00DB1E7D">
        <w:trPr>
          <w:trHeight w:hRule="exact" w:val="340"/>
          <w:jc w:val="center"/>
        </w:trPr>
        <w:tc>
          <w:tcPr>
            <w:tcW w:w="851" w:type="dxa"/>
            <w:vAlign w:val="center"/>
          </w:tcPr>
          <w:p w:rsidR="001B0C52" w:rsidRPr="003162DA" w:rsidRDefault="001B0C52" w:rsidP="00DB1E7D">
            <w:pPr>
              <w:pStyle w:val="KPTabelka"/>
              <w:rPr>
                <w:color w:val="000000" w:themeColor="text1"/>
              </w:rPr>
            </w:pPr>
            <w:r w:rsidRPr="003162DA">
              <w:rPr>
                <w:color w:val="000000" w:themeColor="text1"/>
              </w:rPr>
              <w:t>1.</w:t>
            </w:r>
          </w:p>
        </w:tc>
        <w:tc>
          <w:tcPr>
            <w:tcW w:w="6683" w:type="dxa"/>
            <w:vAlign w:val="center"/>
          </w:tcPr>
          <w:p w:rsidR="001B0C52" w:rsidRPr="003162DA" w:rsidRDefault="001B0C52" w:rsidP="00D82689">
            <w:pPr>
              <w:pStyle w:val="KPTabelka"/>
              <w:jc w:val="left"/>
              <w:rPr>
                <w:color w:val="000000" w:themeColor="text1"/>
              </w:rPr>
            </w:pPr>
            <w:r w:rsidRPr="003162DA">
              <w:rPr>
                <w:color w:val="000000" w:themeColor="text1"/>
              </w:rPr>
              <w:t>Spis rysunków</w:t>
            </w:r>
          </w:p>
        </w:tc>
      </w:tr>
      <w:tr w:rsidR="001B0C52" w:rsidRPr="003162DA" w:rsidTr="00DB1E7D">
        <w:trPr>
          <w:trHeight w:hRule="exact" w:val="340"/>
          <w:jc w:val="center"/>
        </w:trPr>
        <w:tc>
          <w:tcPr>
            <w:tcW w:w="851" w:type="dxa"/>
            <w:vAlign w:val="center"/>
          </w:tcPr>
          <w:p w:rsidR="001B0C52" w:rsidRPr="003162DA" w:rsidRDefault="001B0C52" w:rsidP="00DB1E7D">
            <w:pPr>
              <w:pStyle w:val="KPTabelka"/>
              <w:rPr>
                <w:color w:val="000000" w:themeColor="text1"/>
              </w:rPr>
            </w:pPr>
            <w:r w:rsidRPr="003162DA">
              <w:rPr>
                <w:color w:val="000000" w:themeColor="text1"/>
              </w:rPr>
              <w:t>2.</w:t>
            </w:r>
          </w:p>
        </w:tc>
        <w:tc>
          <w:tcPr>
            <w:tcW w:w="6683" w:type="dxa"/>
            <w:vAlign w:val="center"/>
          </w:tcPr>
          <w:p w:rsidR="001B0C52" w:rsidRPr="003162DA" w:rsidRDefault="001B0C52" w:rsidP="00D82689">
            <w:pPr>
              <w:pStyle w:val="KPTabelka"/>
              <w:jc w:val="left"/>
              <w:rPr>
                <w:color w:val="000000" w:themeColor="text1"/>
              </w:rPr>
            </w:pPr>
            <w:r w:rsidRPr="003162DA">
              <w:rPr>
                <w:color w:val="000000" w:themeColor="text1"/>
              </w:rPr>
              <w:t>Rysunki</w:t>
            </w:r>
          </w:p>
        </w:tc>
      </w:tr>
    </w:tbl>
    <w:p w:rsidR="001B0C52" w:rsidRPr="003162DA" w:rsidRDefault="001B0C52" w:rsidP="00DB1E7D">
      <w:pPr>
        <w:rPr>
          <w:rFonts w:ascii="Arial" w:hAnsi="Arial"/>
          <w:color w:val="000000" w:themeColor="text1"/>
        </w:rPr>
      </w:pPr>
    </w:p>
    <w:p w:rsidR="001B0C52" w:rsidRPr="003162DA" w:rsidRDefault="001B0C52"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415E43" w:rsidRPr="003162DA" w:rsidRDefault="00415E43" w:rsidP="00DB1E7D">
      <w:pPr>
        <w:rPr>
          <w:rFonts w:ascii="Arial" w:hAnsi="Arial"/>
          <w:color w:val="000000" w:themeColor="text1"/>
        </w:rPr>
      </w:pPr>
    </w:p>
    <w:p w:rsidR="001364B1" w:rsidRPr="003162DA" w:rsidRDefault="001364B1" w:rsidP="001364B1">
      <w:pPr>
        <w:rPr>
          <w:color w:val="000000" w:themeColor="text1"/>
        </w:rPr>
      </w:pPr>
    </w:p>
    <w:p w:rsidR="001364B1" w:rsidRPr="003162DA" w:rsidRDefault="001364B1" w:rsidP="001364B1">
      <w:pPr>
        <w:rPr>
          <w:color w:val="000000" w:themeColor="text1"/>
        </w:rPr>
      </w:pPr>
    </w:p>
    <w:p w:rsidR="001364B1" w:rsidRPr="003162DA" w:rsidRDefault="001364B1" w:rsidP="001364B1">
      <w:pPr>
        <w:rPr>
          <w:color w:val="000000" w:themeColor="text1"/>
        </w:rPr>
      </w:pPr>
    </w:p>
    <w:p w:rsidR="001B0C52" w:rsidRPr="003162DA" w:rsidRDefault="001B0C52" w:rsidP="00415E43">
      <w:pPr>
        <w:pStyle w:val="Nagwek4"/>
        <w:rPr>
          <w:color w:val="000000" w:themeColor="text1"/>
        </w:rPr>
      </w:pPr>
      <w:r w:rsidRPr="003162DA">
        <w:rPr>
          <w:color w:val="000000" w:themeColor="text1"/>
        </w:rPr>
        <w:t>ZAWARTOŚĆ PROJEKTU BUDOWLANEGO</w:t>
      </w:r>
    </w:p>
    <w:p w:rsidR="00FF7F9D" w:rsidRPr="003162DA" w:rsidRDefault="00FF7F9D" w:rsidP="00FF7F9D">
      <w:pPr>
        <w:rPr>
          <w:color w:val="000000" w:themeColor="text1"/>
        </w:rPr>
      </w:pPr>
    </w:p>
    <w:p w:rsidR="00FF7F9D" w:rsidRPr="003162DA" w:rsidRDefault="00FF7F9D" w:rsidP="00FF7F9D">
      <w:pPr>
        <w:rPr>
          <w:color w:val="000000" w:themeColor="text1"/>
        </w:rPr>
      </w:pPr>
    </w:p>
    <w:tbl>
      <w:tblPr>
        <w:tblW w:w="8434" w:type="dxa"/>
        <w:tblInd w:w="779" w:type="dxa"/>
        <w:tblLayout w:type="fixed"/>
        <w:tblCellMar>
          <w:left w:w="70" w:type="dxa"/>
          <w:right w:w="70" w:type="dxa"/>
        </w:tblCellMar>
        <w:tblLook w:val="0000" w:firstRow="0" w:lastRow="0" w:firstColumn="0" w:lastColumn="0" w:noHBand="0" w:noVBand="0"/>
      </w:tblPr>
      <w:tblGrid>
        <w:gridCol w:w="1771"/>
        <w:gridCol w:w="6663"/>
      </w:tblGrid>
      <w:tr w:rsidR="003162DA" w:rsidRPr="003162DA" w:rsidTr="00FF7F9D">
        <w:trPr>
          <w:cantSplit/>
          <w:trHeight w:val="454"/>
          <w:tblHeader/>
        </w:trPr>
        <w:tc>
          <w:tcPr>
            <w:tcW w:w="1771" w:type="dxa"/>
            <w:tcBorders>
              <w:top w:val="double" w:sz="4" w:space="0" w:color="auto"/>
              <w:left w:val="double" w:sz="4" w:space="0" w:color="auto"/>
              <w:bottom w:val="nil"/>
              <w:right w:val="single" w:sz="4" w:space="0" w:color="auto"/>
            </w:tcBorders>
            <w:shd w:val="clear" w:color="auto" w:fill="E0E0E0"/>
            <w:vAlign w:val="center"/>
          </w:tcPr>
          <w:p w:rsidR="00FF7F9D" w:rsidRPr="003162DA" w:rsidRDefault="00FF7F9D" w:rsidP="00FF7F9D">
            <w:pPr>
              <w:pStyle w:val="KPTabelka"/>
              <w:rPr>
                <w:color w:val="000000" w:themeColor="text1"/>
              </w:rPr>
            </w:pPr>
            <w:r w:rsidRPr="003162DA">
              <w:rPr>
                <w:color w:val="000000" w:themeColor="text1"/>
              </w:rPr>
              <w:t>Numer tomu</w:t>
            </w:r>
          </w:p>
        </w:tc>
        <w:tc>
          <w:tcPr>
            <w:tcW w:w="6663" w:type="dxa"/>
            <w:tcBorders>
              <w:top w:val="double" w:sz="4" w:space="0" w:color="auto"/>
              <w:left w:val="nil"/>
              <w:bottom w:val="single" w:sz="12" w:space="0" w:color="auto"/>
              <w:right w:val="double" w:sz="4" w:space="0" w:color="auto"/>
            </w:tcBorders>
            <w:shd w:val="clear" w:color="auto" w:fill="E0E0E0"/>
            <w:vAlign w:val="center"/>
          </w:tcPr>
          <w:p w:rsidR="00FF7F9D" w:rsidRPr="003162DA" w:rsidRDefault="00FF7F9D" w:rsidP="00076F90">
            <w:pPr>
              <w:pStyle w:val="KPTabelka"/>
              <w:rPr>
                <w:color w:val="000000" w:themeColor="text1"/>
              </w:rPr>
            </w:pPr>
            <w:r w:rsidRPr="003162DA">
              <w:rPr>
                <w:color w:val="000000" w:themeColor="text1"/>
              </w:rPr>
              <w:t>Temat opracowania</w:t>
            </w:r>
          </w:p>
        </w:tc>
      </w:tr>
      <w:tr w:rsidR="003162DA" w:rsidRPr="003162DA"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3162DA" w:rsidRDefault="001F0B57" w:rsidP="00076F90">
            <w:pPr>
              <w:pStyle w:val="KPTabelka"/>
              <w:rPr>
                <w:rFonts w:ascii="Verdana" w:hAnsi="Verdana"/>
                <w:color w:val="000000" w:themeColor="text1"/>
                <w:sz w:val="18"/>
                <w:szCs w:val="18"/>
              </w:rPr>
            </w:pPr>
            <w:r w:rsidRPr="003162DA">
              <w:rPr>
                <w:rFonts w:ascii="Verdana" w:hAnsi="Verdana"/>
                <w:color w:val="000000" w:themeColor="text1"/>
                <w:sz w:val="18"/>
                <w:szCs w:val="18"/>
              </w:rPr>
              <w:t>1</w:t>
            </w:r>
            <w:r w:rsidR="00815C32" w:rsidRPr="003162DA">
              <w:rPr>
                <w:rFonts w:ascii="Verdana" w:hAnsi="Verdana"/>
                <w:color w:val="000000" w:themeColor="text1"/>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FF7F9D" w:rsidRPr="003162DA" w:rsidRDefault="001F0B57" w:rsidP="001F0B57">
            <w:pPr>
              <w:pStyle w:val="KPTabelka"/>
              <w:jc w:val="left"/>
              <w:rPr>
                <w:rFonts w:ascii="Verdana" w:hAnsi="Verdana"/>
                <w:color w:val="000000" w:themeColor="text1"/>
                <w:w w:val="120"/>
                <w:sz w:val="18"/>
                <w:szCs w:val="18"/>
              </w:rPr>
            </w:pPr>
            <w:r w:rsidRPr="003162DA">
              <w:rPr>
                <w:rFonts w:ascii="Verdana" w:hAnsi="Verdana"/>
                <w:color w:val="000000" w:themeColor="text1"/>
                <w:w w:val="120"/>
                <w:sz w:val="18"/>
                <w:szCs w:val="18"/>
              </w:rPr>
              <w:t>PROJEKT ZAGOSPODAROWANIA TERENU (PZT)</w:t>
            </w:r>
          </w:p>
        </w:tc>
      </w:tr>
      <w:tr w:rsidR="003162DA" w:rsidRPr="003162DA" w:rsidTr="001F0B57">
        <w:trPr>
          <w:cantSplit/>
          <w:trHeight w:val="340"/>
        </w:trPr>
        <w:tc>
          <w:tcPr>
            <w:tcW w:w="8434" w:type="dxa"/>
            <w:gridSpan w:val="2"/>
            <w:tcBorders>
              <w:top w:val="single" w:sz="12" w:space="0" w:color="auto"/>
              <w:left w:val="double" w:sz="4" w:space="0" w:color="auto"/>
              <w:bottom w:val="single" w:sz="12" w:space="0" w:color="auto"/>
              <w:right w:val="double" w:sz="4" w:space="0" w:color="auto"/>
            </w:tcBorders>
            <w:shd w:val="pct10" w:color="auto" w:fill="auto"/>
            <w:vAlign w:val="center"/>
          </w:tcPr>
          <w:p w:rsidR="001F0B57" w:rsidRPr="003162DA" w:rsidRDefault="001F0B57" w:rsidP="001F0B57">
            <w:pPr>
              <w:pStyle w:val="KPTabelka"/>
              <w:rPr>
                <w:rFonts w:ascii="Verdana" w:hAnsi="Verdana"/>
                <w:b/>
                <w:color w:val="000000" w:themeColor="text1"/>
                <w:w w:val="120"/>
                <w:sz w:val="18"/>
                <w:szCs w:val="18"/>
              </w:rPr>
            </w:pPr>
            <w:r w:rsidRPr="003162DA">
              <w:rPr>
                <w:rFonts w:ascii="Verdana" w:hAnsi="Verdana"/>
                <w:b/>
                <w:color w:val="000000" w:themeColor="text1"/>
                <w:w w:val="120"/>
                <w:sz w:val="18"/>
                <w:szCs w:val="18"/>
              </w:rPr>
              <w:t>PROJEKTY ARCHITEKTONICZNO - BUDOWLANE</w:t>
            </w:r>
          </w:p>
        </w:tc>
      </w:tr>
      <w:tr w:rsidR="003162DA" w:rsidRPr="003162DA"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3162DA" w:rsidRDefault="001F0B57" w:rsidP="00076F90">
            <w:pPr>
              <w:pStyle w:val="KPTabelka"/>
              <w:rPr>
                <w:rFonts w:ascii="Verdana" w:hAnsi="Verdana"/>
                <w:color w:val="000000" w:themeColor="text1"/>
                <w:sz w:val="18"/>
                <w:szCs w:val="18"/>
              </w:rPr>
            </w:pPr>
            <w:r w:rsidRPr="003162DA">
              <w:rPr>
                <w:rFonts w:ascii="Verdana" w:hAnsi="Verdana"/>
                <w:color w:val="000000" w:themeColor="text1"/>
                <w:sz w:val="18"/>
                <w:szCs w:val="18"/>
              </w:rPr>
              <w:t>2</w:t>
            </w:r>
            <w:r w:rsidR="00815C32" w:rsidRPr="003162DA">
              <w:rPr>
                <w:rFonts w:ascii="Verdana" w:hAnsi="Verdana"/>
                <w:color w:val="000000" w:themeColor="text1"/>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3162DA" w:rsidRDefault="001F0B57" w:rsidP="001F0B57">
            <w:pPr>
              <w:pStyle w:val="KPTabelka"/>
              <w:jc w:val="left"/>
              <w:rPr>
                <w:rFonts w:ascii="Verdana" w:hAnsi="Verdana"/>
                <w:color w:val="000000" w:themeColor="text1"/>
                <w:w w:val="120"/>
                <w:sz w:val="18"/>
                <w:szCs w:val="18"/>
              </w:rPr>
            </w:pPr>
            <w:r w:rsidRPr="003162DA">
              <w:rPr>
                <w:rFonts w:ascii="Verdana" w:hAnsi="Verdana"/>
                <w:color w:val="000000" w:themeColor="text1"/>
                <w:w w:val="120"/>
                <w:sz w:val="18"/>
                <w:szCs w:val="18"/>
              </w:rPr>
              <w:t>DOKUMENTACJA GEOTECHNICZNA</w:t>
            </w:r>
          </w:p>
        </w:tc>
      </w:tr>
      <w:tr w:rsidR="003162DA" w:rsidRPr="003162DA"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4B21F8" w:rsidRPr="003162DA" w:rsidRDefault="004B21F8" w:rsidP="00076F90">
            <w:pPr>
              <w:pStyle w:val="KPTabelka"/>
              <w:rPr>
                <w:rFonts w:ascii="Verdana" w:hAnsi="Verdana"/>
                <w:color w:val="000000" w:themeColor="text1"/>
                <w:sz w:val="18"/>
                <w:szCs w:val="18"/>
              </w:rPr>
            </w:pPr>
            <w:r w:rsidRPr="003162DA">
              <w:rPr>
                <w:rFonts w:ascii="Verdana" w:hAnsi="Verdana"/>
                <w:color w:val="000000" w:themeColor="text1"/>
                <w:sz w:val="18"/>
                <w:szCs w:val="18"/>
              </w:rPr>
              <w:t>3.</w:t>
            </w:r>
          </w:p>
        </w:tc>
        <w:tc>
          <w:tcPr>
            <w:tcW w:w="6663" w:type="dxa"/>
            <w:tcBorders>
              <w:top w:val="single" w:sz="12" w:space="0" w:color="auto"/>
              <w:left w:val="single" w:sz="4" w:space="0" w:color="auto"/>
              <w:bottom w:val="single" w:sz="12" w:space="0" w:color="auto"/>
              <w:right w:val="double" w:sz="4" w:space="0" w:color="auto"/>
            </w:tcBorders>
            <w:vAlign w:val="center"/>
          </w:tcPr>
          <w:p w:rsidR="004B21F8" w:rsidRPr="003162DA" w:rsidRDefault="004B21F8" w:rsidP="001F0B57">
            <w:pPr>
              <w:pStyle w:val="KPTabelka"/>
              <w:jc w:val="left"/>
              <w:rPr>
                <w:rFonts w:ascii="Verdana" w:hAnsi="Verdana"/>
                <w:color w:val="000000" w:themeColor="text1"/>
                <w:w w:val="120"/>
                <w:sz w:val="18"/>
                <w:szCs w:val="18"/>
              </w:rPr>
            </w:pPr>
            <w:r w:rsidRPr="003162DA">
              <w:rPr>
                <w:rFonts w:ascii="Verdana" w:hAnsi="Verdana"/>
                <w:color w:val="000000" w:themeColor="text1"/>
                <w:w w:val="120"/>
                <w:sz w:val="18"/>
                <w:szCs w:val="18"/>
              </w:rPr>
              <w:t>DROGI</w:t>
            </w:r>
            <w:r w:rsidR="001509D5" w:rsidRPr="003162DA">
              <w:rPr>
                <w:rFonts w:ascii="Verdana" w:hAnsi="Verdana"/>
                <w:color w:val="000000" w:themeColor="text1"/>
                <w:w w:val="120"/>
                <w:sz w:val="18"/>
                <w:szCs w:val="18"/>
              </w:rPr>
              <w:t xml:space="preserve">    STR.  1 - 23</w:t>
            </w:r>
          </w:p>
        </w:tc>
      </w:tr>
      <w:tr w:rsidR="003162DA" w:rsidRPr="003162DA"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Pr="003162DA" w:rsidRDefault="001509D5" w:rsidP="00076F90">
            <w:pPr>
              <w:pStyle w:val="KPTabelka"/>
              <w:rPr>
                <w:rFonts w:ascii="Verdana" w:hAnsi="Verdana"/>
                <w:color w:val="000000" w:themeColor="text1"/>
                <w:sz w:val="18"/>
                <w:szCs w:val="18"/>
              </w:rPr>
            </w:pPr>
            <w:r w:rsidRPr="003162DA">
              <w:rPr>
                <w:rFonts w:ascii="Verdana" w:hAnsi="Verdana"/>
                <w:color w:val="000000" w:themeColor="text1"/>
                <w:sz w:val="18"/>
                <w:szCs w:val="18"/>
              </w:rPr>
              <w:t>4.</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Pr="003162DA" w:rsidRDefault="001509D5" w:rsidP="001F0B57">
            <w:pPr>
              <w:pStyle w:val="KPTabelka"/>
              <w:jc w:val="left"/>
              <w:rPr>
                <w:rFonts w:ascii="Verdana" w:hAnsi="Verdana"/>
                <w:color w:val="000000" w:themeColor="text1"/>
                <w:w w:val="120"/>
                <w:sz w:val="18"/>
                <w:szCs w:val="18"/>
              </w:rPr>
            </w:pPr>
            <w:r w:rsidRPr="003162DA">
              <w:rPr>
                <w:rFonts w:ascii="Verdana" w:hAnsi="Verdana"/>
                <w:color w:val="000000" w:themeColor="text1"/>
                <w:w w:val="120"/>
                <w:sz w:val="18"/>
                <w:szCs w:val="18"/>
              </w:rPr>
              <w:t>BIOZ   STR.  1 -10</w:t>
            </w:r>
          </w:p>
        </w:tc>
      </w:tr>
      <w:tr w:rsidR="003162DA" w:rsidRPr="003162DA"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Pr="003162DA" w:rsidRDefault="001509D5" w:rsidP="00076F90">
            <w:pPr>
              <w:pStyle w:val="KPTabelka"/>
              <w:rPr>
                <w:rFonts w:ascii="Verdana" w:hAnsi="Verdana"/>
                <w:color w:val="000000" w:themeColor="text1"/>
                <w:sz w:val="18"/>
                <w:szCs w:val="18"/>
              </w:rPr>
            </w:pPr>
            <w:r w:rsidRPr="003162DA">
              <w:rPr>
                <w:rFonts w:ascii="Verdana" w:hAnsi="Verdana"/>
                <w:color w:val="000000" w:themeColor="text1"/>
                <w:sz w:val="18"/>
                <w:szCs w:val="18"/>
              </w:rPr>
              <w:t>5.</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Pr="003162DA" w:rsidRDefault="001509D5" w:rsidP="001F0B57">
            <w:pPr>
              <w:pStyle w:val="KPTabelka"/>
              <w:jc w:val="left"/>
              <w:rPr>
                <w:rFonts w:ascii="Verdana" w:hAnsi="Verdana"/>
                <w:color w:val="000000" w:themeColor="text1"/>
                <w:w w:val="120"/>
                <w:sz w:val="18"/>
                <w:szCs w:val="18"/>
              </w:rPr>
            </w:pPr>
            <w:r w:rsidRPr="003162DA">
              <w:rPr>
                <w:rFonts w:ascii="Verdana" w:hAnsi="Verdana"/>
                <w:color w:val="000000" w:themeColor="text1"/>
                <w:w w:val="120"/>
                <w:sz w:val="18"/>
                <w:szCs w:val="18"/>
              </w:rPr>
              <w:t>OPINIA  GEOTECHNICZNA</w:t>
            </w:r>
          </w:p>
        </w:tc>
      </w:tr>
      <w:tr w:rsidR="003162DA" w:rsidRPr="003162DA"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Pr="003162DA" w:rsidRDefault="001509D5" w:rsidP="00076F90">
            <w:pPr>
              <w:pStyle w:val="KPTabelka"/>
              <w:rPr>
                <w:rFonts w:ascii="Verdana" w:hAnsi="Verdana"/>
                <w:color w:val="000000" w:themeColor="text1"/>
                <w:sz w:val="18"/>
                <w:szCs w:val="18"/>
              </w:rPr>
            </w:pPr>
            <w:r w:rsidRPr="003162DA">
              <w:rPr>
                <w:rFonts w:ascii="Verdana" w:hAnsi="Verdana"/>
                <w:color w:val="000000" w:themeColor="text1"/>
                <w:sz w:val="18"/>
                <w:szCs w:val="18"/>
              </w:rPr>
              <w:t>6.</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Pr="003162DA" w:rsidRDefault="001509D5" w:rsidP="001F0B57">
            <w:pPr>
              <w:pStyle w:val="KPTabelka"/>
              <w:jc w:val="left"/>
              <w:rPr>
                <w:rFonts w:ascii="Verdana" w:hAnsi="Verdana"/>
                <w:color w:val="000000" w:themeColor="text1"/>
                <w:w w:val="120"/>
                <w:sz w:val="18"/>
                <w:szCs w:val="18"/>
              </w:rPr>
            </w:pPr>
            <w:r w:rsidRPr="003162DA">
              <w:rPr>
                <w:rFonts w:ascii="Verdana" w:hAnsi="Verdana"/>
                <w:color w:val="000000" w:themeColor="text1"/>
                <w:w w:val="120"/>
                <w:sz w:val="18"/>
                <w:szCs w:val="18"/>
              </w:rPr>
              <w:t>SPECYFIKACJE  TECHNICZNE   STR.  1 - 76</w:t>
            </w:r>
          </w:p>
        </w:tc>
      </w:tr>
      <w:tr w:rsidR="001509D5" w:rsidRPr="003162DA"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509D5" w:rsidRPr="003162DA" w:rsidRDefault="001509D5" w:rsidP="00076F90">
            <w:pPr>
              <w:pStyle w:val="KPTabelka"/>
              <w:rPr>
                <w:rFonts w:ascii="Verdana" w:hAnsi="Verdana"/>
                <w:color w:val="000000" w:themeColor="text1"/>
                <w:sz w:val="18"/>
                <w:szCs w:val="18"/>
              </w:rPr>
            </w:pPr>
            <w:r w:rsidRPr="003162DA">
              <w:rPr>
                <w:rFonts w:ascii="Verdana" w:hAnsi="Verdana"/>
                <w:color w:val="000000" w:themeColor="text1"/>
                <w:sz w:val="18"/>
                <w:szCs w:val="18"/>
              </w:rPr>
              <w:t>7.</w:t>
            </w:r>
          </w:p>
        </w:tc>
        <w:tc>
          <w:tcPr>
            <w:tcW w:w="6663" w:type="dxa"/>
            <w:tcBorders>
              <w:top w:val="single" w:sz="12" w:space="0" w:color="auto"/>
              <w:left w:val="single" w:sz="4" w:space="0" w:color="auto"/>
              <w:bottom w:val="single" w:sz="12" w:space="0" w:color="auto"/>
              <w:right w:val="double" w:sz="4" w:space="0" w:color="auto"/>
            </w:tcBorders>
            <w:vAlign w:val="center"/>
          </w:tcPr>
          <w:p w:rsidR="001509D5" w:rsidRPr="003162DA" w:rsidRDefault="001509D5" w:rsidP="001F0B57">
            <w:pPr>
              <w:pStyle w:val="KPTabelka"/>
              <w:jc w:val="left"/>
              <w:rPr>
                <w:rFonts w:ascii="Verdana" w:hAnsi="Verdana"/>
                <w:color w:val="000000" w:themeColor="text1"/>
                <w:w w:val="120"/>
                <w:sz w:val="18"/>
                <w:szCs w:val="18"/>
              </w:rPr>
            </w:pPr>
            <w:r w:rsidRPr="003162DA">
              <w:rPr>
                <w:rFonts w:ascii="Verdana" w:hAnsi="Verdana"/>
                <w:color w:val="000000" w:themeColor="text1"/>
                <w:w w:val="120"/>
                <w:sz w:val="18"/>
                <w:szCs w:val="18"/>
              </w:rPr>
              <w:t>KOSZTORYS  INWESTORSKI</w:t>
            </w:r>
          </w:p>
        </w:tc>
      </w:tr>
    </w:tbl>
    <w:p w:rsidR="00FF7F9D" w:rsidRPr="003162DA" w:rsidRDefault="00FF7F9D" w:rsidP="00FF7F9D">
      <w:pPr>
        <w:rPr>
          <w:color w:val="000000" w:themeColor="text1"/>
        </w:rPr>
      </w:pPr>
    </w:p>
    <w:p w:rsidR="00601170" w:rsidRPr="003162DA" w:rsidRDefault="00601170" w:rsidP="00FF7F9D">
      <w:pPr>
        <w:rPr>
          <w:color w:val="000000" w:themeColor="text1"/>
        </w:rPr>
      </w:pPr>
    </w:p>
    <w:p w:rsidR="00A95B1E" w:rsidRPr="003162DA" w:rsidRDefault="00A95B1E" w:rsidP="00FF7F9D">
      <w:pPr>
        <w:rPr>
          <w:color w:val="000000" w:themeColor="text1"/>
        </w:rPr>
      </w:pPr>
    </w:p>
    <w:p w:rsidR="009805C3" w:rsidRPr="003162DA" w:rsidRDefault="009805C3" w:rsidP="00FF7F9D">
      <w:pPr>
        <w:rPr>
          <w:color w:val="000000" w:themeColor="text1"/>
        </w:rPr>
      </w:pPr>
    </w:p>
    <w:p w:rsidR="00FF7F9D" w:rsidRPr="003162DA" w:rsidRDefault="00FF7F9D" w:rsidP="00FF7F9D">
      <w:pPr>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2F377C" w:rsidRPr="003162DA" w:rsidRDefault="002F377C"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1364B1" w:rsidRPr="003162DA" w:rsidRDefault="001364B1" w:rsidP="00C93598">
      <w:pPr>
        <w:pStyle w:val="Normalny0"/>
        <w:rPr>
          <w:color w:val="000000" w:themeColor="text1"/>
        </w:rPr>
      </w:pPr>
    </w:p>
    <w:p w:rsidR="001364B1" w:rsidRPr="003162DA" w:rsidRDefault="001364B1" w:rsidP="00C93598">
      <w:pPr>
        <w:pStyle w:val="Normalny0"/>
        <w:rPr>
          <w:color w:val="000000" w:themeColor="text1"/>
        </w:rPr>
      </w:pPr>
    </w:p>
    <w:p w:rsidR="001364B1" w:rsidRPr="003162DA" w:rsidRDefault="001364B1" w:rsidP="00C93598">
      <w:pPr>
        <w:pStyle w:val="Normalny0"/>
        <w:rPr>
          <w:color w:val="000000" w:themeColor="text1"/>
        </w:rPr>
      </w:pPr>
    </w:p>
    <w:p w:rsidR="001364B1" w:rsidRPr="003162DA" w:rsidRDefault="001364B1" w:rsidP="00C93598">
      <w:pPr>
        <w:pStyle w:val="Normalny0"/>
        <w:rPr>
          <w:color w:val="000000" w:themeColor="text1"/>
        </w:rPr>
      </w:pPr>
    </w:p>
    <w:p w:rsidR="001364B1" w:rsidRPr="003162DA" w:rsidRDefault="001364B1" w:rsidP="00C93598">
      <w:pPr>
        <w:pStyle w:val="Normalny0"/>
        <w:rPr>
          <w:color w:val="000000" w:themeColor="text1"/>
        </w:rPr>
      </w:pPr>
    </w:p>
    <w:p w:rsidR="001364B1" w:rsidRPr="003162DA" w:rsidRDefault="001364B1" w:rsidP="00C93598">
      <w:pPr>
        <w:pStyle w:val="Normalny0"/>
        <w:rPr>
          <w:color w:val="000000" w:themeColor="text1"/>
        </w:rPr>
      </w:pPr>
    </w:p>
    <w:p w:rsidR="001364B1" w:rsidRPr="003162DA" w:rsidRDefault="001364B1" w:rsidP="00C93598">
      <w:pPr>
        <w:pStyle w:val="Normalny0"/>
        <w:rPr>
          <w:color w:val="000000" w:themeColor="text1"/>
        </w:rPr>
      </w:pPr>
    </w:p>
    <w:p w:rsidR="001364B1" w:rsidRPr="003162DA" w:rsidRDefault="001364B1" w:rsidP="00C93598">
      <w:pPr>
        <w:pStyle w:val="Normalny0"/>
        <w:rPr>
          <w:color w:val="000000" w:themeColor="text1"/>
        </w:rPr>
      </w:pPr>
    </w:p>
    <w:p w:rsidR="00881D44" w:rsidRPr="003162DA" w:rsidRDefault="00881D44" w:rsidP="00C93598">
      <w:pPr>
        <w:pStyle w:val="Normalny0"/>
        <w:rPr>
          <w:color w:val="000000" w:themeColor="text1"/>
        </w:rPr>
      </w:pPr>
    </w:p>
    <w:p w:rsidR="00881D44" w:rsidRPr="003162DA" w:rsidRDefault="00881D44" w:rsidP="00C93598">
      <w:pPr>
        <w:pStyle w:val="Normalny0"/>
        <w:rPr>
          <w:color w:val="000000" w:themeColor="text1"/>
        </w:rPr>
      </w:pPr>
    </w:p>
    <w:p w:rsidR="00881D44" w:rsidRPr="003162DA" w:rsidRDefault="00881D44" w:rsidP="00C93598">
      <w:pPr>
        <w:pStyle w:val="Normalny0"/>
        <w:rPr>
          <w:color w:val="000000" w:themeColor="text1"/>
        </w:rPr>
      </w:pPr>
    </w:p>
    <w:p w:rsidR="00881D44" w:rsidRPr="003162DA" w:rsidRDefault="00881D44"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7A5FF0" w:rsidRPr="003162DA" w:rsidRDefault="007A5FF0" w:rsidP="007A5FF0">
      <w:pPr>
        <w:pStyle w:val="Nagwek1"/>
        <w:ind w:left="432" w:hanging="432"/>
        <w:rPr>
          <w:rFonts w:ascii="Verdana" w:hAnsi="Verdana"/>
          <w:color w:val="000000" w:themeColor="text1"/>
          <w:szCs w:val="28"/>
        </w:rPr>
      </w:pPr>
      <w:r w:rsidRPr="003162DA">
        <w:rPr>
          <w:rFonts w:ascii="Verdana" w:hAnsi="Verdana"/>
          <w:color w:val="000000" w:themeColor="text1"/>
          <w:szCs w:val="28"/>
        </w:rPr>
        <w:t>OŚWIADCZENIE PROJEKTANTA I SPRAWDZAJĄCEGO</w:t>
      </w:r>
    </w:p>
    <w:p w:rsidR="007A5FF0" w:rsidRPr="003162DA" w:rsidRDefault="007A5FF0" w:rsidP="007A5FF0">
      <w:pPr>
        <w:rPr>
          <w:color w:val="000000" w:themeColor="text1"/>
        </w:rPr>
      </w:pPr>
    </w:p>
    <w:p w:rsidR="007A5FF0" w:rsidRPr="003162DA" w:rsidRDefault="007A5FF0" w:rsidP="007A5FF0">
      <w:pPr>
        <w:ind w:left="-180" w:right="-288" w:firstLine="540"/>
        <w:rPr>
          <w:bCs/>
          <w:color w:val="000000" w:themeColor="text1"/>
          <w:sz w:val="28"/>
          <w:szCs w:val="28"/>
        </w:rPr>
      </w:pPr>
    </w:p>
    <w:tbl>
      <w:tblPr>
        <w:tblW w:w="9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756"/>
        <w:gridCol w:w="6034"/>
      </w:tblGrid>
      <w:tr w:rsidR="003162DA" w:rsidRPr="003162DA" w:rsidTr="001364B1">
        <w:trPr>
          <w:trHeight w:val="802"/>
        </w:trPr>
        <w:tc>
          <w:tcPr>
            <w:tcW w:w="3756" w:type="dxa"/>
            <w:tcBorders>
              <w:top w:val="single" w:sz="4" w:space="0" w:color="auto"/>
              <w:left w:val="single" w:sz="4" w:space="0" w:color="auto"/>
              <w:bottom w:val="single" w:sz="4" w:space="0" w:color="auto"/>
              <w:right w:val="single" w:sz="4" w:space="0" w:color="auto"/>
            </w:tcBorders>
            <w:hideMark/>
          </w:tcPr>
          <w:p w:rsidR="007A5FF0" w:rsidRPr="003162DA" w:rsidRDefault="007A5FF0" w:rsidP="001364B1">
            <w:pPr>
              <w:ind w:firstLine="0"/>
              <w:rPr>
                <w:color w:val="000000" w:themeColor="text1"/>
                <w:u w:val="single"/>
              </w:rPr>
            </w:pPr>
            <w:r w:rsidRPr="003162DA">
              <w:rPr>
                <w:color w:val="000000" w:themeColor="text1"/>
                <w:u w:val="single"/>
              </w:rPr>
              <w:t>Umowa:</w:t>
            </w:r>
            <w:r w:rsidR="001364B1" w:rsidRPr="003162DA">
              <w:rPr>
                <w:color w:val="000000" w:themeColor="text1"/>
                <w:u w:val="single"/>
              </w:rPr>
              <w:t xml:space="preserve">    </w:t>
            </w:r>
          </w:p>
          <w:p w:rsidR="001364B1" w:rsidRPr="003162DA" w:rsidRDefault="00046E94" w:rsidP="00241CEE">
            <w:pPr>
              <w:ind w:left="0" w:firstLine="0"/>
              <w:rPr>
                <w:b/>
                <w:color w:val="000000" w:themeColor="text1"/>
              </w:rPr>
            </w:pPr>
            <w:r w:rsidRPr="003162DA">
              <w:rPr>
                <w:b/>
                <w:color w:val="000000" w:themeColor="text1"/>
              </w:rPr>
              <w:t xml:space="preserve">        </w:t>
            </w:r>
            <w:r w:rsidR="0047337F" w:rsidRPr="003162DA">
              <w:rPr>
                <w:b/>
                <w:color w:val="000000" w:themeColor="text1"/>
              </w:rPr>
              <w:t>IN</w:t>
            </w:r>
            <w:r w:rsidR="00241CEE" w:rsidRPr="003162DA">
              <w:rPr>
                <w:b/>
                <w:color w:val="000000" w:themeColor="text1"/>
              </w:rPr>
              <w:t>F-IN</w:t>
            </w:r>
            <w:r w:rsidR="0047337F" w:rsidRPr="003162DA">
              <w:rPr>
                <w:b/>
                <w:color w:val="000000" w:themeColor="text1"/>
              </w:rPr>
              <w:t>.272</w:t>
            </w:r>
            <w:r w:rsidR="00AE7275" w:rsidRPr="003162DA">
              <w:rPr>
                <w:b/>
                <w:color w:val="000000" w:themeColor="text1"/>
              </w:rPr>
              <w:t>.</w:t>
            </w:r>
            <w:r w:rsidR="00241CEE" w:rsidRPr="003162DA">
              <w:rPr>
                <w:b/>
                <w:color w:val="000000" w:themeColor="text1"/>
              </w:rPr>
              <w:t>2</w:t>
            </w:r>
            <w:r w:rsidR="00AE7275" w:rsidRPr="003162DA">
              <w:rPr>
                <w:b/>
                <w:color w:val="000000" w:themeColor="text1"/>
              </w:rPr>
              <w:t>.20</w:t>
            </w:r>
            <w:r w:rsidR="00241CEE" w:rsidRPr="003162DA">
              <w:rPr>
                <w:b/>
                <w:color w:val="000000" w:themeColor="text1"/>
              </w:rPr>
              <w:t>25</w:t>
            </w:r>
          </w:p>
          <w:p w:rsidR="00241CEE" w:rsidRPr="003162DA" w:rsidRDefault="00241CEE" w:rsidP="00241CEE">
            <w:pPr>
              <w:ind w:left="0" w:firstLine="0"/>
              <w:rPr>
                <w:b/>
                <w:color w:val="000000" w:themeColor="text1"/>
              </w:rPr>
            </w:pPr>
          </w:p>
        </w:tc>
        <w:tc>
          <w:tcPr>
            <w:tcW w:w="6034" w:type="dxa"/>
            <w:tcBorders>
              <w:top w:val="single" w:sz="4" w:space="0" w:color="auto"/>
              <w:left w:val="single" w:sz="4" w:space="0" w:color="auto"/>
              <w:bottom w:val="single" w:sz="4" w:space="0" w:color="auto"/>
              <w:right w:val="single" w:sz="4" w:space="0" w:color="auto"/>
            </w:tcBorders>
            <w:hideMark/>
          </w:tcPr>
          <w:p w:rsidR="007A5FF0" w:rsidRPr="003162DA" w:rsidRDefault="007A5FF0" w:rsidP="00CB5D0B">
            <w:pPr>
              <w:ind w:hanging="71"/>
              <w:rPr>
                <w:color w:val="000000" w:themeColor="text1"/>
                <w:u w:val="single"/>
              </w:rPr>
            </w:pPr>
            <w:r w:rsidRPr="003162DA">
              <w:rPr>
                <w:color w:val="000000" w:themeColor="text1"/>
                <w:u w:val="single"/>
              </w:rPr>
              <w:t>Zamawiający:</w:t>
            </w:r>
          </w:p>
          <w:p w:rsidR="007A5FF0" w:rsidRPr="003162DA" w:rsidRDefault="005811B0" w:rsidP="00E75B86">
            <w:pPr>
              <w:pStyle w:val="1KASIA"/>
              <w:ind w:firstLine="496"/>
              <w:jc w:val="center"/>
              <w:rPr>
                <w:color w:val="000000" w:themeColor="text1"/>
                <w:szCs w:val="20"/>
              </w:rPr>
            </w:pPr>
            <w:r w:rsidRPr="003162DA">
              <w:rPr>
                <w:color w:val="000000" w:themeColor="text1"/>
                <w:szCs w:val="20"/>
              </w:rPr>
              <w:t>MIASTO  LESZNO</w:t>
            </w:r>
          </w:p>
          <w:p w:rsidR="007A5FF0" w:rsidRPr="003162DA" w:rsidRDefault="005811B0" w:rsidP="00E75B86">
            <w:pPr>
              <w:pStyle w:val="1KASIA"/>
              <w:ind w:firstLine="496"/>
              <w:jc w:val="center"/>
              <w:rPr>
                <w:color w:val="000000" w:themeColor="text1"/>
              </w:rPr>
            </w:pPr>
            <w:r w:rsidRPr="003162DA">
              <w:rPr>
                <w:b w:val="0"/>
                <w:color w:val="000000" w:themeColor="text1"/>
                <w:szCs w:val="20"/>
              </w:rPr>
              <w:t>ul. K. Karasia 15</w:t>
            </w:r>
            <w:r w:rsidR="007A5FF0" w:rsidRPr="003162DA">
              <w:rPr>
                <w:b w:val="0"/>
                <w:color w:val="000000" w:themeColor="text1"/>
                <w:szCs w:val="20"/>
              </w:rPr>
              <w:t>,  64-1</w:t>
            </w:r>
            <w:r w:rsidRPr="003162DA">
              <w:rPr>
                <w:b w:val="0"/>
                <w:color w:val="000000" w:themeColor="text1"/>
                <w:szCs w:val="20"/>
              </w:rPr>
              <w:t>0</w:t>
            </w:r>
            <w:r w:rsidR="007A5FF0" w:rsidRPr="003162DA">
              <w:rPr>
                <w:b w:val="0"/>
                <w:color w:val="000000" w:themeColor="text1"/>
                <w:szCs w:val="20"/>
              </w:rPr>
              <w:t>0 Leszno</w:t>
            </w:r>
          </w:p>
        </w:tc>
      </w:tr>
      <w:tr w:rsidR="003162DA" w:rsidRPr="003162DA" w:rsidTr="00CB5D0B">
        <w:trPr>
          <w:cantSplit/>
          <w:trHeight w:val="973"/>
        </w:trPr>
        <w:tc>
          <w:tcPr>
            <w:tcW w:w="9790" w:type="dxa"/>
            <w:gridSpan w:val="2"/>
            <w:tcBorders>
              <w:top w:val="single" w:sz="4" w:space="0" w:color="auto"/>
              <w:left w:val="single" w:sz="4" w:space="0" w:color="auto"/>
              <w:bottom w:val="single" w:sz="4" w:space="0" w:color="auto"/>
              <w:right w:val="single" w:sz="4" w:space="0" w:color="auto"/>
            </w:tcBorders>
            <w:vAlign w:val="center"/>
          </w:tcPr>
          <w:p w:rsidR="007A5FF0" w:rsidRPr="003162DA" w:rsidRDefault="007A5FF0" w:rsidP="00CB5D0B">
            <w:pPr>
              <w:spacing w:before="120" w:line="360" w:lineRule="auto"/>
              <w:ind w:firstLine="0"/>
              <w:rPr>
                <w:color w:val="000000" w:themeColor="text1"/>
                <w:szCs w:val="20"/>
              </w:rPr>
            </w:pPr>
            <w:r w:rsidRPr="003162DA">
              <w:rPr>
                <w:color w:val="000000" w:themeColor="text1"/>
                <w:szCs w:val="20"/>
                <w:u w:val="single"/>
              </w:rPr>
              <w:t>Przedmiot umowy</w:t>
            </w:r>
            <w:r w:rsidRPr="003162DA">
              <w:rPr>
                <w:color w:val="000000" w:themeColor="text1"/>
                <w:szCs w:val="20"/>
              </w:rPr>
              <w:t xml:space="preserve">: </w:t>
            </w:r>
          </w:p>
          <w:p w:rsidR="007A5FF0" w:rsidRPr="003162DA" w:rsidRDefault="00372392" w:rsidP="0047337F">
            <w:pPr>
              <w:pStyle w:val="Tabelka"/>
              <w:framePr w:hSpace="0" w:wrap="auto" w:vAnchor="margin" w:hAnchor="text" w:xAlign="left" w:yAlign="inline"/>
              <w:suppressOverlap w:val="0"/>
              <w:jc w:val="center"/>
              <w:rPr>
                <w:b/>
                <w:color w:val="000000" w:themeColor="text1"/>
                <w:sz w:val="24"/>
              </w:rPr>
            </w:pPr>
            <w:r w:rsidRPr="003162DA">
              <w:rPr>
                <w:rFonts w:cs="Calibri"/>
                <w:b/>
                <w:color w:val="000000" w:themeColor="text1"/>
                <w:sz w:val="22"/>
                <w:szCs w:val="22"/>
              </w:rPr>
              <w:t>B</w:t>
            </w:r>
            <w:r w:rsidR="00B13A5E" w:rsidRPr="003162DA">
              <w:rPr>
                <w:rFonts w:cs="Calibri"/>
                <w:b/>
                <w:color w:val="000000" w:themeColor="text1"/>
                <w:sz w:val="22"/>
                <w:szCs w:val="22"/>
              </w:rPr>
              <w:t xml:space="preserve">udowa </w:t>
            </w:r>
            <w:r w:rsidR="0047337F" w:rsidRPr="003162DA">
              <w:rPr>
                <w:rFonts w:cs="Calibri"/>
                <w:b/>
                <w:color w:val="000000" w:themeColor="text1"/>
                <w:sz w:val="22"/>
                <w:szCs w:val="22"/>
              </w:rPr>
              <w:t>nawierzchni utwardzonych oraz oświetlenia na terenie zbiornika Zaborowo w Lesznie</w:t>
            </w:r>
            <w:r w:rsidR="00984908" w:rsidRPr="003162DA">
              <w:rPr>
                <w:rFonts w:cs="Calibri"/>
                <w:b/>
                <w:color w:val="000000" w:themeColor="text1"/>
                <w:sz w:val="22"/>
                <w:szCs w:val="22"/>
              </w:rPr>
              <w:t xml:space="preserve"> –część północna</w:t>
            </w:r>
          </w:p>
        </w:tc>
      </w:tr>
      <w:tr w:rsidR="007A5FF0" w:rsidRPr="003162DA" w:rsidTr="00CB5D0B">
        <w:trPr>
          <w:cantSplit/>
          <w:trHeight w:val="663"/>
        </w:trPr>
        <w:tc>
          <w:tcPr>
            <w:tcW w:w="9790" w:type="dxa"/>
            <w:gridSpan w:val="2"/>
            <w:tcBorders>
              <w:top w:val="single" w:sz="4" w:space="0" w:color="auto"/>
              <w:left w:val="single" w:sz="4" w:space="0" w:color="auto"/>
              <w:bottom w:val="single" w:sz="4" w:space="0" w:color="auto"/>
              <w:right w:val="single" w:sz="4" w:space="0" w:color="auto"/>
            </w:tcBorders>
            <w:vAlign w:val="center"/>
            <w:hideMark/>
          </w:tcPr>
          <w:p w:rsidR="007A5FF0" w:rsidRPr="003162DA" w:rsidRDefault="007A5FF0" w:rsidP="00CB5D0B">
            <w:pPr>
              <w:spacing w:before="120" w:after="120"/>
              <w:ind w:firstLine="0"/>
              <w:rPr>
                <w:color w:val="000000" w:themeColor="text1"/>
                <w:szCs w:val="20"/>
              </w:rPr>
            </w:pPr>
            <w:r w:rsidRPr="003162DA">
              <w:rPr>
                <w:color w:val="000000" w:themeColor="text1"/>
                <w:szCs w:val="20"/>
                <w:u w:val="single"/>
              </w:rPr>
              <w:t xml:space="preserve">Branża: </w:t>
            </w:r>
            <w:r w:rsidRPr="003162DA">
              <w:rPr>
                <w:b/>
                <w:color w:val="000000" w:themeColor="text1"/>
              </w:rPr>
              <w:t>DROGI</w:t>
            </w:r>
            <w:r w:rsidRPr="003162DA">
              <w:rPr>
                <w:color w:val="000000" w:themeColor="text1"/>
              </w:rPr>
              <w:t xml:space="preserve">.  Tom: </w:t>
            </w:r>
            <w:r w:rsidRPr="003162DA">
              <w:rPr>
                <w:color w:val="000000" w:themeColor="text1"/>
                <w:sz w:val="18"/>
                <w:szCs w:val="18"/>
              </w:rPr>
              <w:t>ROBOTY DROGOWE</w:t>
            </w:r>
          </w:p>
        </w:tc>
      </w:tr>
    </w:tbl>
    <w:p w:rsidR="007A5FF0" w:rsidRPr="003162DA" w:rsidRDefault="007A5FF0" w:rsidP="007A5FF0">
      <w:pPr>
        <w:rPr>
          <w:color w:val="000000" w:themeColor="text1"/>
          <w:sz w:val="18"/>
          <w:szCs w:val="18"/>
        </w:rPr>
      </w:pPr>
    </w:p>
    <w:p w:rsidR="007A5FF0" w:rsidRPr="003162DA" w:rsidRDefault="007A5FF0" w:rsidP="007A5FF0">
      <w:pPr>
        <w:pStyle w:val="Nagwek2"/>
        <w:ind w:left="576" w:hanging="576"/>
        <w:rPr>
          <w:rFonts w:ascii="Verdana" w:hAnsi="Verdana"/>
          <w:i/>
          <w:color w:val="000000" w:themeColor="text1"/>
          <w:sz w:val="18"/>
          <w:szCs w:val="18"/>
        </w:rPr>
      </w:pPr>
      <w:r w:rsidRPr="003162DA">
        <w:rPr>
          <w:rFonts w:ascii="Verdana" w:hAnsi="Verdana"/>
          <w:i/>
          <w:iCs/>
          <w:color w:val="000000" w:themeColor="text1"/>
          <w:sz w:val="24"/>
          <w:szCs w:val="24"/>
        </w:rPr>
        <w:t>PROJEKTANT</w:t>
      </w:r>
    </w:p>
    <w:p w:rsidR="007A5FF0" w:rsidRPr="003162DA" w:rsidRDefault="007A5FF0" w:rsidP="007A5FF0">
      <w:pPr>
        <w:spacing w:line="240" w:lineRule="auto"/>
        <w:rPr>
          <w:color w:val="000000" w:themeColor="text1"/>
          <w:sz w:val="18"/>
          <w:szCs w:val="18"/>
        </w:rPr>
      </w:pPr>
    </w:p>
    <w:p w:rsidR="007A5FF0" w:rsidRPr="003162DA" w:rsidRDefault="007A5FF0" w:rsidP="007A5FF0">
      <w:pPr>
        <w:pStyle w:val="Tekstpodstawowy"/>
        <w:spacing w:line="240" w:lineRule="auto"/>
        <w:rPr>
          <w:color w:val="000000" w:themeColor="text1"/>
          <w:sz w:val="18"/>
          <w:szCs w:val="18"/>
        </w:rPr>
      </w:pPr>
      <w:r w:rsidRPr="003162DA">
        <w:rPr>
          <w:color w:val="000000" w:themeColor="text1"/>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9440EA" w:rsidP="007A5FF0">
      <w:pPr>
        <w:spacing w:line="240" w:lineRule="auto"/>
        <w:ind w:left="4536" w:firstLine="0"/>
        <w:jc w:val="center"/>
        <w:rPr>
          <w:color w:val="000000" w:themeColor="text1"/>
          <w:sz w:val="18"/>
          <w:szCs w:val="18"/>
        </w:rPr>
      </w:pPr>
      <w:r w:rsidRPr="003162DA">
        <w:rPr>
          <w:color w:val="000000" w:themeColor="text1"/>
          <w:sz w:val="18"/>
          <w:szCs w:val="18"/>
        </w:rPr>
        <w:t xml:space="preserve"> inż. Krzysztof Marchwicki</w:t>
      </w:r>
    </w:p>
    <w:p w:rsidR="007A5FF0" w:rsidRPr="003162DA" w:rsidRDefault="009440EA" w:rsidP="007A5FF0">
      <w:pPr>
        <w:spacing w:line="240" w:lineRule="auto"/>
        <w:ind w:left="4536" w:firstLine="0"/>
        <w:jc w:val="center"/>
        <w:rPr>
          <w:color w:val="000000" w:themeColor="text1"/>
          <w:sz w:val="18"/>
          <w:szCs w:val="18"/>
        </w:rPr>
      </w:pPr>
      <w:r w:rsidRPr="003162DA">
        <w:rPr>
          <w:color w:val="000000" w:themeColor="text1"/>
          <w:sz w:val="18"/>
          <w:szCs w:val="18"/>
        </w:rPr>
        <w:t>Uprawnienia nr 921/86</w:t>
      </w:r>
      <w:r w:rsidR="007A5FF0" w:rsidRPr="003162DA">
        <w:rPr>
          <w:color w:val="000000" w:themeColor="text1"/>
          <w:sz w:val="18"/>
          <w:szCs w:val="18"/>
        </w:rPr>
        <w:t>/</w:t>
      </w:r>
      <w:proofErr w:type="spellStart"/>
      <w:r w:rsidR="007A5FF0" w:rsidRPr="003162DA">
        <w:rPr>
          <w:color w:val="000000" w:themeColor="text1"/>
          <w:sz w:val="18"/>
          <w:szCs w:val="18"/>
        </w:rPr>
        <w:t>Lo</w:t>
      </w:r>
      <w:proofErr w:type="spellEnd"/>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7A5FF0" w:rsidP="007A5FF0">
      <w:pPr>
        <w:spacing w:line="240" w:lineRule="auto"/>
        <w:ind w:left="4536" w:firstLine="0"/>
        <w:jc w:val="center"/>
        <w:rPr>
          <w:color w:val="000000" w:themeColor="text1"/>
          <w:sz w:val="18"/>
          <w:szCs w:val="18"/>
        </w:rPr>
      </w:pPr>
      <w:r w:rsidRPr="003162DA">
        <w:rPr>
          <w:color w:val="000000" w:themeColor="text1"/>
          <w:sz w:val="18"/>
          <w:szCs w:val="18"/>
        </w:rPr>
        <w:t>..................................................</w:t>
      </w:r>
    </w:p>
    <w:p w:rsidR="007A5FF0" w:rsidRPr="003162DA" w:rsidRDefault="007A5FF0" w:rsidP="007A5FF0">
      <w:pPr>
        <w:spacing w:line="240" w:lineRule="auto"/>
        <w:ind w:left="4536" w:firstLine="0"/>
        <w:jc w:val="center"/>
        <w:rPr>
          <w:color w:val="000000" w:themeColor="text1"/>
          <w:sz w:val="18"/>
          <w:szCs w:val="18"/>
        </w:rPr>
      </w:pPr>
      <w:r w:rsidRPr="003162DA">
        <w:rPr>
          <w:color w:val="000000" w:themeColor="text1"/>
          <w:sz w:val="18"/>
          <w:szCs w:val="18"/>
        </w:rPr>
        <w:t>Podpis projektanta</w:t>
      </w:r>
    </w:p>
    <w:p w:rsidR="007A5FF0" w:rsidRPr="003162DA" w:rsidRDefault="007A5FF0" w:rsidP="007A5FF0">
      <w:pPr>
        <w:spacing w:line="240" w:lineRule="auto"/>
        <w:ind w:firstLine="0"/>
        <w:rPr>
          <w:color w:val="000000" w:themeColor="text1"/>
          <w:szCs w:val="22"/>
        </w:rPr>
      </w:pPr>
    </w:p>
    <w:p w:rsidR="007D268E" w:rsidRPr="003162DA" w:rsidRDefault="007D268E" w:rsidP="007A5FF0">
      <w:pPr>
        <w:spacing w:line="240" w:lineRule="auto"/>
        <w:ind w:firstLine="0"/>
        <w:rPr>
          <w:color w:val="000000" w:themeColor="text1"/>
          <w:szCs w:val="22"/>
        </w:rPr>
      </w:pPr>
    </w:p>
    <w:p w:rsidR="007A5FF0" w:rsidRPr="003162DA" w:rsidRDefault="007A5FF0" w:rsidP="007A5FF0">
      <w:pPr>
        <w:spacing w:line="240" w:lineRule="auto"/>
        <w:ind w:firstLine="0"/>
        <w:rPr>
          <w:color w:val="000000" w:themeColor="text1"/>
          <w:szCs w:val="22"/>
        </w:rPr>
      </w:pPr>
    </w:p>
    <w:p w:rsidR="007A5FF0" w:rsidRPr="003162DA" w:rsidRDefault="007A5FF0" w:rsidP="007A5FF0">
      <w:pPr>
        <w:spacing w:line="240" w:lineRule="auto"/>
        <w:ind w:firstLine="0"/>
        <w:rPr>
          <w:color w:val="000000" w:themeColor="text1"/>
          <w:szCs w:val="22"/>
        </w:rPr>
      </w:pPr>
    </w:p>
    <w:p w:rsidR="007A5FF0" w:rsidRPr="003162DA" w:rsidRDefault="007A5FF0" w:rsidP="007A5FF0">
      <w:pPr>
        <w:spacing w:line="240" w:lineRule="auto"/>
        <w:ind w:firstLine="0"/>
        <w:rPr>
          <w:color w:val="000000" w:themeColor="text1"/>
          <w:szCs w:val="22"/>
        </w:rPr>
      </w:pPr>
    </w:p>
    <w:p w:rsidR="007A5FF0" w:rsidRPr="003162DA" w:rsidRDefault="007A5FF0" w:rsidP="007A5FF0">
      <w:pPr>
        <w:pStyle w:val="Nagwek2"/>
        <w:spacing w:line="240" w:lineRule="auto"/>
        <w:ind w:left="576" w:hanging="576"/>
        <w:rPr>
          <w:rFonts w:ascii="Verdana" w:hAnsi="Verdana"/>
          <w:i/>
          <w:iCs/>
          <w:color w:val="000000" w:themeColor="text1"/>
          <w:sz w:val="24"/>
          <w:szCs w:val="24"/>
        </w:rPr>
      </w:pPr>
      <w:r w:rsidRPr="003162DA">
        <w:rPr>
          <w:rFonts w:ascii="Verdana" w:hAnsi="Verdana"/>
          <w:i/>
          <w:iCs/>
          <w:color w:val="000000" w:themeColor="text1"/>
          <w:sz w:val="24"/>
          <w:szCs w:val="24"/>
        </w:rPr>
        <w:t>SPRAWDZAJĄCY</w:t>
      </w:r>
    </w:p>
    <w:p w:rsidR="007A5FF0" w:rsidRPr="003162DA" w:rsidRDefault="007A5FF0" w:rsidP="007A5FF0">
      <w:pPr>
        <w:spacing w:line="240" w:lineRule="auto"/>
        <w:outlineLvl w:val="0"/>
        <w:rPr>
          <w:b/>
          <w:color w:val="000000" w:themeColor="text1"/>
          <w:sz w:val="16"/>
          <w:szCs w:val="16"/>
        </w:rPr>
      </w:pPr>
    </w:p>
    <w:p w:rsidR="007A5FF0" w:rsidRPr="003162DA" w:rsidRDefault="007A5FF0" w:rsidP="007A5FF0">
      <w:pPr>
        <w:pStyle w:val="Tekstpodstawowy"/>
        <w:spacing w:line="240" w:lineRule="auto"/>
        <w:rPr>
          <w:color w:val="000000" w:themeColor="text1"/>
          <w:sz w:val="18"/>
          <w:szCs w:val="18"/>
        </w:rPr>
      </w:pPr>
      <w:r w:rsidRPr="003162DA">
        <w:rPr>
          <w:color w:val="000000" w:themeColor="text1"/>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9440EA" w:rsidP="007A5FF0">
      <w:pPr>
        <w:spacing w:line="240" w:lineRule="auto"/>
        <w:ind w:left="4536" w:firstLine="0"/>
        <w:jc w:val="center"/>
        <w:rPr>
          <w:color w:val="000000" w:themeColor="text1"/>
          <w:sz w:val="18"/>
          <w:szCs w:val="18"/>
        </w:rPr>
      </w:pPr>
      <w:r w:rsidRPr="003162DA">
        <w:rPr>
          <w:color w:val="000000" w:themeColor="text1"/>
          <w:sz w:val="18"/>
          <w:szCs w:val="18"/>
        </w:rPr>
        <w:t xml:space="preserve">mgr inż. Paweł </w:t>
      </w:r>
      <w:proofErr w:type="spellStart"/>
      <w:r w:rsidRPr="003162DA">
        <w:rPr>
          <w:color w:val="000000" w:themeColor="text1"/>
          <w:sz w:val="18"/>
          <w:szCs w:val="18"/>
        </w:rPr>
        <w:t>Kattner</w:t>
      </w:r>
      <w:proofErr w:type="spellEnd"/>
    </w:p>
    <w:p w:rsidR="007A5FF0" w:rsidRPr="003162DA" w:rsidRDefault="009440EA" w:rsidP="007A5FF0">
      <w:pPr>
        <w:spacing w:line="240" w:lineRule="auto"/>
        <w:ind w:left="4536" w:firstLine="0"/>
        <w:jc w:val="center"/>
        <w:rPr>
          <w:color w:val="000000" w:themeColor="text1"/>
          <w:sz w:val="18"/>
          <w:szCs w:val="18"/>
        </w:rPr>
      </w:pPr>
      <w:r w:rsidRPr="003162DA">
        <w:rPr>
          <w:color w:val="000000" w:themeColor="text1"/>
          <w:sz w:val="18"/>
          <w:szCs w:val="18"/>
        </w:rPr>
        <w:t>Uprawnienia nr 702/85</w:t>
      </w:r>
      <w:r w:rsidR="007A5FF0" w:rsidRPr="003162DA">
        <w:rPr>
          <w:color w:val="000000" w:themeColor="text1"/>
          <w:sz w:val="18"/>
          <w:szCs w:val="18"/>
        </w:rPr>
        <w:t>/</w:t>
      </w:r>
      <w:proofErr w:type="spellStart"/>
      <w:r w:rsidR="007A5FF0" w:rsidRPr="003162DA">
        <w:rPr>
          <w:color w:val="000000" w:themeColor="text1"/>
          <w:sz w:val="18"/>
          <w:szCs w:val="18"/>
        </w:rPr>
        <w:t>Lo</w:t>
      </w:r>
      <w:proofErr w:type="spellEnd"/>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7A5FF0" w:rsidP="007A5FF0">
      <w:pPr>
        <w:spacing w:line="240" w:lineRule="auto"/>
        <w:ind w:left="4536" w:firstLine="0"/>
        <w:jc w:val="center"/>
        <w:rPr>
          <w:color w:val="000000" w:themeColor="text1"/>
          <w:sz w:val="18"/>
          <w:szCs w:val="18"/>
        </w:rPr>
      </w:pPr>
    </w:p>
    <w:p w:rsidR="007A5FF0" w:rsidRPr="003162DA" w:rsidRDefault="007A5FF0" w:rsidP="007A5FF0">
      <w:pPr>
        <w:spacing w:line="240" w:lineRule="auto"/>
        <w:ind w:left="4536" w:firstLine="0"/>
        <w:jc w:val="center"/>
        <w:rPr>
          <w:color w:val="000000" w:themeColor="text1"/>
          <w:sz w:val="18"/>
          <w:szCs w:val="18"/>
        </w:rPr>
      </w:pPr>
      <w:r w:rsidRPr="003162DA">
        <w:rPr>
          <w:color w:val="000000" w:themeColor="text1"/>
          <w:sz w:val="18"/>
          <w:szCs w:val="18"/>
        </w:rPr>
        <w:t>..................................................</w:t>
      </w:r>
    </w:p>
    <w:p w:rsidR="007A5FF0" w:rsidRPr="003162DA" w:rsidRDefault="007A5FF0" w:rsidP="007A5FF0">
      <w:pPr>
        <w:spacing w:line="240" w:lineRule="auto"/>
        <w:ind w:left="4536" w:firstLine="0"/>
        <w:jc w:val="center"/>
        <w:rPr>
          <w:color w:val="000000" w:themeColor="text1"/>
          <w:sz w:val="18"/>
          <w:szCs w:val="18"/>
        </w:rPr>
      </w:pPr>
      <w:r w:rsidRPr="003162DA">
        <w:rPr>
          <w:color w:val="000000" w:themeColor="text1"/>
          <w:sz w:val="18"/>
          <w:szCs w:val="18"/>
        </w:rPr>
        <w:t>Podpis sprawdzającego</w:t>
      </w:r>
    </w:p>
    <w:p w:rsidR="007A5FF0" w:rsidRPr="003162DA" w:rsidRDefault="007A5FF0" w:rsidP="007A5FF0">
      <w:pPr>
        <w:spacing w:line="240" w:lineRule="auto"/>
        <w:ind w:left="4536" w:firstLine="0"/>
        <w:rPr>
          <w:color w:val="000000" w:themeColor="text1"/>
          <w:sz w:val="18"/>
          <w:szCs w:val="18"/>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0A35CC" w:rsidRPr="003162DA" w:rsidRDefault="000A35CC" w:rsidP="00C93598">
      <w:pPr>
        <w:pStyle w:val="Normalny0"/>
        <w:rPr>
          <w:color w:val="000000" w:themeColor="text1"/>
        </w:rPr>
      </w:pPr>
    </w:p>
    <w:p w:rsidR="000A35CC" w:rsidRPr="003162DA" w:rsidRDefault="000A35CC" w:rsidP="00C93598">
      <w:pPr>
        <w:pStyle w:val="Normalny0"/>
        <w:rPr>
          <w:color w:val="000000" w:themeColor="text1"/>
        </w:rPr>
      </w:pPr>
    </w:p>
    <w:p w:rsidR="000A35CC" w:rsidRPr="003162DA" w:rsidRDefault="000A35CC"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1B0C52" w:rsidP="00C93598">
      <w:pPr>
        <w:pStyle w:val="Tytu"/>
        <w:rPr>
          <w:color w:val="000000" w:themeColor="text1"/>
        </w:rPr>
      </w:pPr>
      <w:r w:rsidRPr="003162DA">
        <w:rPr>
          <w:color w:val="000000" w:themeColor="text1"/>
        </w:rPr>
        <w:t xml:space="preserve">KOPIE UPRAWNIEŃ </w:t>
      </w:r>
    </w:p>
    <w:p w:rsidR="001B0C52" w:rsidRPr="003162DA" w:rsidRDefault="001B0C52" w:rsidP="00C93598">
      <w:pPr>
        <w:pStyle w:val="Tytu"/>
        <w:rPr>
          <w:color w:val="000000" w:themeColor="text1"/>
        </w:rPr>
      </w:pPr>
      <w:r w:rsidRPr="003162DA">
        <w:rPr>
          <w:color w:val="000000" w:themeColor="text1"/>
        </w:rPr>
        <w:t>I ZAŚWIADCZEŃ</w:t>
      </w: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D10D19" w:rsidRPr="003162DA" w:rsidRDefault="00D10D19" w:rsidP="00C93598">
      <w:pPr>
        <w:pStyle w:val="Normalny0"/>
        <w:rPr>
          <w:color w:val="000000" w:themeColor="text1"/>
        </w:rPr>
      </w:pPr>
      <w:r w:rsidRPr="003162DA">
        <w:rPr>
          <w:noProof/>
          <w:color w:val="000000" w:themeColor="text1"/>
        </w:rPr>
        <w:lastRenderedPageBreak/>
        <w:drawing>
          <wp:anchor distT="0" distB="0" distL="114300" distR="114300" simplePos="0" relativeHeight="251671552" behindDoc="0" locked="0" layoutInCell="1" allowOverlap="1">
            <wp:simplePos x="0" y="0"/>
            <wp:positionH relativeFrom="column">
              <wp:posOffset>-211529</wp:posOffset>
            </wp:positionH>
            <wp:positionV relativeFrom="paragraph">
              <wp:posOffset>-65981</wp:posOffset>
            </wp:positionV>
            <wp:extent cx="6158466" cy="8708065"/>
            <wp:effectExtent l="19050" t="0" r="0" b="0"/>
            <wp:wrapSquare wrapText="bothSides"/>
            <wp:docPr id="37" name="Obraz 37" descr="Uprawnienia 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Uprawnienia kolor"/>
                    <pic:cNvPicPr>
                      <a:picLocks noChangeAspect="1" noChangeArrowheads="1"/>
                    </pic:cNvPicPr>
                  </pic:nvPicPr>
                  <pic:blipFill>
                    <a:blip r:embed="rId8" cstate="print"/>
                    <a:srcRect/>
                    <a:stretch>
                      <a:fillRect/>
                    </a:stretch>
                  </pic:blipFill>
                  <pic:spPr bwMode="auto">
                    <a:xfrm>
                      <a:off x="0" y="0"/>
                      <a:ext cx="6158230" cy="8707755"/>
                    </a:xfrm>
                    <a:prstGeom prst="rect">
                      <a:avLst/>
                    </a:prstGeom>
                    <a:noFill/>
                    <a:ln w="9525">
                      <a:noFill/>
                      <a:miter lim="800000"/>
                      <a:headEnd/>
                      <a:tailEnd/>
                    </a:ln>
                  </pic:spPr>
                </pic:pic>
              </a:graphicData>
            </a:graphic>
          </wp:anchor>
        </w:drawing>
      </w:r>
    </w:p>
    <w:p w:rsidR="00D10D19" w:rsidRPr="003162DA" w:rsidRDefault="007F6BDA" w:rsidP="00C93598">
      <w:pPr>
        <w:pStyle w:val="Normalny0"/>
        <w:rPr>
          <w:color w:val="000000" w:themeColor="text1"/>
        </w:rPr>
      </w:pPr>
      <w:r w:rsidRPr="003162DA">
        <w:rPr>
          <w:noProof/>
          <w:color w:val="000000" w:themeColor="text1"/>
        </w:rPr>
        <w:lastRenderedPageBreak/>
        <w:drawing>
          <wp:anchor distT="0" distB="0" distL="114300" distR="114300" simplePos="0" relativeHeight="251674624" behindDoc="0" locked="0" layoutInCell="1" allowOverlap="1">
            <wp:simplePos x="0" y="0"/>
            <wp:positionH relativeFrom="column">
              <wp:posOffset>258519</wp:posOffset>
            </wp:positionH>
            <wp:positionV relativeFrom="paragraph">
              <wp:posOffset>-12817</wp:posOffset>
            </wp:positionV>
            <wp:extent cx="5572632" cy="7882577"/>
            <wp:effectExtent l="0" t="0" r="9525" b="4445"/>
            <wp:wrapNone/>
            <wp:docPr id="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szno"/>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72632" cy="7882577"/>
                    </a:xfrm>
                    <a:prstGeom prst="rect">
                      <a:avLst/>
                    </a:prstGeom>
                    <a:noFill/>
                    <a:ln w="9525">
                      <a:noFill/>
                      <a:miter lim="800000"/>
                      <a:headEnd/>
                      <a:tailEnd/>
                    </a:ln>
                  </pic:spPr>
                </pic:pic>
              </a:graphicData>
            </a:graphic>
            <wp14:sizeRelH relativeFrom="margin">
              <wp14:pctWidth>0</wp14:pctWidth>
            </wp14:sizeRelH>
          </wp:anchor>
        </w:drawing>
      </w: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BE76BD" w:rsidP="00C93598">
      <w:pPr>
        <w:pStyle w:val="Normalny0"/>
        <w:rPr>
          <w:color w:val="000000" w:themeColor="text1"/>
        </w:rPr>
      </w:pPr>
      <w:r w:rsidRPr="003162DA">
        <w:rPr>
          <w:noProof/>
          <w:color w:val="000000" w:themeColor="text1"/>
        </w:rPr>
        <w:lastRenderedPageBreak/>
        <w:drawing>
          <wp:anchor distT="0" distB="0" distL="114300" distR="114300" simplePos="0" relativeHeight="251676672" behindDoc="0" locked="0" layoutInCell="1" allowOverlap="1">
            <wp:simplePos x="0" y="0"/>
            <wp:positionH relativeFrom="column">
              <wp:posOffset>341364</wp:posOffset>
            </wp:positionH>
            <wp:positionV relativeFrom="paragraph">
              <wp:posOffset>-65981</wp:posOffset>
            </wp:positionV>
            <wp:extent cx="5637471" cy="8995144"/>
            <wp:effectExtent l="19050" t="0" r="0" b="0"/>
            <wp:wrapSquare wrapText="bothSides"/>
            <wp:docPr id="42" name="Obraz 42" descr="K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0" cstate="print"/>
                    <a:srcRect/>
                    <a:stretch>
                      <a:fillRect/>
                    </a:stretch>
                  </pic:blipFill>
                  <pic:spPr bwMode="auto">
                    <a:xfrm>
                      <a:off x="0" y="0"/>
                      <a:ext cx="5638800" cy="8991600"/>
                    </a:xfrm>
                    <a:prstGeom prst="rect">
                      <a:avLst/>
                    </a:prstGeom>
                    <a:noFill/>
                    <a:ln w="9525">
                      <a:noFill/>
                      <a:miter lim="800000"/>
                      <a:headEnd/>
                      <a:tailEnd/>
                    </a:ln>
                  </pic:spPr>
                </pic:pic>
              </a:graphicData>
            </a:graphic>
          </wp:anchor>
        </w:drawing>
      </w:r>
    </w:p>
    <w:p w:rsidR="00D10D19" w:rsidRPr="003162DA" w:rsidRDefault="00D10D19" w:rsidP="00C93598">
      <w:pPr>
        <w:pStyle w:val="Normalny0"/>
        <w:rPr>
          <w:color w:val="000000" w:themeColor="text1"/>
        </w:rPr>
      </w:pPr>
    </w:p>
    <w:p w:rsidR="00D10D19" w:rsidRPr="003162DA" w:rsidRDefault="00245BBF" w:rsidP="00C93598">
      <w:pPr>
        <w:pStyle w:val="Normalny0"/>
        <w:rPr>
          <w:color w:val="000000" w:themeColor="text1"/>
        </w:rPr>
      </w:pPr>
      <w:r w:rsidRPr="003162DA">
        <w:rPr>
          <w:noProof/>
          <w:color w:val="000000" w:themeColor="text1"/>
        </w:rPr>
        <w:drawing>
          <wp:anchor distT="0" distB="0" distL="114300" distR="114300" simplePos="0" relativeHeight="251678720" behindDoc="0" locked="0" layoutInCell="1" allowOverlap="1" wp14:anchorId="3C676E92" wp14:editId="67099EE5">
            <wp:simplePos x="0" y="0"/>
            <wp:positionH relativeFrom="margin">
              <wp:posOffset>630555</wp:posOffset>
            </wp:positionH>
            <wp:positionV relativeFrom="margin">
              <wp:posOffset>391160</wp:posOffset>
            </wp:positionV>
            <wp:extent cx="5486400" cy="7760970"/>
            <wp:effectExtent l="0" t="0" r="0" b="0"/>
            <wp:wrapSquare wrapText="bothSides"/>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hwicki Izba 2016.jpg"/>
                    <pic:cNvPicPr/>
                  </pic:nvPicPr>
                  <pic:blipFill>
                    <a:blip r:embed="rId11">
                      <a:extLst>
                        <a:ext uri="{28A0092B-C50C-407E-A947-70E740481C1C}">
                          <a14:useLocalDpi xmlns:a14="http://schemas.microsoft.com/office/drawing/2010/main" val="0"/>
                        </a:ext>
                      </a:extLst>
                    </a:blip>
                    <a:stretch>
                      <a:fillRect/>
                    </a:stretch>
                  </pic:blipFill>
                  <pic:spPr>
                    <a:xfrm>
                      <a:off x="0" y="0"/>
                      <a:ext cx="5486400" cy="7760970"/>
                    </a:xfrm>
                    <a:prstGeom prst="rect">
                      <a:avLst/>
                    </a:prstGeom>
                  </pic:spPr>
                </pic:pic>
              </a:graphicData>
            </a:graphic>
            <wp14:sizeRelV relativeFrom="margin">
              <wp14:pctHeight>0</wp14:pctHeight>
            </wp14:sizeRelV>
          </wp:anchor>
        </w:drawing>
      </w: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D10D19" w:rsidRPr="003162DA" w:rsidRDefault="00D10D19" w:rsidP="00C93598">
      <w:pPr>
        <w:pStyle w:val="Normalny0"/>
        <w:rPr>
          <w:color w:val="000000" w:themeColor="text1"/>
        </w:rPr>
      </w:pPr>
    </w:p>
    <w:p w:rsidR="009332C2" w:rsidRPr="003162DA" w:rsidRDefault="009332C2" w:rsidP="00C93598">
      <w:pPr>
        <w:pStyle w:val="Tytu"/>
        <w:rPr>
          <w:color w:val="000000" w:themeColor="text1"/>
        </w:rPr>
      </w:pPr>
    </w:p>
    <w:p w:rsidR="001B0C52" w:rsidRPr="003162DA" w:rsidRDefault="001B0C52" w:rsidP="00C93598">
      <w:pPr>
        <w:pStyle w:val="Tytu"/>
        <w:rPr>
          <w:color w:val="000000" w:themeColor="text1"/>
        </w:rPr>
      </w:pPr>
      <w:r w:rsidRPr="003162DA">
        <w:rPr>
          <w:color w:val="000000" w:themeColor="text1"/>
        </w:rPr>
        <w:t>DECYZJE,</w:t>
      </w:r>
      <w:r w:rsidR="00C93598" w:rsidRPr="003162DA">
        <w:rPr>
          <w:color w:val="000000" w:themeColor="text1"/>
        </w:rPr>
        <w:t xml:space="preserve"> </w:t>
      </w:r>
      <w:r w:rsidRPr="003162DA">
        <w:rPr>
          <w:color w:val="000000" w:themeColor="text1"/>
        </w:rPr>
        <w:t>WARUNKI TECHNICZNE, UZGODNIENIA I OPINIE</w:t>
      </w:r>
    </w:p>
    <w:p w:rsidR="00726B6E" w:rsidRPr="003162DA" w:rsidRDefault="00726B6E" w:rsidP="00C93598">
      <w:pPr>
        <w:pStyle w:val="Tytu"/>
        <w:rPr>
          <w:color w:val="000000" w:themeColor="text1"/>
        </w:rPr>
      </w:pPr>
    </w:p>
    <w:p w:rsidR="00726B6E" w:rsidRPr="003162DA" w:rsidRDefault="00726B6E" w:rsidP="00C93598">
      <w:pPr>
        <w:pStyle w:val="Tytu"/>
        <w:rPr>
          <w:color w:val="000000" w:themeColor="text1"/>
        </w:rPr>
      </w:pPr>
    </w:p>
    <w:p w:rsidR="001B0C52" w:rsidRPr="003162DA" w:rsidRDefault="001B0C52" w:rsidP="00DB1E7D">
      <w:pPr>
        <w:pStyle w:val="Nagwek1"/>
        <w:ind w:left="432" w:hanging="432"/>
        <w:rPr>
          <w:color w:val="000000" w:themeColor="text1"/>
          <w:sz w:val="24"/>
          <w:szCs w:val="24"/>
        </w:rPr>
      </w:pPr>
      <w:bookmarkStart w:id="3" w:name="_Toc459303602"/>
      <w:bookmarkStart w:id="4" w:name="_Ref189378079"/>
      <w:r w:rsidRPr="003162DA">
        <w:rPr>
          <w:color w:val="000000" w:themeColor="text1"/>
          <w:sz w:val="24"/>
          <w:szCs w:val="24"/>
        </w:rPr>
        <w:t>WYKAZ UZGODNIEŃ DOŁĄCZONYCH DO OPRACOWANIA:</w:t>
      </w:r>
      <w:bookmarkEnd w:id="3"/>
    </w:p>
    <w:bookmarkEnd w:id="4"/>
    <w:p w:rsidR="001B0C52" w:rsidRPr="003162DA" w:rsidRDefault="001B0C52" w:rsidP="00DB1E7D">
      <w:pPr>
        <w:rPr>
          <w:color w:val="000000" w:themeColor="text1"/>
        </w:rPr>
      </w:pPr>
    </w:p>
    <w:p w:rsidR="001B0C52" w:rsidRPr="003162DA" w:rsidRDefault="00B13A5E" w:rsidP="008647D3">
      <w:pPr>
        <w:numPr>
          <w:ilvl w:val="0"/>
          <w:numId w:val="29"/>
        </w:numPr>
        <w:spacing w:line="360" w:lineRule="auto"/>
        <w:ind w:left="426" w:hanging="284"/>
        <w:rPr>
          <w:rFonts w:ascii="Arial" w:hAnsi="Arial"/>
          <w:color w:val="000000" w:themeColor="text1"/>
        </w:rPr>
      </w:pPr>
      <w:r w:rsidRPr="003162DA">
        <w:rPr>
          <w:rFonts w:ascii="Arial" w:hAnsi="Arial"/>
          <w:color w:val="000000" w:themeColor="text1"/>
        </w:rPr>
        <w:t xml:space="preserve"> </w:t>
      </w:r>
      <w:r w:rsidR="00711D9A" w:rsidRPr="003162DA">
        <w:rPr>
          <w:rFonts w:ascii="Arial" w:hAnsi="Arial"/>
          <w:color w:val="000000" w:themeColor="text1"/>
        </w:rPr>
        <w:t>MZD Miasto Leszno</w:t>
      </w:r>
      <w:r w:rsidR="00726B6E" w:rsidRPr="003162DA">
        <w:rPr>
          <w:rFonts w:ascii="Arial" w:hAnsi="Arial"/>
          <w:color w:val="000000" w:themeColor="text1"/>
        </w:rPr>
        <w:t xml:space="preserve">  </w:t>
      </w:r>
      <w:r w:rsidR="001B0C52" w:rsidRPr="003162DA">
        <w:rPr>
          <w:rFonts w:ascii="Arial" w:hAnsi="Arial"/>
          <w:color w:val="000000" w:themeColor="text1"/>
        </w:rPr>
        <w:t>.</w:t>
      </w:r>
    </w:p>
    <w:p w:rsidR="001750F0" w:rsidRPr="003162DA" w:rsidRDefault="001750F0" w:rsidP="008647D3">
      <w:pPr>
        <w:numPr>
          <w:ilvl w:val="0"/>
          <w:numId w:val="29"/>
        </w:numPr>
        <w:spacing w:line="360" w:lineRule="auto"/>
        <w:ind w:left="426" w:hanging="284"/>
        <w:rPr>
          <w:rFonts w:ascii="Arial" w:hAnsi="Arial"/>
          <w:color w:val="000000" w:themeColor="text1"/>
        </w:rPr>
      </w:pPr>
      <w:r w:rsidRPr="003162DA">
        <w:rPr>
          <w:rFonts w:ascii="Arial" w:hAnsi="Arial"/>
          <w:color w:val="000000" w:themeColor="text1"/>
        </w:rPr>
        <w:t>Badania geologiczne</w:t>
      </w:r>
    </w:p>
    <w:p w:rsidR="00D056C8" w:rsidRPr="003162DA" w:rsidRDefault="009F195D" w:rsidP="00ED4260">
      <w:pPr>
        <w:pStyle w:val="Akapitzlist"/>
        <w:numPr>
          <w:ilvl w:val="0"/>
          <w:numId w:val="29"/>
        </w:numPr>
        <w:spacing w:line="360" w:lineRule="auto"/>
        <w:ind w:left="426" w:hanging="284"/>
        <w:jc w:val="left"/>
        <w:rPr>
          <w:rFonts w:ascii="Arial" w:hAnsi="Arial"/>
          <w:color w:val="000000" w:themeColor="text1"/>
        </w:rPr>
      </w:pPr>
      <w:r w:rsidRPr="003162DA">
        <w:rPr>
          <w:rFonts w:ascii="Arial" w:hAnsi="Arial"/>
          <w:color w:val="000000" w:themeColor="text1"/>
        </w:rPr>
        <w:t>Uchwała nr XLIII/454/2002 z dnia 25 kwietnia 2002</w:t>
      </w:r>
      <w:r w:rsidR="00D056C8" w:rsidRPr="003162DA">
        <w:rPr>
          <w:rFonts w:ascii="Arial" w:hAnsi="Arial"/>
          <w:color w:val="000000" w:themeColor="text1"/>
        </w:rPr>
        <w:t xml:space="preserve">r w </w:t>
      </w:r>
      <w:r w:rsidR="00443185" w:rsidRPr="003162DA">
        <w:rPr>
          <w:rFonts w:ascii="Arial" w:hAnsi="Arial"/>
          <w:color w:val="000000" w:themeColor="text1"/>
        </w:rPr>
        <w:t xml:space="preserve">sprawie uchwalenia </w:t>
      </w:r>
      <w:r w:rsidRPr="003162DA">
        <w:rPr>
          <w:rFonts w:ascii="Arial" w:hAnsi="Arial"/>
          <w:color w:val="000000" w:themeColor="text1"/>
        </w:rPr>
        <w:t xml:space="preserve">zmiany </w:t>
      </w:r>
      <w:r w:rsidR="00D056C8" w:rsidRPr="003162DA">
        <w:rPr>
          <w:rFonts w:ascii="Arial" w:hAnsi="Arial"/>
          <w:color w:val="000000" w:themeColor="text1"/>
        </w:rPr>
        <w:t xml:space="preserve">Planu </w:t>
      </w:r>
      <w:r w:rsidRPr="003162DA">
        <w:rPr>
          <w:rFonts w:ascii="Arial" w:hAnsi="Arial"/>
          <w:color w:val="000000" w:themeColor="text1"/>
        </w:rPr>
        <w:t xml:space="preserve"> Ogólnego </w:t>
      </w:r>
      <w:r w:rsidR="00D056C8" w:rsidRPr="003162DA">
        <w:rPr>
          <w:rFonts w:ascii="Arial" w:hAnsi="Arial"/>
          <w:color w:val="000000" w:themeColor="text1"/>
        </w:rPr>
        <w:t xml:space="preserve">Zagospodarowania Przestrzennego </w:t>
      </w:r>
      <w:r w:rsidRPr="003162DA">
        <w:rPr>
          <w:rFonts w:ascii="Arial" w:hAnsi="Arial"/>
          <w:color w:val="000000" w:themeColor="text1"/>
        </w:rPr>
        <w:t>miasta Leszna i zmiany planu szczegółowego zagospodarowania przestrzennego Leszno – Zaborowo w rejonie ulic Złotniczej, Chopina i Henrykowskiej.</w:t>
      </w:r>
      <w:r w:rsidR="00D056C8" w:rsidRPr="003162DA">
        <w:rPr>
          <w:rFonts w:ascii="Arial" w:hAnsi="Arial"/>
          <w:color w:val="000000" w:themeColor="text1"/>
        </w:rPr>
        <w:t xml:space="preserve"> </w:t>
      </w:r>
    </w:p>
    <w:p w:rsidR="001B0C52" w:rsidRPr="003162DA" w:rsidRDefault="00ED4260" w:rsidP="00ED4260">
      <w:pPr>
        <w:pStyle w:val="Akapitzlist"/>
        <w:numPr>
          <w:ilvl w:val="0"/>
          <w:numId w:val="29"/>
        </w:numPr>
        <w:spacing w:line="360" w:lineRule="auto"/>
        <w:ind w:left="426" w:hanging="284"/>
        <w:rPr>
          <w:rFonts w:ascii="Arial" w:hAnsi="Arial"/>
          <w:color w:val="000000" w:themeColor="text1"/>
        </w:rPr>
      </w:pPr>
      <w:r w:rsidRPr="003162DA">
        <w:rPr>
          <w:rFonts w:ascii="Arial" w:hAnsi="Arial"/>
          <w:color w:val="000000" w:themeColor="text1"/>
        </w:rPr>
        <w:t>Narada koordynacyjna</w:t>
      </w:r>
    </w:p>
    <w:p w:rsidR="00ED4260" w:rsidRPr="003162DA" w:rsidRDefault="00ED4260" w:rsidP="00ED4260">
      <w:pPr>
        <w:pStyle w:val="Akapitzlist"/>
        <w:numPr>
          <w:ilvl w:val="0"/>
          <w:numId w:val="29"/>
        </w:numPr>
        <w:spacing w:line="360" w:lineRule="auto"/>
        <w:ind w:left="426" w:hanging="284"/>
        <w:rPr>
          <w:rFonts w:ascii="Arial" w:hAnsi="Arial"/>
          <w:color w:val="000000" w:themeColor="text1"/>
        </w:rPr>
      </w:pPr>
      <w:r w:rsidRPr="003162DA">
        <w:rPr>
          <w:rFonts w:ascii="Arial" w:hAnsi="Arial"/>
          <w:color w:val="000000" w:themeColor="text1"/>
        </w:rPr>
        <w:t>Uzgodnienie monitoringu ze \strażą Miejską oraz Urzędem Miasta</w:t>
      </w:r>
    </w:p>
    <w:p w:rsidR="007F78E7" w:rsidRPr="003162DA" w:rsidRDefault="007F78E7" w:rsidP="00726B6E">
      <w:pPr>
        <w:spacing w:line="360" w:lineRule="auto"/>
        <w:ind w:left="426" w:firstLine="0"/>
        <w:rPr>
          <w:rFonts w:ascii="Arial" w:hAnsi="Arial"/>
          <w:color w:val="000000" w:themeColor="text1"/>
        </w:rPr>
      </w:pPr>
    </w:p>
    <w:p w:rsidR="001B0C52" w:rsidRPr="003162DA" w:rsidRDefault="001B0C52"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415E43" w:rsidRPr="003162DA" w:rsidRDefault="00415E43" w:rsidP="00C93598">
      <w:pPr>
        <w:pStyle w:val="Normalny0"/>
        <w:rPr>
          <w:color w:val="000000" w:themeColor="text1"/>
        </w:rPr>
      </w:pPr>
    </w:p>
    <w:p w:rsidR="00897E17" w:rsidRPr="003162DA" w:rsidRDefault="00897E17" w:rsidP="00C93598">
      <w:pPr>
        <w:pStyle w:val="Normalny0"/>
        <w:rPr>
          <w:color w:val="000000" w:themeColor="text1"/>
        </w:rPr>
      </w:pPr>
    </w:p>
    <w:p w:rsidR="00F244C4" w:rsidRPr="003162DA" w:rsidRDefault="00F244C4"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3A7D4D" w:rsidRPr="003162DA" w:rsidRDefault="003A7D4D"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C93598" w:rsidRPr="003162DA" w:rsidRDefault="00C93598" w:rsidP="00C93598">
      <w:pPr>
        <w:pStyle w:val="Normalny0"/>
        <w:rPr>
          <w:color w:val="000000" w:themeColor="text1"/>
        </w:rPr>
      </w:pPr>
    </w:p>
    <w:p w:rsidR="001B0C52" w:rsidRPr="003162DA" w:rsidRDefault="001B0C52" w:rsidP="00C93598">
      <w:pPr>
        <w:pStyle w:val="Tytu"/>
        <w:rPr>
          <w:color w:val="000000" w:themeColor="text1"/>
        </w:rPr>
      </w:pPr>
      <w:r w:rsidRPr="003162DA">
        <w:rPr>
          <w:color w:val="000000" w:themeColor="text1"/>
        </w:rPr>
        <w:t>WYKAZ NORM I PRZEPISÓW PRAWNYCH</w:t>
      </w:r>
    </w:p>
    <w:p w:rsidR="001B0C52" w:rsidRPr="003162DA" w:rsidRDefault="001B0C52" w:rsidP="00C93598">
      <w:pPr>
        <w:pStyle w:val="Normalny0"/>
        <w:rPr>
          <w:color w:val="000000" w:themeColor="text1"/>
          <w:sz w:val="18"/>
          <w:szCs w:val="18"/>
        </w:rPr>
      </w:pPr>
    </w:p>
    <w:p w:rsidR="001B0C52" w:rsidRPr="003162DA" w:rsidRDefault="001B0C52" w:rsidP="00DB1E7D">
      <w:pPr>
        <w:pStyle w:val="Nagwek1"/>
        <w:ind w:left="432" w:hanging="432"/>
        <w:rPr>
          <w:rFonts w:ascii="Verdana" w:hAnsi="Verdana"/>
          <w:color w:val="000000" w:themeColor="text1"/>
          <w:sz w:val="18"/>
          <w:szCs w:val="18"/>
        </w:rPr>
      </w:pPr>
      <w:bookmarkStart w:id="5" w:name="_Toc459303603"/>
      <w:r w:rsidRPr="003162DA">
        <w:rPr>
          <w:rFonts w:ascii="Verdana" w:hAnsi="Verdana"/>
          <w:color w:val="000000" w:themeColor="text1"/>
          <w:sz w:val="18"/>
          <w:szCs w:val="18"/>
        </w:rPr>
        <w:t>WYKAZ PRZEPISÓW PRAWNYCH</w:t>
      </w:r>
      <w:bookmarkEnd w:id="5"/>
    </w:p>
    <w:p w:rsidR="001B0C52" w:rsidRPr="003162DA" w:rsidRDefault="001B0C52" w:rsidP="00DB1E7D">
      <w:pPr>
        <w:rPr>
          <w:color w:val="000000" w:themeColor="text1"/>
          <w:sz w:val="18"/>
          <w:szCs w:val="18"/>
        </w:rPr>
      </w:pP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Ustawa z dnia 7 lipca 1994 r. Prawo budowlane (tj. Dz. U. 20</w:t>
      </w:r>
      <w:r w:rsidR="00862598" w:rsidRPr="003162DA">
        <w:rPr>
          <w:color w:val="000000" w:themeColor="text1"/>
          <w:sz w:val="18"/>
          <w:szCs w:val="18"/>
        </w:rPr>
        <w:t>2</w:t>
      </w:r>
      <w:r w:rsidRPr="003162DA">
        <w:rPr>
          <w:color w:val="000000" w:themeColor="text1"/>
          <w:sz w:val="18"/>
          <w:szCs w:val="18"/>
        </w:rPr>
        <w:t xml:space="preserve">3 r. poz. </w:t>
      </w:r>
      <w:r w:rsidR="00862598" w:rsidRPr="003162DA">
        <w:rPr>
          <w:color w:val="000000" w:themeColor="text1"/>
          <w:sz w:val="18"/>
          <w:szCs w:val="18"/>
        </w:rPr>
        <w:t>682</w:t>
      </w:r>
      <w:r w:rsidRPr="003162DA">
        <w:rPr>
          <w:color w:val="000000" w:themeColor="text1"/>
          <w:sz w:val="18"/>
          <w:szCs w:val="18"/>
        </w:rPr>
        <w:t>, z późniejszymi zmianami),</w:t>
      </w:r>
    </w:p>
    <w:p w:rsidR="001B0C52" w:rsidRPr="003162DA" w:rsidRDefault="001B0C52" w:rsidP="008647D3">
      <w:pPr>
        <w:numPr>
          <w:ilvl w:val="0"/>
          <w:numId w:val="30"/>
        </w:numPr>
        <w:tabs>
          <w:tab w:val="clear" w:pos="2509"/>
          <w:tab w:val="num" w:pos="360"/>
        </w:tabs>
        <w:spacing w:line="360" w:lineRule="auto"/>
        <w:ind w:left="362" w:hanging="181"/>
        <w:rPr>
          <w:b/>
          <w:color w:val="000000" w:themeColor="text1"/>
          <w:sz w:val="18"/>
          <w:szCs w:val="18"/>
        </w:rPr>
      </w:pPr>
      <w:r w:rsidRPr="003162DA">
        <w:rPr>
          <w:color w:val="000000" w:themeColor="text1"/>
          <w:sz w:val="18"/>
          <w:szCs w:val="18"/>
        </w:rPr>
        <w:t>Ustawa z dnia 21 marca 1985r. o drogach publicznych (tj. Dz.U. z 20</w:t>
      </w:r>
      <w:r w:rsidR="00862598" w:rsidRPr="003162DA">
        <w:rPr>
          <w:color w:val="000000" w:themeColor="text1"/>
          <w:sz w:val="18"/>
          <w:szCs w:val="18"/>
        </w:rPr>
        <w:t>22</w:t>
      </w:r>
      <w:r w:rsidRPr="003162DA">
        <w:rPr>
          <w:color w:val="000000" w:themeColor="text1"/>
          <w:sz w:val="18"/>
          <w:szCs w:val="18"/>
        </w:rPr>
        <w:t xml:space="preserve"> r. poz. </w:t>
      </w:r>
      <w:r w:rsidR="00862598" w:rsidRPr="003162DA">
        <w:rPr>
          <w:color w:val="000000" w:themeColor="text1"/>
          <w:sz w:val="18"/>
          <w:szCs w:val="18"/>
        </w:rPr>
        <w:t>1693</w:t>
      </w:r>
      <w:r w:rsidRPr="003162DA">
        <w:rPr>
          <w:color w:val="000000" w:themeColor="text1"/>
          <w:sz w:val="18"/>
          <w:szCs w:val="18"/>
        </w:rPr>
        <w:t xml:space="preserve"> z późniejszymi zmianami),</w:t>
      </w: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Ustawa z dnia 17 maja 1989r. Prawo geodezyjne i kartograficzne. (tj. Dz.U. z 20</w:t>
      </w:r>
      <w:r w:rsidR="00862598" w:rsidRPr="003162DA">
        <w:rPr>
          <w:color w:val="000000" w:themeColor="text1"/>
          <w:sz w:val="18"/>
          <w:szCs w:val="18"/>
        </w:rPr>
        <w:t xml:space="preserve">21 r. </w:t>
      </w:r>
      <w:r w:rsidRPr="003162DA">
        <w:rPr>
          <w:color w:val="000000" w:themeColor="text1"/>
          <w:sz w:val="18"/>
          <w:szCs w:val="18"/>
        </w:rPr>
        <w:t xml:space="preserve"> poz. 1</w:t>
      </w:r>
      <w:r w:rsidR="00862598" w:rsidRPr="003162DA">
        <w:rPr>
          <w:color w:val="000000" w:themeColor="text1"/>
          <w:sz w:val="18"/>
          <w:szCs w:val="18"/>
        </w:rPr>
        <w:t>990</w:t>
      </w:r>
      <w:r w:rsidRPr="003162DA">
        <w:rPr>
          <w:color w:val="000000" w:themeColor="text1"/>
          <w:sz w:val="18"/>
          <w:szCs w:val="18"/>
        </w:rPr>
        <w:t xml:space="preserve"> z późniejszymi zmianami),</w:t>
      </w: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Ustawa z dnia 27 marca 2003r. o planowaniu i zagospodarowaniu przestrzennym (tj. Dz.U. z 20</w:t>
      </w:r>
      <w:r w:rsidR="00862598" w:rsidRPr="003162DA">
        <w:rPr>
          <w:color w:val="000000" w:themeColor="text1"/>
          <w:sz w:val="18"/>
          <w:szCs w:val="18"/>
        </w:rPr>
        <w:t>2</w:t>
      </w:r>
      <w:r w:rsidRPr="003162DA">
        <w:rPr>
          <w:color w:val="000000" w:themeColor="text1"/>
          <w:sz w:val="18"/>
          <w:szCs w:val="18"/>
        </w:rPr>
        <w:t xml:space="preserve">2 r. poz. </w:t>
      </w:r>
      <w:r w:rsidR="00862598" w:rsidRPr="003162DA">
        <w:rPr>
          <w:color w:val="000000" w:themeColor="text1"/>
          <w:sz w:val="18"/>
          <w:szCs w:val="18"/>
        </w:rPr>
        <w:t>503</w:t>
      </w:r>
      <w:r w:rsidRPr="003162DA">
        <w:rPr>
          <w:color w:val="000000" w:themeColor="text1"/>
          <w:sz w:val="18"/>
          <w:szCs w:val="18"/>
        </w:rPr>
        <w:t xml:space="preserve"> z późniejszymi zmianami),</w:t>
      </w: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Ustawa z dnia 20 czerwca 1997 r. Prawo o ruchu drogowym (tj. Dz.U. z 20</w:t>
      </w:r>
      <w:r w:rsidR="00BB2DE9" w:rsidRPr="003162DA">
        <w:rPr>
          <w:color w:val="000000" w:themeColor="text1"/>
          <w:sz w:val="18"/>
          <w:szCs w:val="18"/>
        </w:rPr>
        <w:t>2</w:t>
      </w:r>
      <w:r w:rsidRPr="003162DA">
        <w:rPr>
          <w:color w:val="000000" w:themeColor="text1"/>
          <w:sz w:val="18"/>
          <w:szCs w:val="18"/>
        </w:rPr>
        <w:t xml:space="preserve">2 r. poz. </w:t>
      </w:r>
      <w:r w:rsidR="00BB2DE9" w:rsidRPr="003162DA">
        <w:rPr>
          <w:color w:val="000000" w:themeColor="text1"/>
          <w:sz w:val="18"/>
          <w:szCs w:val="18"/>
        </w:rPr>
        <w:t>988</w:t>
      </w:r>
      <w:r w:rsidRPr="003162DA">
        <w:rPr>
          <w:color w:val="000000" w:themeColor="text1"/>
          <w:sz w:val="18"/>
          <w:szCs w:val="18"/>
        </w:rPr>
        <w:t xml:space="preserve"> z późniejszymi zmianami),</w:t>
      </w: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Rozporządzenie Ministra Infrastruktury z dnia 3 lipca 2003 r. w sprawie szczegółowych warunków technicznych dla znaków i sygnałów drogowych oraz urządzeń bezpieczeństwa ruchu drogowego i warunków ich um</w:t>
      </w:r>
      <w:r w:rsidR="00D91586" w:rsidRPr="003162DA">
        <w:rPr>
          <w:color w:val="000000" w:themeColor="text1"/>
          <w:sz w:val="18"/>
          <w:szCs w:val="18"/>
        </w:rPr>
        <w:t>ieszczenia na drogach ( Dz.U. z 2019 r</w:t>
      </w:r>
      <w:r w:rsidRPr="003162DA">
        <w:rPr>
          <w:color w:val="000000" w:themeColor="text1"/>
          <w:sz w:val="18"/>
          <w:szCs w:val="18"/>
        </w:rPr>
        <w:t xml:space="preserve">  poz. 2</w:t>
      </w:r>
      <w:r w:rsidR="00D91586" w:rsidRPr="003162DA">
        <w:rPr>
          <w:color w:val="000000" w:themeColor="text1"/>
          <w:sz w:val="18"/>
          <w:szCs w:val="18"/>
        </w:rPr>
        <w:t>3</w:t>
      </w:r>
      <w:r w:rsidRPr="003162DA">
        <w:rPr>
          <w:color w:val="000000" w:themeColor="text1"/>
          <w:sz w:val="18"/>
          <w:szCs w:val="18"/>
        </w:rPr>
        <w:t>1</w:t>
      </w:r>
      <w:r w:rsidR="00D91586" w:rsidRPr="003162DA">
        <w:rPr>
          <w:color w:val="000000" w:themeColor="text1"/>
          <w:sz w:val="18"/>
          <w:szCs w:val="18"/>
        </w:rPr>
        <w:t>1</w:t>
      </w:r>
      <w:r w:rsidRPr="003162DA">
        <w:rPr>
          <w:color w:val="000000" w:themeColor="text1"/>
          <w:sz w:val="18"/>
          <w:szCs w:val="18"/>
        </w:rPr>
        <w:t xml:space="preserve"> ze zmianami),</w:t>
      </w:r>
    </w:p>
    <w:p w:rsidR="001B0C52" w:rsidRPr="003162DA" w:rsidRDefault="001B0C52" w:rsidP="008647D3">
      <w:pPr>
        <w:numPr>
          <w:ilvl w:val="0"/>
          <w:numId w:val="30"/>
        </w:numPr>
        <w:tabs>
          <w:tab w:val="clear" w:pos="2509"/>
          <w:tab w:val="num" w:pos="360"/>
        </w:tabs>
        <w:spacing w:line="360" w:lineRule="auto"/>
        <w:ind w:left="360" w:hanging="360"/>
        <w:rPr>
          <w:color w:val="000000" w:themeColor="text1"/>
          <w:sz w:val="18"/>
          <w:szCs w:val="18"/>
        </w:rPr>
      </w:pPr>
      <w:r w:rsidRPr="003162DA">
        <w:rPr>
          <w:color w:val="000000" w:themeColor="text1"/>
          <w:sz w:val="18"/>
          <w:szCs w:val="18"/>
        </w:rPr>
        <w:t xml:space="preserve">Rozporządzenie Ministra Pracy i Polityki Socjalnej z dnia 26 września 1997 r. w sprawie ogólnych przepisów bezpieczeństwa i higieny pracy (tj. Dz.U. </w:t>
      </w:r>
      <w:r w:rsidR="00D91586" w:rsidRPr="003162DA">
        <w:rPr>
          <w:color w:val="000000" w:themeColor="text1"/>
          <w:sz w:val="18"/>
          <w:szCs w:val="18"/>
        </w:rPr>
        <w:t>z 2003 r</w:t>
      </w:r>
      <w:r w:rsidRPr="003162DA">
        <w:rPr>
          <w:color w:val="000000" w:themeColor="text1"/>
          <w:sz w:val="18"/>
          <w:szCs w:val="18"/>
        </w:rPr>
        <w:t xml:space="preserve"> poz. 16</w:t>
      </w:r>
      <w:r w:rsidR="00D91586" w:rsidRPr="003162DA">
        <w:rPr>
          <w:color w:val="000000" w:themeColor="text1"/>
          <w:sz w:val="18"/>
          <w:szCs w:val="18"/>
        </w:rPr>
        <w:t>50</w:t>
      </w:r>
      <w:r w:rsidRPr="003162DA">
        <w:rPr>
          <w:color w:val="000000" w:themeColor="text1"/>
          <w:sz w:val="18"/>
          <w:szCs w:val="18"/>
        </w:rPr>
        <w:t xml:space="preserve"> ze zmianami),</w:t>
      </w:r>
    </w:p>
    <w:p w:rsidR="003B4D23" w:rsidRPr="003162DA" w:rsidRDefault="001B0C52" w:rsidP="008647D3">
      <w:pPr>
        <w:numPr>
          <w:ilvl w:val="0"/>
          <w:numId w:val="30"/>
        </w:numPr>
        <w:tabs>
          <w:tab w:val="clear" w:pos="2509"/>
          <w:tab w:val="num" w:pos="360"/>
        </w:tabs>
        <w:spacing w:line="360" w:lineRule="auto"/>
        <w:ind w:left="360" w:hanging="360"/>
        <w:rPr>
          <w:color w:val="000000" w:themeColor="text1"/>
          <w:sz w:val="18"/>
          <w:szCs w:val="18"/>
        </w:rPr>
      </w:pPr>
      <w:r w:rsidRPr="003162DA">
        <w:rPr>
          <w:color w:val="000000" w:themeColor="text1"/>
          <w:sz w:val="18"/>
          <w:szCs w:val="18"/>
        </w:rPr>
        <w:t xml:space="preserve">Rozporządzenie Ministra Infrastruktury z dnia </w:t>
      </w:r>
      <w:r w:rsidR="00D91586" w:rsidRPr="003162DA">
        <w:rPr>
          <w:color w:val="000000" w:themeColor="text1"/>
          <w:sz w:val="18"/>
          <w:szCs w:val="18"/>
        </w:rPr>
        <w:t>24</w:t>
      </w:r>
      <w:r w:rsidRPr="003162DA">
        <w:rPr>
          <w:color w:val="000000" w:themeColor="text1"/>
          <w:sz w:val="18"/>
          <w:szCs w:val="18"/>
        </w:rPr>
        <w:t xml:space="preserve"> </w:t>
      </w:r>
      <w:r w:rsidR="00D91586" w:rsidRPr="003162DA">
        <w:rPr>
          <w:color w:val="000000" w:themeColor="text1"/>
          <w:sz w:val="18"/>
          <w:szCs w:val="18"/>
        </w:rPr>
        <w:t>czerwca</w:t>
      </w:r>
      <w:r w:rsidRPr="003162DA">
        <w:rPr>
          <w:color w:val="000000" w:themeColor="text1"/>
          <w:sz w:val="18"/>
          <w:szCs w:val="18"/>
        </w:rPr>
        <w:t xml:space="preserve"> 20</w:t>
      </w:r>
      <w:r w:rsidR="00D91586" w:rsidRPr="003162DA">
        <w:rPr>
          <w:color w:val="000000" w:themeColor="text1"/>
          <w:sz w:val="18"/>
          <w:szCs w:val="18"/>
        </w:rPr>
        <w:t>22</w:t>
      </w:r>
      <w:r w:rsidRPr="003162DA">
        <w:rPr>
          <w:color w:val="000000" w:themeColor="text1"/>
          <w:sz w:val="18"/>
          <w:szCs w:val="18"/>
        </w:rPr>
        <w:t xml:space="preserve"> r. w sprawie </w:t>
      </w:r>
      <w:r w:rsidR="00D91586" w:rsidRPr="003162DA">
        <w:rPr>
          <w:color w:val="000000" w:themeColor="text1"/>
          <w:sz w:val="18"/>
          <w:szCs w:val="18"/>
        </w:rPr>
        <w:t xml:space="preserve">przepisów </w:t>
      </w:r>
      <w:proofErr w:type="spellStart"/>
      <w:r w:rsidR="00D91586" w:rsidRPr="003162DA">
        <w:rPr>
          <w:color w:val="000000" w:themeColor="text1"/>
          <w:sz w:val="18"/>
          <w:szCs w:val="18"/>
        </w:rPr>
        <w:t>techniczno</w:t>
      </w:r>
      <w:proofErr w:type="spellEnd"/>
      <w:r w:rsidR="00D91586" w:rsidRPr="003162DA">
        <w:rPr>
          <w:color w:val="000000" w:themeColor="text1"/>
          <w:sz w:val="18"/>
          <w:szCs w:val="18"/>
        </w:rPr>
        <w:t xml:space="preserve"> – budowlanych dotyczących dróg publicznych </w:t>
      </w:r>
      <w:r w:rsidRPr="003162DA">
        <w:rPr>
          <w:color w:val="000000" w:themeColor="text1"/>
          <w:sz w:val="18"/>
          <w:szCs w:val="18"/>
        </w:rPr>
        <w:t xml:space="preserve"> (Dz.U. </w:t>
      </w:r>
      <w:r w:rsidR="00D91586" w:rsidRPr="003162DA">
        <w:rPr>
          <w:color w:val="000000" w:themeColor="text1"/>
          <w:sz w:val="18"/>
          <w:szCs w:val="18"/>
        </w:rPr>
        <w:t>z 2022 r,</w:t>
      </w:r>
      <w:r w:rsidRPr="003162DA">
        <w:rPr>
          <w:color w:val="000000" w:themeColor="text1"/>
          <w:sz w:val="18"/>
          <w:szCs w:val="18"/>
        </w:rPr>
        <w:t xml:space="preserve"> poz.</w:t>
      </w:r>
      <w:r w:rsidR="00D91586" w:rsidRPr="003162DA">
        <w:rPr>
          <w:color w:val="000000" w:themeColor="text1"/>
          <w:sz w:val="18"/>
          <w:szCs w:val="18"/>
        </w:rPr>
        <w:t>1518</w:t>
      </w:r>
    </w:p>
    <w:p w:rsidR="001B0C52" w:rsidRPr="003162DA" w:rsidRDefault="003B4D23" w:rsidP="008647D3">
      <w:pPr>
        <w:numPr>
          <w:ilvl w:val="0"/>
          <w:numId w:val="30"/>
        </w:numPr>
        <w:tabs>
          <w:tab w:val="clear" w:pos="2509"/>
          <w:tab w:val="num" w:pos="360"/>
        </w:tabs>
        <w:spacing w:line="360" w:lineRule="auto"/>
        <w:ind w:left="360" w:hanging="360"/>
        <w:rPr>
          <w:color w:val="000000" w:themeColor="text1"/>
          <w:sz w:val="18"/>
          <w:szCs w:val="18"/>
        </w:rPr>
      </w:pPr>
      <w:r w:rsidRPr="003162DA">
        <w:rPr>
          <w:color w:val="000000" w:themeColor="text1"/>
          <w:sz w:val="18"/>
          <w:szCs w:val="18"/>
        </w:rPr>
        <w:t>Rozporządzenie Ministra Rozwoju z dnia 11 września 2020 r w sprawie szczegółowego zakresu i formy projektu budowlanego (D.U. z 2022 r poz.1679)</w:t>
      </w:r>
    </w:p>
    <w:p w:rsidR="00774789" w:rsidRPr="003162DA" w:rsidRDefault="00774789" w:rsidP="008647D3">
      <w:pPr>
        <w:numPr>
          <w:ilvl w:val="0"/>
          <w:numId w:val="30"/>
        </w:numPr>
        <w:tabs>
          <w:tab w:val="clear" w:pos="2509"/>
          <w:tab w:val="num" w:pos="360"/>
        </w:tabs>
        <w:spacing w:line="360" w:lineRule="auto"/>
        <w:ind w:left="360" w:hanging="360"/>
        <w:rPr>
          <w:color w:val="000000" w:themeColor="text1"/>
          <w:sz w:val="18"/>
          <w:szCs w:val="18"/>
        </w:rPr>
      </w:pPr>
      <w:r w:rsidRPr="003162DA">
        <w:rPr>
          <w:color w:val="000000" w:themeColor="text1"/>
          <w:sz w:val="18"/>
          <w:szCs w:val="18"/>
        </w:rPr>
        <w:t xml:space="preserve">Rozporządzenie Ministra Rozwoju i Technologii  z dnia 20 grudnia 2021 r. w sprawie szczegółowego zakresu i formy dokumentacji projektowej, specyfikacji technicznych wykonania i odbioru robót budowlanych oraz programu </w:t>
      </w:r>
      <w:proofErr w:type="spellStart"/>
      <w:r w:rsidRPr="003162DA">
        <w:rPr>
          <w:color w:val="000000" w:themeColor="text1"/>
          <w:sz w:val="18"/>
          <w:szCs w:val="18"/>
        </w:rPr>
        <w:t>funkcjonalno</w:t>
      </w:r>
      <w:proofErr w:type="spellEnd"/>
      <w:r w:rsidRPr="003162DA">
        <w:rPr>
          <w:color w:val="000000" w:themeColor="text1"/>
          <w:sz w:val="18"/>
          <w:szCs w:val="18"/>
        </w:rPr>
        <w:t xml:space="preserve"> – użytkowego (D.U. z 2021 r. poz. 2454)</w:t>
      </w:r>
    </w:p>
    <w:p w:rsidR="00A93F6B" w:rsidRPr="003162DA" w:rsidRDefault="006E5FCD" w:rsidP="008647D3">
      <w:pPr>
        <w:numPr>
          <w:ilvl w:val="0"/>
          <w:numId w:val="30"/>
        </w:numPr>
        <w:tabs>
          <w:tab w:val="clear" w:pos="2509"/>
          <w:tab w:val="num" w:pos="360"/>
        </w:tabs>
        <w:spacing w:line="360" w:lineRule="auto"/>
        <w:ind w:left="360" w:hanging="360"/>
        <w:rPr>
          <w:color w:val="000000" w:themeColor="text1"/>
          <w:sz w:val="18"/>
          <w:szCs w:val="18"/>
        </w:rPr>
      </w:pPr>
      <w:r w:rsidRPr="003162DA">
        <w:rPr>
          <w:color w:val="000000" w:themeColor="text1"/>
          <w:sz w:val="18"/>
          <w:szCs w:val="18"/>
        </w:rPr>
        <w:t xml:space="preserve">Rozporządzenie Ministra Przedsiębiorczości </w:t>
      </w:r>
      <w:proofErr w:type="spellStart"/>
      <w:r w:rsidRPr="003162DA">
        <w:rPr>
          <w:color w:val="000000" w:themeColor="text1"/>
          <w:sz w:val="18"/>
          <w:szCs w:val="18"/>
        </w:rPr>
        <w:t>iTechnologii</w:t>
      </w:r>
      <w:proofErr w:type="spellEnd"/>
      <w:r w:rsidRPr="003162DA">
        <w:rPr>
          <w:color w:val="000000" w:themeColor="text1"/>
          <w:sz w:val="18"/>
          <w:szCs w:val="18"/>
        </w:rPr>
        <w:t xml:space="preserve"> z dnia 19 lutego 2018 r w sprawie ogłoszenia jednolitego tekstu Rozporządzenia Ministra Gospodarki w sprawie bezpieczeństwa i higieny pracy podczas eksploatacji maszyn i innych urządzeń technicznych do robót ziemnych, budowlanych (D.U. z 2018 r poz. 583 z późniejszymi zmianami).</w:t>
      </w:r>
    </w:p>
    <w:p w:rsidR="004E4CEE" w:rsidRPr="003162DA" w:rsidRDefault="004E4CEE" w:rsidP="004E4CEE">
      <w:pPr>
        <w:spacing w:line="360" w:lineRule="auto"/>
        <w:rPr>
          <w:color w:val="000000" w:themeColor="text1"/>
          <w:sz w:val="18"/>
          <w:szCs w:val="18"/>
        </w:rPr>
      </w:pPr>
    </w:p>
    <w:p w:rsidR="004E4CEE" w:rsidRPr="003162DA" w:rsidRDefault="004E4CEE" w:rsidP="004E4CEE">
      <w:pPr>
        <w:spacing w:line="360" w:lineRule="auto"/>
        <w:rPr>
          <w:color w:val="000000" w:themeColor="text1"/>
          <w:sz w:val="18"/>
          <w:szCs w:val="18"/>
        </w:rPr>
      </w:pPr>
    </w:p>
    <w:p w:rsidR="009332C2" w:rsidRPr="003162DA" w:rsidRDefault="009332C2" w:rsidP="004E4CEE">
      <w:pPr>
        <w:spacing w:line="360" w:lineRule="auto"/>
        <w:rPr>
          <w:color w:val="000000" w:themeColor="text1"/>
          <w:sz w:val="18"/>
          <w:szCs w:val="18"/>
        </w:rPr>
      </w:pPr>
    </w:p>
    <w:p w:rsidR="000A35CC" w:rsidRPr="003162DA" w:rsidRDefault="000A35CC" w:rsidP="004E4CEE">
      <w:pPr>
        <w:spacing w:line="360" w:lineRule="auto"/>
        <w:rPr>
          <w:color w:val="000000" w:themeColor="text1"/>
          <w:sz w:val="18"/>
          <w:szCs w:val="18"/>
        </w:rPr>
      </w:pPr>
    </w:p>
    <w:p w:rsidR="009332C2" w:rsidRPr="003162DA" w:rsidRDefault="009332C2" w:rsidP="004E4CEE">
      <w:pPr>
        <w:spacing w:line="360" w:lineRule="auto"/>
        <w:rPr>
          <w:color w:val="000000" w:themeColor="text1"/>
          <w:sz w:val="18"/>
          <w:szCs w:val="18"/>
        </w:rPr>
      </w:pPr>
    </w:p>
    <w:p w:rsidR="009332C2" w:rsidRPr="003162DA" w:rsidRDefault="009332C2" w:rsidP="004E4CEE">
      <w:pPr>
        <w:spacing w:line="360" w:lineRule="auto"/>
        <w:rPr>
          <w:color w:val="000000" w:themeColor="text1"/>
          <w:sz w:val="18"/>
          <w:szCs w:val="18"/>
        </w:rPr>
      </w:pPr>
    </w:p>
    <w:p w:rsidR="009332C2" w:rsidRPr="003162DA" w:rsidRDefault="009332C2" w:rsidP="004E4CEE">
      <w:pPr>
        <w:spacing w:line="360" w:lineRule="auto"/>
        <w:rPr>
          <w:color w:val="000000" w:themeColor="text1"/>
          <w:sz w:val="18"/>
          <w:szCs w:val="18"/>
        </w:rPr>
      </w:pPr>
    </w:p>
    <w:p w:rsidR="001B0C52" w:rsidRPr="003162DA" w:rsidRDefault="001B0C52" w:rsidP="00DB1E7D">
      <w:pPr>
        <w:pStyle w:val="Nagwek1"/>
        <w:ind w:left="432" w:hanging="432"/>
        <w:rPr>
          <w:rFonts w:ascii="Verdana" w:hAnsi="Verdana"/>
          <w:color w:val="000000" w:themeColor="text1"/>
          <w:sz w:val="18"/>
          <w:szCs w:val="18"/>
        </w:rPr>
      </w:pPr>
      <w:bookmarkStart w:id="6" w:name="_Toc459303605"/>
      <w:r w:rsidRPr="003162DA">
        <w:rPr>
          <w:rFonts w:ascii="Verdana" w:hAnsi="Verdana"/>
          <w:color w:val="000000" w:themeColor="text1"/>
          <w:sz w:val="18"/>
          <w:szCs w:val="18"/>
        </w:rPr>
        <w:t>WYKAZ – WYMAGANIA TECHNICZNE</w:t>
      </w:r>
      <w:bookmarkEnd w:id="6"/>
    </w:p>
    <w:p w:rsidR="001B0C52" w:rsidRPr="003162DA" w:rsidRDefault="001B0C52" w:rsidP="00DB1E7D">
      <w:pPr>
        <w:rPr>
          <w:color w:val="000000" w:themeColor="text1"/>
          <w:sz w:val="18"/>
          <w:szCs w:val="18"/>
        </w:rPr>
      </w:pP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Wymagania techniczne WT-1 201</w:t>
      </w:r>
      <w:r w:rsidR="00093F41" w:rsidRPr="003162DA">
        <w:rPr>
          <w:color w:val="000000" w:themeColor="text1"/>
          <w:sz w:val="18"/>
          <w:szCs w:val="18"/>
        </w:rPr>
        <w:t>4</w:t>
      </w:r>
      <w:r w:rsidRPr="003162DA">
        <w:rPr>
          <w:color w:val="000000" w:themeColor="text1"/>
          <w:sz w:val="18"/>
          <w:szCs w:val="18"/>
        </w:rPr>
        <w:t>. Kruszywa do mieszanek mineralno-asfaltowych</w:t>
      </w:r>
      <w:r w:rsidRPr="003162DA">
        <w:rPr>
          <w:color w:val="000000" w:themeColor="text1"/>
          <w:sz w:val="18"/>
          <w:szCs w:val="18"/>
        </w:rPr>
        <w:br/>
        <w:t xml:space="preserve">i powierzchniowych utrwaleń na drogach krajowych, załącznik  do zarządzenia nr </w:t>
      </w:r>
      <w:r w:rsidR="00093F41" w:rsidRPr="003162DA">
        <w:rPr>
          <w:color w:val="000000" w:themeColor="text1"/>
          <w:sz w:val="18"/>
          <w:szCs w:val="18"/>
        </w:rPr>
        <w:t>46</w:t>
      </w:r>
      <w:r w:rsidRPr="003162DA">
        <w:rPr>
          <w:color w:val="000000" w:themeColor="text1"/>
          <w:sz w:val="18"/>
          <w:szCs w:val="18"/>
        </w:rPr>
        <w:t xml:space="preserve"> Generalnego Dyrektora Dróg Krajowych i Autostrad z dnia </w:t>
      </w:r>
      <w:r w:rsidR="00093F41" w:rsidRPr="003162DA">
        <w:rPr>
          <w:color w:val="000000" w:themeColor="text1"/>
          <w:sz w:val="18"/>
          <w:szCs w:val="18"/>
        </w:rPr>
        <w:t>25</w:t>
      </w:r>
      <w:r w:rsidRPr="003162DA">
        <w:rPr>
          <w:color w:val="000000" w:themeColor="text1"/>
          <w:sz w:val="18"/>
          <w:szCs w:val="18"/>
        </w:rPr>
        <w:t xml:space="preserve"> </w:t>
      </w:r>
      <w:r w:rsidR="00093F41" w:rsidRPr="003162DA">
        <w:rPr>
          <w:color w:val="000000" w:themeColor="text1"/>
          <w:sz w:val="18"/>
          <w:szCs w:val="18"/>
        </w:rPr>
        <w:t xml:space="preserve">września </w:t>
      </w:r>
      <w:r w:rsidRPr="003162DA">
        <w:rPr>
          <w:color w:val="000000" w:themeColor="text1"/>
          <w:sz w:val="18"/>
          <w:szCs w:val="18"/>
        </w:rPr>
        <w:t xml:space="preserve"> 201</w:t>
      </w:r>
      <w:r w:rsidR="00093F41" w:rsidRPr="003162DA">
        <w:rPr>
          <w:color w:val="000000" w:themeColor="text1"/>
          <w:sz w:val="18"/>
          <w:szCs w:val="18"/>
        </w:rPr>
        <w:t>4</w:t>
      </w:r>
      <w:r w:rsidRPr="003162DA">
        <w:rPr>
          <w:color w:val="000000" w:themeColor="text1"/>
          <w:sz w:val="18"/>
          <w:szCs w:val="18"/>
        </w:rPr>
        <w:t xml:space="preserve"> r.,</w:t>
      </w: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Wymagania techniczne WT-2</w:t>
      </w:r>
      <w:r w:rsidR="00093F41" w:rsidRPr="003162DA">
        <w:rPr>
          <w:color w:val="000000" w:themeColor="text1"/>
          <w:sz w:val="18"/>
          <w:szCs w:val="18"/>
        </w:rPr>
        <w:t>-1</w:t>
      </w:r>
      <w:r w:rsidRPr="003162DA">
        <w:rPr>
          <w:color w:val="000000" w:themeColor="text1"/>
          <w:sz w:val="18"/>
          <w:szCs w:val="18"/>
        </w:rPr>
        <w:t xml:space="preserve"> 201</w:t>
      </w:r>
      <w:r w:rsidR="00093F41" w:rsidRPr="003162DA">
        <w:rPr>
          <w:color w:val="000000" w:themeColor="text1"/>
          <w:sz w:val="18"/>
          <w:szCs w:val="18"/>
        </w:rPr>
        <w:t>4</w:t>
      </w:r>
      <w:r w:rsidRPr="003162DA">
        <w:rPr>
          <w:color w:val="000000" w:themeColor="text1"/>
          <w:sz w:val="18"/>
          <w:szCs w:val="18"/>
        </w:rPr>
        <w:t xml:space="preserve">. Nawierzchnie asfaltowe na drogach krajowych, załącznik  do zarządzenia nr </w:t>
      </w:r>
      <w:r w:rsidR="00093F41" w:rsidRPr="003162DA">
        <w:rPr>
          <w:color w:val="000000" w:themeColor="text1"/>
          <w:sz w:val="18"/>
          <w:szCs w:val="18"/>
        </w:rPr>
        <w:t>54</w:t>
      </w:r>
      <w:r w:rsidRPr="003162DA">
        <w:rPr>
          <w:color w:val="000000" w:themeColor="text1"/>
          <w:sz w:val="18"/>
          <w:szCs w:val="18"/>
        </w:rPr>
        <w:t xml:space="preserve"> Generalnego Dyrektora Dróg Krajowych i Autostrad z dnia 1</w:t>
      </w:r>
      <w:r w:rsidR="00093F41" w:rsidRPr="003162DA">
        <w:rPr>
          <w:color w:val="000000" w:themeColor="text1"/>
          <w:sz w:val="18"/>
          <w:szCs w:val="18"/>
        </w:rPr>
        <w:t>8 listopada 2014</w:t>
      </w:r>
      <w:r w:rsidRPr="003162DA">
        <w:rPr>
          <w:color w:val="000000" w:themeColor="text1"/>
          <w:sz w:val="18"/>
          <w:szCs w:val="18"/>
        </w:rPr>
        <w:t xml:space="preserve"> r.,</w:t>
      </w:r>
    </w:p>
    <w:p w:rsidR="001B0C52" w:rsidRPr="003162DA" w:rsidRDefault="001B0C52" w:rsidP="008647D3">
      <w:pPr>
        <w:numPr>
          <w:ilvl w:val="0"/>
          <w:numId w:val="30"/>
        </w:numPr>
        <w:tabs>
          <w:tab w:val="clear" w:pos="2509"/>
          <w:tab w:val="num" w:pos="360"/>
        </w:tabs>
        <w:spacing w:line="360" w:lineRule="auto"/>
        <w:ind w:left="362" w:hanging="181"/>
        <w:rPr>
          <w:color w:val="000000" w:themeColor="text1"/>
          <w:sz w:val="18"/>
          <w:szCs w:val="18"/>
        </w:rPr>
      </w:pPr>
      <w:r w:rsidRPr="003162DA">
        <w:rPr>
          <w:color w:val="000000" w:themeColor="text1"/>
          <w:sz w:val="18"/>
          <w:szCs w:val="18"/>
        </w:rPr>
        <w:t>Wymagania techniczne WT-</w:t>
      </w:r>
      <w:r w:rsidR="00093F41" w:rsidRPr="003162DA">
        <w:rPr>
          <w:color w:val="000000" w:themeColor="text1"/>
          <w:sz w:val="18"/>
          <w:szCs w:val="18"/>
        </w:rPr>
        <w:t xml:space="preserve">2-II </w:t>
      </w:r>
      <w:r w:rsidRPr="003162DA">
        <w:rPr>
          <w:color w:val="000000" w:themeColor="text1"/>
          <w:sz w:val="18"/>
          <w:szCs w:val="18"/>
        </w:rPr>
        <w:t>201</w:t>
      </w:r>
      <w:r w:rsidR="00DC3C4F" w:rsidRPr="003162DA">
        <w:rPr>
          <w:color w:val="000000" w:themeColor="text1"/>
          <w:sz w:val="18"/>
          <w:szCs w:val="18"/>
        </w:rPr>
        <w:t>6 Nawierzchnie asfaltowe na</w:t>
      </w:r>
      <w:r w:rsidRPr="003162DA">
        <w:rPr>
          <w:color w:val="000000" w:themeColor="text1"/>
          <w:sz w:val="18"/>
          <w:szCs w:val="18"/>
        </w:rPr>
        <w:t xml:space="preserve"> dr</w:t>
      </w:r>
      <w:r w:rsidR="00DC3C4F" w:rsidRPr="003162DA">
        <w:rPr>
          <w:color w:val="000000" w:themeColor="text1"/>
          <w:sz w:val="18"/>
          <w:szCs w:val="18"/>
        </w:rPr>
        <w:t>ogach</w:t>
      </w:r>
      <w:r w:rsidRPr="003162DA">
        <w:rPr>
          <w:color w:val="000000" w:themeColor="text1"/>
          <w:sz w:val="18"/>
          <w:szCs w:val="18"/>
        </w:rPr>
        <w:t xml:space="preserve"> krajowych, załącznik  do zarządzenia nr </w:t>
      </w:r>
      <w:r w:rsidR="00DC3C4F" w:rsidRPr="003162DA">
        <w:rPr>
          <w:color w:val="000000" w:themeColor="text1"/>
          <w:sz w:val="18"/>
          <w:szCs w:val="18"/>
        </w:rPr>
        <w:t>7</w:t>
      </w:r>
      <w:r w:rsidRPr="003162DA">
        <w:rPr>
          <w:color w:val="000000" w:themeColor="text1"/>
          <w:sz w:val="18"/>
          <w:szCs w:val="18"/>
        </w:rPr>
        <w:t xml:space="preserve"> Generalnego Dyrektora Dróg Krajowych i Autostrad z dnia </w:t>
      </w:r>
      <w:r w:rsidR="00A74ED9" w:rsidRPr="003162DA">
        <w:rPr>
          <w:color w:val="000000" w:themeColor="text1"/>
          <w:sz w:val="18"/>
          <w:szCs w:val="18"/>
        </w:rPr>
        <w:t>0</w:t>
      </w:r>
      <w:r w:rsidRPr="003162DA">
        <w:rPr>
          <w:color w:val="000000" w:themeColor="text1"/>
          <w:sz w:val="18"/>
          <w:szCs w:val="18"/>
        </w:rPr>
        <w:t>9 listopada</w:t>
      </w:r>
      <w:r w:rsidRPr="003162DA">
        <w:rPr>
          <w:color w:val="000000" w:themeColor="text1"/>
          <w:sz w:val="18"/>
          <w:szCs w:val="18"/>
        </w:rPr>
        <w:br/>
        <w:t>201</w:t>
      </w:r>
      <w:r w:rsidR="00A74ED9" w:rsidRPr="003162DA">
        <w:rPr>
          <w:color w:val="000000" w:themeColor="text1"/>
          <w:sz w:val="18"/>
          <w:szCs w:val="18"/>
        </w:rPr>
        <w:t>6</w:t>
      </w:r>
      <w:r w:rsidRPr="003162DA">
        <w:rPr>
          <w:color w:val="000000" w:themeColor="text1"/>
          <w:sz w:val="18"/>
          <w:szCs w:val="18"/>
        </w:rPr>
        <w:t xml:space="preserve"> r.,</w:t>
      </w:r>
    </w:p>
    <w:p w:rsidR="001B0C52" w:rsidRPr="003162DA" w:rsidRDefault="001B0C52" w:rsidP="00A74ED9">
      <w:pPr>
        <w:spacing w:line="360" w:lineRule="auto"/>
        <w:ind w:left="362" w:firstLine="0"/>
        <w:rPr>
          <w:color w:val="000000" w:themeColor="text1"/>
          <w:sz w:val="18"/>
          <w:szCs w:val="18"/>
        </w:rPr>
      </w:pPr>
    </w:p>
    <w:p w:rsidR="002F377C" w:rsidRPr="003162DA" w:rsidRDefault="002F377C" w:rsidP="00C93598">
      <w:pPr>
        <w:pStyle w:val="Tytu"/>
        <w:rPr>
          <w:color w:val="000000" w:themeColor="text1"/>
        </w:rPr>
      </w:pPr>
    </w:p>
    <w:p w:rsidR="00F8124C" w:rsidRPr="003162DA" w:rsidRDefault="00F8124C" w:rsidP="00C93598">
      <w:pPr>
        <w:pStyle w:val="Tytu"/>
        <w:rPr>
          <w:color w:val="000000" w:themeColor="text1"/>
        </w:rPr>
      </w:pPr>
    </w:p>
    <w:p w:rsidR="00F8124C" w:rsidRPr="003162DA" w:rsidRDefault="00F8124C" w:rsidP="00C93598">
      <w:pPr>
        <w:pStyle w:val="Tytu"/>
        <w:rPr>
          <w:color w:val="000000" w:themeColor="text1"/>
        </w:rPr>
      </w:pPr>
    </w:p>
    <w:p w:rsidR="00F8124C" w:rsidRPr="003162DA" w:rsidRDefault="00F8124C" w:rsidP="00C93598">
      <w:pPr>
        <w:pStyle w:val="Tytu"/>
        <w:rPr>
          <w:color w:val="000000" w:themeColor="text1"/>
        </w:rPr>
      </w:pPr>
    </w:p>
    <w:p w:rsidR="00F8124C" w:rsidRPr="003162DA" w:rsidRDefault="00F8124C" w:rsidP="00C93598">
      <w:pPr>
        <w:pStyle w:val="Tytu"/>
        <w:rPr>
          <w:color w:val="000000" w:themeColor="text1"/>
        </w:rPr>
      </w:pPr>
    </w:p>
    <w:p w:rsidR="000A35CC" w:rsidRPr="003162DA" w:rsidRDefault="000A35CC" w:rsidP="00C93598">
      <w:pPr>
        <w:pStyle w:val="Tytu"/>
        <w:rPr>
          <w:color w:val="000000" w:themeColor="text1"/>
        </w:rPr>
      </w:pPr>
    </w:p>
    <w:p w:rsidR="00F8124C" w:rsidRPr="003162DA" w:rsidRDefault="00F8124C" w:rsidP="00C93598">
      <w:pPr>
        <w:pStyle w:val="Tytu"/>
        <w:rPr>
          <w:color w:val="000000" w:themeColor="text1"/>
        </w:rPr>
      </w:pPr>
    </w:p>
    <w:p w:rsidR="00F8124C" w:rsidRPr="003162DA" w:rsidRDefault="00F8124C" w:rsidP="00C93598">
      <w:pPr>
        <w:pStyle w:val="Tytu"/>
        <w:rPr>
          <w:color w:val="000000" w:themeColor="text1"/>
        </w:rPr>
      </w:pPr>
    </w:p>
    <w:p w:rsidR="00F8124C" w:rsidRPr="003162DA" w:rsidRDefault="00F8124C" w:rsidP="00C93598">
      <w:pPr>
        <w:pStyle w:val="Tytu"/>
        <w:rPr>
          <w:color w:val="000000" w:themeColor="text1"/>
        </w:rPr>
      </w:pPr>
    </w:p>
    <w:p w:rsidR="00F8124C" w:rsidRPr="003162DA" w:rsidRDefault="00F8124C" w:rsidP="00C93598">
      <w:pPr>
        <w:pStyle w:val="Tytu"/>
        <w:rPr>
          <w:color w:val="000000" w:themeColor="text1"/>
        </w:rPr>
      </w:pPr>
    </w:p>
    <w:p w:rsidR="002F377C" w:rsidRPr="003162DA" w:rsidRDefault="002F377C" w:rsidP="00C93598">
      <w:pPr>
        <w:pStyle w:val="Tytu"/>
        <w:rPr>
          <w:color w:val="000000" w:themeColor="text1"/>
        </w:rPr>
      </w:pPr>
    </w:p>
    <w:p w:rsidR="005303E6" w:rsidRPr="003162DA" w:rsidRDefault="005303E6" w:rsidP="00C93598">
      <w:pPr>
        <w:pStyle w:val="Tytu"/>
        <w:rPr>
          <w:color w:val="000000" w:themeColor="text1"/>
        </w:rPr>
      </w:pPr>
    </w:p>
    <w:p w:rsidR="006B30B3" w:rsidRPr="003162DA" w:rsidRDefault="006B30B3" w:rsidP="00C93598">
      <w:pPr>
        <w:pStyle w:val="Tytu"/>
        <w:rPr>
          <w:color w:val="000000" w:themeColor="text1"/>
        </w:rPr>
      </w:pPr>
    </w:p>
    <w:p w:rsidR="006B30B3" w:rsidRPr="003162DA" w:rsidRDefault="006B30B3" w:rsidP="00C93598">
      <w:pPr>
        <w:pStyle w:val="Tytu"/>
        <w:rPr>
          <w:color w:val="000000" w:themeColor="text1"/>
        </w:rPr>
      </w:pPr>
    </w:p>
    <w:p w:rsidR="005303E6" w:rsidRPr="003162DA" w:rsidRDefault="005303E6" w:rsidP="00C93598">
      <w:pPr>
        <w:pStyle w:val="Tytu"/>
        <w:rPr>
          <w:color w:val="000000" w:themeColor="text1"/>
        </w:rPr>
      </w:pPr>
    </w:p>
    <w:p w:rsidR="001B0C52" w:rsidRPr="003162DA" w:rsidRDefault="001B0C52" w:rsidP="00C93598">
      <w:pPr>
        <w:pStyle w:val="Tytu"/>
        <w:rPr>
          <w:color w:val="000000" w:themeColor="text1"/>
        </w:rPr>
      </w:pPr>
      <w:r w:rsidRPr="003162DA">
        <w:rPr>
          <w:color w:val="000000" w:themeColor="text1"/>
        </w:rPr>
        <w:lastRenderedPageBreak/>
        <w:t>OPIS TECHNICZNY</w:t>
      </w:r>
    </w:p>
    <w:p w:rsidR="00415E43" w:rsidRPr="003162DA" w:rsidRDefault="00415E43" w:rsidP="00C93598">
      <w:pPr>
        <w:pStyle w:val="Normalny0"/>
        <w:rPr>
          <w:color w:val="000000" w:themeColor="text1"/>
        </w:rPr>
      </w:pPr>
    </w:p>
    <w:p w:rsidR="001B0C52" w:rsidRPr="003162DA" w:rsidRDefault="001B0C52" w:rsidP="00DB1E7D">
      <w:pPr>
        <w:pStyle w:val="Nagwekspisutreci"/>
        <w:spacing w:before="0"/>
        <w:jc w:val="center"/>
        <w:rPr>
          <w:rFonts w:ascii="Arial" w:hAnsi="Arial"/>
          <w:color w:val="000000" w:themeColor="text1"/>
        </w:rPr>
      </w:pPr>
      <w:r w:rsidRPr="003162DA">
        <w:rPr>
          <w:rFonts w:ascii="Arial" w:hAnsi="Arial"/>
          <w:color w:val="000000" w:themeColor="text1"/>
        </w:rPr>
        <w:t>Spis treści</w:t>
      </w:r>
    </w:p>
    <w:p w:rsidR="00807F14" w:rsidRPr="003162DA" w:rsidRDefault="00307F43">
      <w:pPr>
        <w:pStyle w:val="Spistreci3"/>
        <w:rPr>
          <w:rFonts w:asciiTheme="minorHAnsi" w:eastAsiaTheme="minorEastAsia" w:hAnsiTheme="minorHAnsi" w:cstheme="minorBidi"/>
          <w:noProof/>
          <w:color w:val="000000" w:themeColor="text1"/>
          <w:sz w:val="22"/>
          <w:szCs w:val="22"/>
        </w:rPr>
      </w:pPr>
      <w:r w:rsidRPr="003162DA">
        <w:rPr>
          <w:color w:val="000000" w:themeColor="text1"/>
        </w:rPr>
        <w:fldChar w:fldCharType="begin"/>
      </w:r>
      <w:r w:rsidR="001B0C52" w:rsidRPr="003162DA">
        <w:rPr>
          <w:color w:val="000000" w:themeColor="text1"/>
        </w:rPr>
        <w:instrText xml:space="preserve"> TOC \o "1-3" \h \z \u </w:instrText>
      </w:r>
      <w:r w:rsidRPr="003162DA">
        <w:rPr>
          <w:color w:val="000000" w:themeColor="text1"/>
        </w:rPr>
        <w:fldChar w:fldCharType="separate"/>
      </w:r>
      <w:hyperlink w:anchor="_Toc459303597" w:history="1">
        <w:r w:rsidR="00807F14" w:rsidRPr="003162DA">
          <w:rPr>
            <w:rStyle w:val="Hipercze"/>
            <w:rFonts w:ascii="Arial" w:hAnsi="Arial"/>
            <w:b/>
            <w:bCs/>
            <w:noProof/>
            <w:color w:val="000000" w:themeColor="text1"/>
          </w:rPr>
          <w:t>CZĘŚĆ TEKSTOWA</w:t>
        </w:r>
        <w:r w:rsidR="00807F14" w:rsidRPr="003162DA">
          <w:rPr>
            <w:noProof/>
            <w:webHidden/>
            <w:color w:val="000000" w:themeColor="text1"/>
          </w:rPr>
          <w:tab/>
        </w:r>
        <w:r w:rsidRPr="003162DA">
          <w:rPr>
            <w:noProof/>
            <w:webHidden/>
            <w:color w:val="000000" w:themeColor="text1"/>
          </w:rPr>
          <w:fldChar w:fldCharType="begin"/>
        </w:r>
        <w:r w:rsidR="00807F14" w:rsidRPr="003162DA">
          <w:rPr>
            <w:noProof/>
            <w:webHidden/>
            <w:color w:val="000000" w:themeColor="text1"/>
          </w:rPr>
          <w:instrText xml:space="preserve"> PAGEREF _Toc459303597 \h </w:instrText>
        </w:r>
        <w:r w:rsidRPr="003162DA">
          <w:rPr>
            <w:noProof/>
            <w:webHidden/>
            <w:color w:val="000000" w:themeColor="text1"/>
          </w:rPr>
        </w:r>
        <w:r w:rsidRPr="003162DA">
          <w:rPr>
            <w:noProof/>
            <w:webHidden/>
            <w:color w:val="000000" w:themeColor="text1"/>
          </w:rPr>
          <w:fldChar w:fldCharType="separate"/>
        </w:r>
        <w:r w:rsidR="00CD25F8" w:rsidRPr="003162DA">
          <w:rPr>
            <w:noProof/>
            <w:webHidden/>
            <w:color w:val="000000" w:themeColor="text1"/>
          </w:rPr>
          <w:t>2</w:t>
        </w:r>
        <w:r w:rsidRPr="003162DA">
          <w:rPr>
            <w:noProof/>
            <w:webHidden/>
            <w:color w:val="000000" w:themeColor="text1"/>
          </w:rPr>
          <w:fldChar w:fldCharType="end"/>
        </w:r>
      </w:hyperlink>
    </w:p>
    <w:p w:rsidR="00807F14" w:rsidRPr="003162DA" w:rsidRDefault="00807F14">
      <w:pPr>
        <w:pStyle w:val="Spistreci3"/>
        <w:rPr>
          <w:rFonts w:asciiTheme="minorHAnsi" w:eastAsiaTheme="minorEastAsia" w:hAnsiTheme="minorHAnsi" w:cstheme="minorBidi"/>
          <w:noProof/>
          <w:color w:val="000000" w:themeColor="text1"/>
          <w:sz w:val="22"/>
          <w:szCs w:val="22"/>
        </w:rPr>
      </w:pPr>
      <w:hyperlink w:anchor="_Toc459303598" w:history="1">
        <w:r w:rsidRPr="003162DA">
          <w:rPr>
            <w:rStyle w:val="Hipercze"/>
            <w:rFonts w:ascii="Arial" w:hAnsi="Arial"/>
            <w:b/>
            <w:bCs/>
            <w:noProof/>
            <w:color w:val="000000" w:themeColor="text1"/>
          </w:rPr>
          <w:t>CZĘŚĆ RYSUNKOWA</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_Toc459303598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2</w:t>
        </w:r>
        <w:r w:rsidR="00307F43" w:rsidRPr="003162DA">
          <w:rPr>
            <w:noProof/>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599" w:history="1">
        <w:r w:rsidRPr="003162DA">
          <w:rPr>
            <w:rStyle w:val="Hipercze"/>
            <w:rFonts w:ascii="Arial Black" w:hAnsi="Arial Black"/>
            <w:color w:val="000000" w:themeColor="text1"/>
          </w:rPr>
          <w:t>OŚWIADCZENIE PROJEKTANTA I SPRAWDZAJĄCEGO</w:t>
        </w:r>
        <w:r w:rsidRPr="003162DA">
          <w:rPr>
            <w:webHidden/>
            <w:color w:val="000000" w:themeColor="text1"/>
          </w:rPr>
          <w:tab/>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00" w:history="1">
        <w:r w:rsidRPr="003162DA">
          <w:rPr>
            <w:rStyle w:val="Hipercze"/>
            <w:i/>
            <w:iCs/>
            <w:noProof/>
            <w:color w:val="000000" w:themeColor="text1"/>
          </w:rPr>
          <w:t>PROJEKTANT</w:t>
        </w:r>
        <w:r w:rsidRPr="003162DA">
          <w:rPr>
            <w:noProof/>
            <w:webHidden/>
            <w:color w:val="000000" w:themeColor="text1"/>
          </w:rPr>
          <w:tab/>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01" w:history="1">
        <w:r w:rsidRPr="003162DA">
          <w:rPr>
            <w:rStyle w:val="Hipercze"/>
            <w:i/>
            <w:iCs/>
            <w:noProof/>
            <w:color w:val="000000" w:themeColor="text1"/>
          </w:rPr>
          <w:t>SPRAWDZAJĄCY</w:t>
        </w:r>
        <w:r w:rsidRPr="003162DA">
          <w:rPr>
            <w:noProof/>
            <w:webHidden/>
            <w:color w:val="000000" w:themeColor="text1"/>
          </w:rPr>
          <w:tab/>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02" w:history="1">
        <w:r w:rsidRPr="003162DA">
          <w:rPr>
            <w:rStyle w:val="Hipercze"/>
            <w:color w:val="000000" w:themeColor="text1"/>
          </w:rPr>
          <w:t>WYKAZ UZGODNIEŃ DOŁĄCZONYCH DO OPRACOWANIA:</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_Toc459303602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10</w:t>
        </w:r>
        <w:r w:rsidR="00307F43" w:rsidRPr="003162DA">
          <w:rPr>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03" w:history="1">
        <w:r w:rsidRPr="003162DA">
          <w:rPr>
            <w:rStyle w:val="Hipercze"/>
            <w:color w:val="000000" w:themeColor="text1"/>
          </w:rPr>
          <w:t>WYKAZ PRZEPISÓW PRAWNYCH</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_Toc459303603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11</w:t>
        </w:r>
        <w:r w:rsidR="00307F43" w:rsidRPr="003162DA">
          <w:rPr>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04" w:history="1">
        <w:r w:rsidRPr="003162DA">
          <w:rPr>
            <w:rStyle w:val="Hipercze"/>
            <w:color w:val="000000" w:themeColor="text1"/>
          </w:rPr>
          <w:t>WYKAZ – INSTRUKCJE I WYTYCZNE</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_Toc459303604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12</w:t>
        </w:r>
        <w:r w:rsidR="00307F43" w:rsidRPr="003162DA">
          <w:rPr>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05" w:history="1">
        <w:r w:rsidRPr="003162DA">
          <w:rPr>
            <w:rStyle w:val="Hipercze"/>
            <w:color w:val="000000" w:themeColor="text1"/>
          </w:rPr>
          <w:t>WYKAZ – WYMAGANIA TECHNICZNE</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_Toc459303605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13</w:t>
        </w:r>
        <w:r w:rsidR="00307F43" w:rsidRPr="003162DA">
          <w:rPr>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06" w:history="1">
        <w:r w:rsidRPr="003162DA">
          <w:rPr>
            <w:rStyle w:val="Hipercze"/>
            <w:color w:val="000000" w:themeColor="text1"/>
          </w:rPr>
          <w:t>WYKAZ NORM</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_Toc459303606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13</w:t>
        </w:r>
        <w:r w:rsidR="00307F43" w:rsidRPr="003162DA">
          <w:rPr>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07" w:history="1">
        <w:r w:rsidRPr="003162DA">
          <w:rPr>
            <w:rStyle w:val="Hipercze"/>
            <w:color w:val="000000" w:themeColor="text1"/>
          </w:rPr>
          <w:t>1.    WSTĘP</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_Toc459303607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15</w:t>
        </w:r>
        <w:r w:rsidR="00307F43" w:rsidRPr="003162DA">
          <w:rPr>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08" w:history="1">
        <w:r w:rsidRPr="003162DA">
          <w:rPr>
            <w:rStyle w:val="Hipercze"/>
            <w:noProof/>
            <w:color w:val="000000" w:themeColor="text1"/>
          </w:rPr>
          <w:t>1.1.  Przedmiot opracowania.</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_Toc459303608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15</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09" w:history="1">
        <w:r w:rsidRPr="003162DA">
          <w:rPr>
            <w:rStyle w:val="Hipercze"/>
            <w:noProof/>
            <w:color w:val="000000" w:themeColor="text1"/>
          </w:rPr>
          <w:t>1.2.  Inwestor.</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_Toc459303609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15</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10" w:history="1">
        <w:r w:rsidRPr="003162DA">
          <w:rPr>
            <w:rStyle w:val="Hipercze"/>
            <w:noProof/>
            <w:color w:val="000000" w:themeColor="text1"/>
          </w:rPr>
          <w:t>1.3.  Jednostka Projektowa.</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_Toc459303610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15</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11" w:history="1">
        <w:r w:rsidRPr="003162DA">
          <w:rPr>
            <w:rStyle w:val="Hipercze"/>
            <w:noProof/>
            <w:color w:val="000000" w:themeColor="text1"/>
          </w:rPr>
          <w:t>1.4.  Lokalizacja inwestycji.</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_Toc459303611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15</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12" w:history="1">
        <w:r w:rsidRPr="003162DA">
          <w:rPr>
            <w:rStyle w:val="Hipercze"/>
            <w:noProof/>
            <w:color w:val="000000" w:themeColor="text1"/>
          </w:rPr>
          <w:t>1.5.  Cel opracowania.</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_Toc459303612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15</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13" w:history="1">
        <w:r w:rsidRPr="003162DA">
          <w:rPr>
            <w:rStyle w:val="Hipercze"/>
            <w:noProof/>
            <w:color w:val="000000" w:themeColor="text1"/>
          </w:rPr>
          <w:t>1.6.  Podstawa opracowania.</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_Toc459303613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15</w:t>
        </w:r>
        <w:r w:rsidR="00307F43" w:rsidRPr="003162DA">
          <w:rPr>
            <w:noProof/>
            <w:webHidden/>
            <w:color w:val="000000" w:themeColor="text1"/>
          </w:rPr>
          <w:fldChar w:fldCharType="end"/>
        </w:r>
      </w:hyperlink>
    </w:p>
    <w:p w:rsidR="00807F14" w:rsidRPr="003162DA" w:rsidRDefault="00807F14">
      <w:pPr>
        <w:pStyle w:val="Spistreci3"/>
        <w:rPr>
          <w:rFonts w:asciiTheme="minorHAnsi" w:eastAsiaTheme="minorEastAsia" w:hAnsiTheme="minorHAnsi" w:cstheme="minorBidi"/>
          <w:noProof/>
          <w:color w:val="000000" w:themeColor="text1"/>
          <w:sz w:val="22"/>
          <w:szCs w:val="22"/>
        </w:rPr>
      </w:pPr>
      <w:hyperlink w:anchor="_Toc459303614" w:history="1">
        <w:r w:rsidRPr="003162DA">
          <w:rPr>
            <w:rStyle w:val="Hipercze"/>
            <w:noProof/>
            <w:color w:val="000000" w:themeColor="text1"/>
          </w:rPr>
          <w:t>1.6.1. Formalne podstawy opracowania</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_Toc459303614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15</w:t>
        </w:r>
        <w:r w:rsidR="00307F43" w:rsidRPr="003162DA">
          <w:rPr>
            <w:noProof/>
            <w:webHidden/>
            <w:color w:val="000000" w:themeColor="text1"/>
          </w:rPr>
          <w:fldChar w:fldCharType="end"/>
        </w:r>
      </w:hyperlink>
    </w:p>
    <w:p w:rsidR="00807F14" w:rsidRPr="003162DA" w:rsidRDefault="00807F14">
      <w:pPr>
        <w:pStyle w:val="Spistreci3"/>
        <w:rPr>
          <w:rFonts w:asciiTheme="minorHAnsi" w:eastAsiaTheme="minorEastAsia" w:hAnsiTheme="minorHAnsi" w:cstheme="minorBidi"/>
          <w:noProof/>
          <w:color w:val="000000" w:themeColor="text1"/>
          <w:sz w:val="22"/>
          <w:szCs w:val="22"/>
        </w:rPr>
      </w:pPr>
      <w:hyperlink w:anchor="_Toc459303615" w:history="1">
        <w:r w:rsidRPr="003162DA">
          <w:rPr>
            <w:rStyle w:val="Hipercze"/>
            <w:noProof/>
            <w:color w:val="000000" w:themeColor="text1"/>
          </w:rPr>
          <w:t>1.6.2. Materiały źródłowe</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_Toc459303615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16</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16" w:history="1">
        <w:r w:rsidRPr="003162DA">
          <w:rPr>
            <w:rStyle w:val="Hipercze"/>
            <w:noProof/>
            <w:color w:val="000000" w:themeColor="text1"/>
          </w:rPr>
          <w:t>1.7.  Projekty związane.</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_Toc459303616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16</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17" w:history="1">
        <w:r w:rsidRPr="003162DA">
          <w:rPr>
            <w:rStyle w:val="Hipercze"/>
            <w:noProof/>
            <w:color w:val="000000" w:themeColor="text1"/>
          </w:rPr>
          <w:t>1.8.  Informacje o mapie numerycznej.</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_Toc459303617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16</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18" w:history="1">
        <w:r w:rsidRPr="003162DA">
          <w:rPr>
            <w:rStyle w:val="Hipercze"/>
            <w:noProof/>
            <w:color w:val="000000" w:themeColor="text1"/>
          </w:rPr>
          <w:t>1.9.  Cel i zakładany efekt inwestycji.</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_Toc459303618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16</w:t>
        </w:r>
        <w:r w:rsidR="00307F43" w:rsidRPr="003162DA">
          <w:rPr>
            <w:noProof/>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19" w:history="1">
        <w:r w:rsidRPr="003162DA">
          <w:rPr>
            <w:rStyle w:val="Hipercze"/>
            <w:color w:val="000000" w:themeColor="text1"/>
          </w:rPr>
          <w:t>2.  ISTNIEJĄCE  ZAGOSPODAROWANIE  TERENU</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_Toc459303619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16</w:t>
        </w:r>
        <w:r w:rsidR="00307F43" w:rsidRPr="003162DA">
          <w:rPr>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20" w:history="1">
        <w:r w:rsidRPr="003162DA">
          <w:rPr>
            <w:rStyle w:val="Hipercze"/>
            <w:noProof/>
            <w:color w:val="000000" w:themeColor="text1"/>
          </w:rPr>
          <w:t>2.1.  Zagospodarowanie istniejącego pasa drogowego.</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_Toc459303620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16</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21" w:history="1">
        <w:r w:rsidRPr="003162DA">
          <w:rPr>
            <w:rStyle w:val="Hipercze"/>
            <w:noProof/>
            <w:color w:val="000000" w:themeColor="text1"/>
          </w:rPr>
          <w:t>2.2.  Zagospodarowanie terenu przyległego.</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_Toc459303621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17</w:t>
        </w:r>
        <w:r w:rsidR="00307F43" w:rsidRPr="003162DA">
          <w:rPr>
            <w:noProof/>
            <w:webHidden/>
            <w:color w:val="000000" w:themeColor="text1"/>
          </w:rPr>
          <w:fldChar w:fldCharType="end"/>
        </w:r>
      </w:hyperlink>
    </w:p>
    <w:p w:rsidR="00807F14" w:rsidRPr="003162DA" w:rsidRDefault="00807F14">
      <w:pPr>
        <w:pStyle w:val="Spistreci3"/>
        <w:rPr>
          <w:rFonts w:asciiTheme="minorHAnsi" w:eastAsiaTheme="minorEastAsia" w:hAnsiTheme="minorHAnsi" w:cstheme="minorBidi"/>
          <w:noProof/>
          <w:color w:val="000000" w:themeColor="text1"/>
          <w:sz w:val="22"/>
          <w:szCs w:val="22"/>
        </w:rPr>
      </w:pPr>
      <w:hyperlink w:anchor="_Toc459303622" w:history="1">
        <w:r w:rsidRPr="003162DA">
          <w:rPr>
            <w:rStyle w:val="Hipercze"/>
            <w:noProof/>
            <w:color w:val="000000" w:themeColor="text1"/>
          </w:rPr>
          <w:t>2.2.1.  Konfiguracja i ukształtowanie terenu.</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_Toc459303622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17</w:t>
        </w:r>
        <w:r w:rsidR="00307F43" w:rsidRPr="003162DA">
          <w:rPr>
            <w:noProof/>
            <w:webHidden/>
            <w:color w:val="000000" w:themeColor="text1"/>
          </w:rPr>
          <w:fldChar w:fldCharType="end"/>
        </w:r>
      </w:hyperlink>
    </w:p>
    <w:p w:rsidR="00807F14" w:rsidRPr="003162DA" w:rsidRDefault="00807F14">
      <w:pPr>
        <w:pStyle w:val="Spistreci3"/>
        <w:rPr>
          <w:rFonts w:asciiTheme="minorHAnsi" w:eastAsiaTheme="minorEastAsia" w:hAnsiTheme="minorHAnsi" w:cstheme="minorBidi"/>
          <w:noProof/>
          <w:color w:val="000000" w:themeColor="text1"/>
          <w:sz w:val="22"/>
          <w:szCs w:val="22"/>
        </w:rPr>
      </w:pPr>
      <w:hyperlink w:anchor="_Toc459303623" w:history="1">
        <w:r w:rsidRPr="003162DA">
          <w:rPr>
            <w:rStyle w:val="Hipercze"/>
            <w:noProof/>
            <w:color w:val="000000" w:themeColor="text1"/>
          </w:rPr>
          <w:t>2.2.2.  Ważniejsze elementy zagospodarowania i zainwestowania terenu.</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_Toc459303623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17</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24" w:history="1">
        <w:r w:rsidRPr="003162DA">
          <w:rPr>
            <w:rStyle w:val="Hipercze"/>
            <w:noProof/>
            <w:color w:val="000000" w:themeColor="text1"/>
          </w:rPr>
          <w:t>2.3.  Istniejąca sieć komunikacyjna.</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_Toc459303624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17</w:t>
        </w:r>
        <w:r w:rsidR="00307F43" w:rsidRPr="003162DA">
          <w:rPr>
            <w:noProof/>
            <w:webHidden/>
            <w:color w:val="000000" w:themeColor="text1"/>
          </w:rPr>
          <w:fldChar w:fldCharType="end"/>
        </w:r>
      </w:hyperlink>
    </w:p>
    <w:p w:rsidR="00807F14" w:rsidRPr="003162DA" w:rsidRDefault="00807F14">
      <w:pPr>
        <w:pStyle w:val="Spistreci2"/>
        <w:rPr>
          <w:rFonts w:asciiTheme="minorHAnsi" w:eastAsiaTheme="minorEastAsia" w:hAnsiTheme="minorHAnsi" w:cstheme="minorBidi"/>
          <w:noProof/>
          <w:color w:val="000000" w:themeColor="text1"/>
          <w:sz w:val="22"/>
          <w:szCs w:val="22"/>
        </w:rPr>
      </w:pPr>
      <w:hyperlink w:anchor="_Toc459303625" w:history="1">
        <w:r w:rsidRPr="003162DA">
          <w:rPr>
            <w:rStyle w:val="Hipercze"/>
            <w:noProof/>
            <w:color w:val="000000" w:themeColor="text1"/>
          </w:rPr>
          <w:t>2.4. Układ komunikacyjny - powiązanie drogi ekspresowej z poszczególnymi  kategoriami dróg</w:t>
        </w:r>
        <w:r w:rsidRPr="003162DA">
          <w:rPr>
            <w:noProof/>
            <w:webHidden/>
            <w:color w:val="000000" w:themeColor="text1"/>
          </w:rPr>
          <w:tab/>
        </w:r>
        <w:r w:rsidR="00307F43" w:rsidRPr="003162DA">
          <w:rPr>
            <w:noProof/>
            <w:webHidden/>
            <w:color w:val="000000" w:themeColor="text1"/>
          </w:rPr>
          <w:fldChar w:fldCharType="begin"/>
        </w:r>
        <w:r w:rsidRPr="003162DA">
          <w:rPr>
            <w:noProof/>
            <w:webHidden/>
            <w:color w:val="000000" w:themeColor="text1"/>
          </w:rPr>
          <w:instrText xml:space="preserve"> PAGEREF _Toc459303625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17</w:t>
        </w:r>
        <w:r w:rsidR="00307F43" w:rsidRPr="003162DA">
          <w:rPr>
            <w:noProof/>
            <w:webHidden/>
            <w:color w:val="000000" w:themeColor="text1"/>
          </w:rPr>
          <w:fldChar w:fldCharType="end"/>
        </w:r>
      </w:hyperlink>
    </w:p>
    <w:p w:rsidR="00807F14" w:rsidRPr="003162DA" w:rsidRDefault="00807F14">
      <w:pPr>
        <w:pStyle w:val="Spistreci1"/>
        <w:rPr>
          <w:rFonts w:asciiTheme="minorHAnsi" w:eastAsiaTheme="minorEastAsia" w:hAnsiTheme="minorHAnsi" w:cstheme="minorBidi"/>
          <w:color w:val="000000" w:themeColor="text1"/>
          <w:sz w:val="22"/>
          <w:szCs w:val="22"/>
        </w:rPr>
      </w:pPr>
      <w:hyperlink w:anchor="_Toc459303626" w:history="1">
        <w:r w:rsidRPr="003162DA">
          <w:rPr>
            <w:rStyle w:val="Hipercze"/>
            <w:color w:val="000000" w:themeColor="text1"/>
          </w:rPr>
          <w:t>3.  PODSTAWOWY ZAKRES INWESTYCJI</w:t>
        </w:r>
        <w:r w:rsidRPr="003162DA">
          <w:rPr>
            <w:webHidden/>
            <w:color w:val="000000" w:themeColor="text1"/>
          </w:rPr>
          <w:tab/>
        </w:r>
        <w:r w:rsidR="00307F43" w:rsidRPr="003162DA">
          <w:rPr>
            <w:webHidden/>
            <w:color w:val="000000" w:themeColor="text1"/>
          </w:rPr>
          <w:fldChar w:fldCharType="begin"/>
        </w:r>
        <w:r w:rsidRPr="003162DA">
          <w:rPr>
            <w:webHidden/>
            <w:color w:val="000000" w:themeColor="text1"/>
          </w:rPr>
          <w:instrText xml:space="preserve"> PAGEREF _Toc459303626 \h </w:instrText>
        </w:r>
        <w:r w:rsidR="00307F43" w:rsidRPr="003162DA">
          <w:rPr>
            <w:webHidden/>
            <w:color w:val="000000" w:themeColor="text1"/>
          </w:rPr>
        </w:r>
        <w:r w:rsidR="00307F43" w:rsidRPr="003162DA">
          <w:rPr>
            <w:webHidden/>
            <w:color w:val="000000" w:themeColor="text1"/>
          </w:rPr>
          <w:fldChar w:fldCharType="separate"/>
        </w:r>
        <w:r w:rsidR="00CD25F8" w:rsidRPr="003162DA">
          <w:rPr>
            <w:webHidden/>
            <w:color w:val="000000" w:themeColor="text1"/>
          </w:rPr>
          <w:t>17</w:t>
        </w:r>
        <w:r w:rsidR="00307F43" w:rsidRPr="003162DA">
          <w:rPr>
            <w:webHidden/>
            <w:color w:val="000000" w:themeColor="text1"/>
          </w:rPr>
          <w:fldChar w:fldCharType="end"/>
        </w:r>
      </w:hyperlink>
    </w:p>
    <w:p w:rsidR="00E9172E" w:rsidRPr="003162DA" w:rsidRDefault="00307F43">
      <w:pPr>
        <w:pStyle w:val="Spistreci1"/>
        <w:rPr>
          <w:rStyle w:val="Hipercze"/>
          <w:color w:val="000000" w:themeColor="text1"/>
        </w:rPr>
      </w:pPr>
      <w:r w:rsidRPr="003162DA">
        <w:rPr>
          <w:color w:val="000000" w:themeColor="text1"/>
        </w:rPr>
        <w:fldChar w:fldCharType="begin"/>
      </w:r>
      <w:r w:rsidR="003E1616" w:rsidRPr="003162DA">
        <w:rPr>
          <w:color w:val="000000" w:themeColor="text1"/>
        </w:rPr>
        <w:instrText>HYPERLINK \l "_Toc459303627"</w:instrText>
      </w:r>
      <w:r w:rsidRPr="003162DA">
        <w:rPr>
          <w:color w:val="000000" w:themeColor="text1"/>
        </w:rPr>
      </w:r>
      <w:r w:rsidRPr="003162DA">
        <w:rPr>
          <w:color w:val="000000" w:themeColor="text1"/>
        </w:rPr>
        <w:fldChar w:fldCharType="separate"/>
      </w:r>
      <w:r w:rsidR="000378C5" w:rsidRPr="003162DA">
        <w:rPr>
          <w:rStyle w:val="Hipercze"/>
          <w:color w:val="000000" w:themeColor="text1"/>
        </w:rPr>
        <w:t>4.BUDOWA NAWIERZCHNI NA TERENIE ZBIORNIKA ZABOROWO CZĘŚĆ PÓŁNOCNA</w:t>
      </w:r>
    </w:p>
    <w:p w:rsidR="00807F14" w:rsidRPr="003162DA" w:rsidRDefault="00307F43" w:rsidP="00E9172E">
      <w:pPr>
        <w:pStyle w:val="Spistreci1"/>
        <w:rPr>
          <w:rFonts w:asciiTheme="minorHAnsi" w:eastAsiaTheme="minorEastAsia" w:hAnsiTheme="minorHAnsi" w:cstheme="minorBidi"/>
          <w:color w:val="000000" w:themeColor="text1"/>
          <w:sz w:val="22"/>
          <w:szCs w:val="22"/>
        </w:rPr>
      </w:pPr>
      <w:r w:rsidRPr="003162DA">
        <w:rPr>
          <w:color w:val="000000" w:themeColor="text1"/>
        </w:rPr>
        <w:fldChar w:fldCharType="end"/>
      </w:r>
      <w:hyperlink w:anchor="_Toc459303628" w:history="1">
        <w:r w:rsidR="00807F14" w:rsidRPr="003162DA">
          <w:rPr>
            <w:rStyle w:val="Hipercze"/>
            <w:color w:val="000000" w:themeColor="text1"/>
          </w:rPr>
          <w:t>4.1</w:t>
        </w:r>
        <w:r w:rsidR="00FE4FCB" w:rsidRPr="003162DA">
          <w:rPr>
            <w:rStyle w:val="Hipercze"/>
            <w:color w:val="000000" w:themeColor="text1"/>
          </w:rPr>
          <w:t>.  Parametry techniczne ulicy</w:t>
        </w:r>
        <w:r w:rsidR="00807F14" w:rsidRPr="003162DA">
          <w:rPr>
            <w:webHidden/>
            <w:color w:val="000000" w:themeColor="text1"/>
          </w:rPr>
          <w:tab/>
        </w:r>
        <w:r w:rsidRPr="003162DA">
          <w:rPr>
            <w:webHidden/>
            <w:color w:val="000000" w:themeColor="text1"/>
          </w:rPr>
          <w:fldChar w:fldCharType="begin"/>
        </w:r>
        <w:r w:rsidR="00807F14" w:rsidRPr="003162DA">
          <w:rPr>
            <w:webHidden/>
            <w:color w:val="000000" w:themeColor="text1"/>
          </w:rPr>
          <w:instrText xml:space="preserve"> PAGEREF _Toc459303628 \h </w:instrText>
        </w:r>
        <w:r w:rsidRPr="003162DA">
          <w:rPr>
            <w:webHidden/>
            <w:color w:val="000000" w:themeColor="text1"/>
          </w:rPr>
        </w:r>
        <w:r w:rsidRPr="003162DA">
          <w:rPr>
            <w:webHidden/>
            <w:color w:val="000000" w:themeColor="text1"/>
          </w:rPr>
          <w:fldChar w:fldCharType="separate"/>
        </w:r>
        <w:r w:rsidR="00CD25F8" w:rsidRPr="003162DA">
          <w:rPr>
            <w:webHidden/>
            <w:color w:val="000000" w:themeColor="text1"/>
          </w:rPr>
          <w:t>18</w:t>
        </w:r>
        <w:r w:rsidRPr="003162DA">
          <w:rPr>
            <w:webHidden/>
            <w:color w:val="000000" w:themeColor="text1"/>
          </w:rPr>
          <w:fldChar w:fldCharType="end"/>
        </w:r>
      </w:hyperlink>
    </w:p>
    <w:p w:rsidR="00807F14" w:rsidRPr="003162DA" w:rsidRDefault="00761A15">
      <w:pPr>
        <w:pStyle w:val="Spistreci2"/>
        <w:rPr>
          <w:rFonts w:asciiTheme="minorHAnsi" w:eastAsiaTheme="minorEastAsia" w:hAnsiTheme="minorHAnsi" w:cstheme="minorBidi"/>
          <w:noProof/>
          <w:color w:val="000000" w:themeColor="text1"/>
          <w:sz w:val="22"/>
          <w:szCs w:val="22"/>
        </w:rPr>
      </w:pPr>
      <w:hyperlink w:anchor="_Toc459303630" w:history="1">
        <w:r w:rsidRPr="003162DA">
          <w:rPr>
            <w:rStyle w:val="Hipercze"/>
            <w:noProof/>
            <w:color w:val="000000" w:themeColor="text1"/>
          </w:rPr>
          <w:t>4.2</w:t>
        </w:r>
        <w:r w:rsidR="00807F14" w:rsidRPr="003162DA">
          <w:rPr>
            <w:rStyle w:val="Hipercze"/>
            <w:noProof/>
            <w:color w:val="000000" w:themeColor="text1"/>
          </w:rPr>
          <w:t>.  Konstrukcja nawierzchni jezdni</w:t>
        </w:r>
        <w:r w:rsidR="00807F14" w:rsidRPr="003162DA">
          <w:rPr>
            <w:noProof/>
            <w:webHidden/>
            <w:color w:val="000000" w:themeColor="text1"/>
          </w:rPr>
          <w:tab/>
        </w:r>
        <w:r w:rsidR="00307F43" w:rsidRPr="003162DA">
          <w:rPr>
            <w:noProof/>
            <w:webHidden/>
            <w:color w:val="000000" w:themeColor="text1"/>
          </w:rPr>
          <w:fldChar w:fldCharType="begin"/>
        </w:r>
        <w:r w:rsidR="00807F14" w:rsidRPr="003162DA">
          <w:rPr>
            <w:noProof/>
            <w:webHidden/>
            <w:color w:val="000000" w:themeColor="text1"/>
          </w:rPr>
          <w:instrText xml:space="preserve"> PAGEREF _Toc459303630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18</w:t>
        </w:r>
        <w:r w:rsidR="00307F43" w:rsidRPr="003162DA">
          <w:rPr>
            <w:noProof/>
            <w:webHidden/>
            <w:color w:val="000000" w:themeColor="text1"/>
          </w:rPr>
          <w:fldChar w:fldCharType="end"/>
        </w:r>
      </w:hyperlink>
    </w:p>
    <w:p w:rsidR="00807F14" w:rsidRPr="003162DA" w:rsidRDefault="00972C2B">
      <w:pPr>
        <w:pStyle w:val="Spistreci2"/>
        <w:rPr>
          <w:rFonts w:asciiTheme="minorHAnsi" w:eastAsiaTheme="minorEastAsia" w:hAnsiTheme="minorHAnsi" w:cstheme="minorBidi"/>
          <w:noProof/>
          <w:color w:val="000000" w:themeColor="text1"/>
          <w:sz w:val="22"/>
          <w:szCs w:val="22"/>
        </w:rPr>
      </w:pPr>
      <w:hyperlink w:anchor="_Toc459303632" w:history="1">
        <w:r w:rsidRPr="003162DA">
          <w:rPr>
            <w:rStyle w:val="Hipercze"/>
            <w:noProof/>
            <w:color w:val="000000" w:themeColor="text1"/>
          </w:rPr>
          <w:t>4.3</w:t>
        </w:r>
        <w:r w:rsidR="00807F14" w:rsidRPr="003162DA">
          <w:rPr>
            <w:rStyle w:val="Hipercze"/>
            <w:noProof/>
            <w:color w:val="000000" w:themeColor="text1"/>
          </w:rPr>
          <w:t>.  Przekrój normalny</w:t>
        </w:r>
        <w:r w:rsidR="00807F14" w:rsidRPr="003162DA">
          <w:rPr>
            <w:noProof/>
            <w:webHidden/>
            <w:color w:val="000000" w:themeColor="text1"/>
          </w:rPr>
          <w:tab/>
        </w:r>
        <w:r w:rsidR="00307F43" w:rsidRPr="003162DA">
          <w:rPr>
            <w:noProof/>
            <w:webHidden/>
            <w:color w:val="000000" w:themeColor="text1"/>
          </w:rPr>
          <w:fldChar w:fldCharType="begin"/>
        </w:r>
        <w:r w:rsidR="00807F14" w:rsidRPr="003162DA">
          <w:rPr>
            <w:noProof/>
            <w:webHidden/>
            <w:color w:val="000000" w:themeColor="text1"/>
          </w:rPr>
          <w:instrText xml:space="preserve"> PAGEREF _Toc459303632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19</w:t>
        </w:r>
        <w:r w:rsidR="00307F43" w:rsidRPr="003162DA">
          <w:rPr>
            <w:noProof/>
            <w:webHidden/>
            <w:color w:val="000000" w:themeColor="text1"/>
          </w:rPr>
          <w:fldChar w:fldCharType="end"/>
        </w:r>
      </w:hyperlink>
    </w:p>
    <w:p w:rsidR="00807F14" w:rsidRPr="003162DA" w:rsidRDefault="00972C2B">
      <w:pPr>
        <w:pStyle w:val="Spistreci2"/>
        <w:rPr>
          <w:rFonts w:asciiTheme="minorHAnsi" w:eastAsiaTheme="minorEastAsia" w:hAnsiTheme="minorHAnsi" w:cstheme="minorBidi"/>
          <w:noProof/>
          <w:color w:val="000000" w:themeColor="text1"/>
          <w:sz w:val="22"/>
          <w:szCs w:val="22"/>
        </w:rPr>
      </w:pPr>
      <w:hyperlink w:anchor="_Toc459303633" w:history="1">
        <w:r w:rsidRPr="003162DA">
          <w:rPr>
            <w:rStyle w:val="Hipercze"/>
            <w:noProof/>
            <w:color w:val="000000" w:themeColor="text1"/>
          </w:rPr>
          <w:t>4.4</w:t>
        </w:r>
        <w:r w:rsidR="00807F14" w:rsidRPr="003162DA">
          <w:rPr>
            <w:rStyle w:val="Hipercze"/>
            <w:noProof/>
            <w:color w:val="000000" w:themeColor="text1"/>
          </w:rPr>
          <w:t>.  Przekrój podłużny</w:t>
        </w:r>
        <w:r w:rsidR="00807F14" w:rsidRPr="003162DA">
          <w:rPr>
            <w:noProof/>
            <w:webHidden/>
            <w:color w:val="000000" w:themeColor="text1"/>
          </w:rPr>
          <w:tab/>
        </w:r>
        <w:r w:rsidR="00307F43" w:rsidRPr="003162DA">
          <w:rPr>
            <w:noProof/>
            <w:webHidden/>
            <w:color w:val="000000" w:themeColor="text1"/>
          </w:rPr>
          <w:fldChar w:fldCharType="begin"/>
        </w:r>
        <w:r w:rsidR="00807F14" w:rsidRPr="003162DA">
          <w:rPr>
            <w:noProof/>
            <w:webHidden/>
            <w:color w:val="000000" w:themeColor="text1"/>
          </w:rPr>
          <w:instrText xml:space="preserve"> PAGEREF _Toc459303633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20</w:t>
        </w:r>
        <w:r w:rsidR="00307F43" w:rsidRPr="003162DA">
          <w:rPr>
            <w:noProof/>
            <w:webHidden/>
            <w:color w:val="000000" w:themeColor="text1"/>
          </w:rPr>
          <w:fldChar w:fldCharType="end"/>
        </w:r>
      </w:hyperlink>
    </w:p>
    <w:p w:rsidR="00807F14" w:rsidRPr="003162DA" w:rsidRDefault="00972C2B">
      <w:pPr>
        <w:pStyle w:val="Spistreci2"/>
        <w:rPr>
          <w:rFonts w:asciiTheme="minorHAnsi" w:eastAsiaTheme="minorEastAsia" w:hAnsiTheme="minorHAnsi" w:cstheme="minorBidi"/>
          <w:noProof/>
          <w:color w:val="000000" w:themeColor="text1"/>
          <w:sz w:val="22"/>
          <w:szCs w:val="22"/>
        </w:rPr>
      </w:pPr>
      <w:r w:rsidRPr="003162DA">
        <w:rPr>
          <w:color w:val="000000" w:themeColor="text1"/>
        </w:rPr>
        <w:t>4.</w:t>
      </w:r>
      <w:hyperlink w:anchor="_Toc459303636" w:history="1">
        <w:r w:rsidR="00761A15" w:rsidRPr="003162DA">
          <w:rPr>
            <w:rStyle w:val="Hipercze"/>
            <w:noProof/>
            <w:color w:val="000000" w:themeColor="text1"/>
          </w:rPr>
          <w:t>5</w:t>
        </w:r>
        <w:r w:rsidR="00807F14" w:rsidRPr="003162DA">
          <w:rPr>
            <w:rStyle w:val="Hipercze"/>
            <w:noProof/>
            <w:color w:val="000000" w:themeColor="text1"/>
          </w:rPr>
          <w:t>.  Odwodnienie</w:t>
        </w:r>
        <w:r w:rsidR="00807F14" w:rsidRPr="003162DA">
          <w:rPr>
            <w:noProof/>
            <w:webHidden/>
            <w:color w:val="000000" w:themeColor="text1"/>
          </w:rPr>
          <w:tab/>
        </w:r>
        <w:r w:rsidR="00307F43" w:rsidRPr="003162DA">
          <w:rPr>
            <w:noProof/>
            <w:webHidden/>
            <w:color w:val="000000" w:themeColor="text1"/>
          </w:rPr>
          <w:fldChar w:fldCharType="begin"/>
        </w:r>
        <w:r w:rsidR="00807F14" w:rsidRPr="003162DA">
          <w:rPr>
            <w:noProof/>
            <w:webHidden/>
            <w:color w:val="000000" w:themeColor="text1"/>
          </w:rPr>
          <w:instrText xml:space="preserve"> PAGEREF _Toc459303636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20</w:t>
        </w:r>
        <w:r w:rsidR="00307F43" w:rsidRPr="003162DA">
          <w:rPr>
            <w:noProof/>
            <w:webHidden/>
            <w:color w:val="000000" w:themeColor="text1"/>
          </w:rPr>
          <w:fldChar w:fldCharType="end"/>
        </w:r>
      </w:hyperlink>
    </w:p>
    <w:p w:rsidR="00807F14" w:rsidRPr="003162DA" w:rsidRDefault="00972C2B">
      <w:pPr>
        <w:pStyle w:val="Spistreci2"/>
        <w:rPr>
          <w:rFonts w:asciiTheme="minorHAnsi" w:eastAsiaTheme="minorEastAsia" w:hAnsiTheme="minorHAnsi" w:cstheme="minorBidi"/>
          <w:noProof/>
          <w:color w:val="000000" w:themeColor="text1"/>
          <w:sz w:val="22"/>
          <w:szCs w:val="22"/>
        </w:rPr>
      </w:pPr>
      <w:hyperlink w:anchor="_Toc459303658" w:history="1">
        <w:r w:rsidRPr="003162DA">
          <w:rPr>
            <w:rStyle w:val="Hipercze"/>
            <w:noProof/>
            <w:color w:val="000000" w:themeColor="text1"/>
          </w:rPr>
          <w:t>5</w:t>
        </w:r>
        <w:r w:rsidR="00761A15" w:rsidRPr="003162DA">
          <w:rPr>
            <w:rStyle w:val="Hipercze"/>
            <w:noProof/>
            <w:color w:val="000000" w:themeColor="text1"/>
          </w:rPr>
          <w:t>.</w:t>
        </w:r>
        <w:r w:rsidR="00807F14" w:rsidRPr="003162DA">
          <w:rPr>
            <w:rStyle w:val="Hipercze"/>
            <w:noProof/>
            <w:color w:val="000000" w:themeColor="text1"/>
          </w:rPr>
          <w:t xml:space="preserve">  Zjazdy</w:t>
        </w:r>
        <w:r w:rsidR="00807F14" w:rsidRPr="003162DA">
          <w:rPr>
            <w:noProof/>
            <w:webHidden/>
            <w:color w:val="000000" w:themeColor="text1"/>
          </w:rPr>
          <w:tab/>
        </w:r>
        <w:r w:rsidR="00307F43" w:rsidRPr="003162DA">
          <w:rPr>
            <w:noProof/>
            <w:webHidden/>
            <w:color w:val="000000" w:themeColor="text1"/>
          </w:rPr>
          <w:fldChar w:fldCharType="begin"/>
        </w:r>
        <w:r w:rsidR="00807F14" w:rsidRPr="003162DA">
          <w:rPr>
            <w:noProof/>
            <w:webHidden/>
            <w:color w:val="000000" w:themeColor="text1"/>
          </w:rPr>
          <w:instrText xml:space="preserve"> PAGEREF _Toc459303658 \h </w:instrText>
        </w:r>
        <w:r w:rsidR="00307F43" w:rsidRPr="003162DA">
          <w:rPr>
            <w:noProof/>
            <w:webHidden/>
            <w:color w:val="000000" w:themeColor="text1"/>
          </w:rPr>
        </w:r>
        <w:r w:rsidR="00307F43" w:rsidRPr="003162DA">
          <w:rPr>
            <w:noProof/>
            <w:webHidden/>
            <w:color w:val="000000" w:themeColor="text1"/>
          </w:rPr>
          <w:fldChar w:fldCharType="separate"/>
        </w:r>
        <w:r w:rsidR="00CD25F8" w:rsidRPr="003162DA">
          <w:rPr>
            <w:noProof/>
            <w:webHidden/>
            <w:color w:val="000000" w:themeColor="text1"/>
          </w:rPr>
          <w:t>20</w:t>
        </w:r>
        <w:r w:rsidR="00307F43" w:rsidRPr="003162DA">
          <w:rPr>
            <w:noProof/>
            <w:webHidden/>
            <w:color w:val="000000" w:themeColor="text1"/>
          </w:rPr>
          <w:fldChar w:fldCharType="end"/>
        </w:r>
      </w:hyperlink>
    </w:p>
    <w:p w:rsidR="00054616" w:rsidRPr="003162DA" w:rsidRDefault="00307F43" w:rsidP="00AA16AD">
      <w:pPr>
        <w:rPr>
          <w:color w:val="000000" w:themeColor="text1"/>
        </w:rPr>
      </w:pPr>
      <w:r w:rsidRPr="003162DA">
        <w:rPr>
          <w:color w:val="000000" w:themeColor="text1"/>
        </w:rPr>
        <w:lastRenderedPageBreak/>
        <w:fldChar w:fldCharType="end"/>
      </w:r>
    </w:p>
    <w:p w:rsidR="00415E43" w:rsidRPr="003162DA" w:rsidRDefault="00415E43" w:rsidP="00415E43">
      <w:pPr>
        <w:pStyle w:val="AW1"/>
        <w:outlineLvl w:val="0"/>
        <w:rPr>
          <w:color w:val="000000" w:themeColor="text1"/>
        </w:rPr>
      </w:pPr>
      <w:bookmarkStart w:id="7" w:name="_Toc454781789"/>
      <w:bookmarkStart w:id="8" w:name="_Toc459303607"/>
      <w:r w:rsidRPr="003162DA">
        <w:rPr>
          <w:color w:val="000000" w:themeColor="text1"/>
        </w:rPr>
        <w:t>1.    WSTĘP</w:t>
      </w:r>
      <w:bookmarkEnd w:id="7"/>
      <w:bookmarkEnd w:id="8"/>
    </w:p>
    <w:p w:rsidR="00415E43" w:rsidRPr="003162DA" w:rsidRDefault="00415E43" w:rsidP="00415E43">
      <w:pPr>
        <w:rPr>
          <w:rFonts w:ascii="Arial" w:hAnsi="Arial"/>
          <w:color w:val="000000" w:themeColor="text1"/>
        </w:rPr>
      </w:pPr>
    </w:p>
    <w:p w:rsidR="00415E43" w:rsidRPr="003162DA" w:rsidRDefault="00415E43" w:rsidP="00415E43">
      <w:pPr>
        <w:pStyle w:val="AW11"/>
        <w:rPr>
          <w:color w:val="000000" w:themeColor="text1"/>
        </w:rPr>
      </w:pPr>
      <w:bookmarkStart w:id="9" w:name="_Toc454781790"/>
      <w:bookmarkStart w:id="10" w:name="_Toc459303608"/>
      <w:r w:rsidRPr="003162DA">
        <w:rPr>
          <w:color w:val="000000" w:themeColor="text1"/>
        </w:rPr>
        <w:t>1.1.  Przedmiot opracowania.</w:t>
      </w:r>
      <w:bookmarkEnd w:id="9"/>
      <w:bookmarkEnd w:id="10"/>
    </w:p>
    <w:p w:rsidR="00415E43" w:rsidRPr="003162DA" w:rsidRDefault="00415E43" w:rsidP="00415E43">
      <w:pPr>
        <w:rPr>
          <w:rFonts w:ascii="Arial" w:hAnsi="Arial"/>
          <w:b/>
          <w:color w:val="000000" w:themeColor="text1"/>
        </w:rPr>
      </w:pPr>
    </w:p>
    <w:p w:rsidR="00415E43" w:rsidRPr="003162DA" w:rsidRDefault="00415E43" w:rsidP="00415E43">
      <w:pPr>
        <w:rPr>
          <w:rFonts w:ascii="Arial" w:hAnsi="Arial"/>
          <w:color w:val="000000" w:themeColor="text1"/>
        </w:rPr>
      </w:pPr>
      <w:r w:rsidRPr="003162DA">
        <w:rPr>
          <w:rFonts w:ascii="Arial" w:hAnsi="Arial"/>
          <w:color w:val="000000" w:themeColor="text1"/>
        </w:rPr>
        <w:t xml:space="preserve">Przedmiotem opracowania jest projekt zagospodarowania terenu, opracowany w ramach projektu budowlanego budowy </w:t>
      </w:r>
      <w:r w:rsidR="00CD444A" w:rsidRPr="003162DA">
        <w:rPr>
          <w:rFonts w:ascii="Arial" w:hAnsi="Arial"/>
          <w:color w:val="000000" w:themeColor="text1"/>
        </w:rPr>
        <w:t xml:space="preserve">ciągów pieszo - </w:t>
      </w:r>
      <w:r w:rsidR="006E10CE" w:rsidRPr="003162DA">
        <w:rPr>
          <w:rFonts w:ascii="Arial" w:hAnsi="Arial"/>
          <w:color w:val="000000" w:themeColor="text1"/>
        </w:rPr>
        <w:t xml:space="preserve"> rowerowych wokół zbiornika wodnego Zaborowo</w:t>
      </w:r>
      <w:r w:rsidR="00DD206A" w:rsidRPr="003162DA">
        <w:rPr>
          <w:rFonts w:ascii="Arial" w:hAnsi="Arial"/>
          <w:color w:val="000000" w:themeColor="text1"/>
        </w:rPr>
        <w:t xml:space="preserve"> w granicach Miasta Leszna</w:t>
      </w:r>
      <w:r w:rsidR="00BA3F2D" w:rsidRPr="003162DA">
        <w:rPr>
          <w:rFonts w:ascii="Arial" w:hAnsi="Arial"/>
          <w:color w:val="000000" w:themeColor="text1"/>
        </w:rPr>
        <w:t xml:space="preserve">, część północna na działkach </w:t>
      </w:r>
      <w:r w:rsidR="00917F37" w:rsidRPr="003162DA">
        <w:rPr>
          <w:rFonts w:ascii="Arial" w:hAnsi="Arial"/>
          <w:color w:val="000000" w:themeColor="text1"/>
        </w:rPr>
        <w:t>22, 1/11, 1/1, 1/26, 2/14, 8/4, 9/4, 10/4, 11/5, 2/6,</w:t>
      </w:r>
    </w:p>
    <w:p w:rsidR="00415E43" w:rsidRPr="003162DA" w:rsidRDefault="00415E43" w:rsidP="00415E43">
      <w:pPr>
        <w:rPr>
          <w:rFonts w:ascii="Arial" w:hAnsi="Arial"/>
          <w:color w:val="000000" w:themeColor="text1"/>
        </w:rPr>
      </w:pPr>
    </w:p>
    <w:p w:rsidR="00415E43" w:rsidRPr="003162DA" w:rsidRDefault="00415E43" w:rsidP="00415E43">
      <w:pPr>
        <w:pStyle w:val="AW11"/>
        <w:rPr>
          <w:color w:val="000000" w:themeColor="text1"/>
        </w:rPr>
      </w:pPr>
      <w:bookmarkStart w:id="11" w:name="_Toc454781791"/>
      <w:bookmarkStart w:id="12" w:name="_Toc459303609"/>
      <w:r w:rsidRPr="003162DA">
        <w:rPr>
          <w:color w:val="000000" w:themeColor="text1"/>
        </w:rPr>
        <w:t>1.2.  Inwestor.</w:t>
      </w:r>
      <w:bookmarkEnd w:id="11"/>
      <w:bookmarkEnd w:id="12"/>
    </w:p>
    <w:p w:rsidR="00415E43" w:rsidRPr="003162DA" w:rsidRDefault="00415E43" w:rsidP="00415E43">
      <w:pPr>
        <w:tabs>
          <w:tab w:val="left" w:pos="851"/>
        </w:tabs>
        <w:rPr>
          <w:rFonts w:ascii="Arial" w:hAnsi="Arial"/>
          <w:b/>
          <w:color w:val="000000" w:themeColor="text1"/>
        </w:rPr>
      </w:pPr>
    </w:p>
    <w:p w:rsidR="00415E43" w:rsidRPr="003162DA" w:rsidRDefault="001F2050" w:rsidP="00415E43">
      <w:pPr>
        <w:tabs>
          <w:tab w:val="left" w:pos="851"/>
        </w:tabs>
        <w:rPr>
          <w:rFonts w:ascii="Arial" w:hAnsi="Arial"/>
          <w:color w:val="000000" w:themeColor="text1"/>
        </w:rPr>
      </w:pPr>
      <w:r w:rsidRPr="003162DA">
        <w:rPr>
          <w:rFonts w:ascii="Arial" w:hAnsi="Arial"/>
          <w:color w:val="000000" w:themeColor="text1"/>
        </w:rPr>
        <w:t>Miasto Leszno, z siedzibą : 64 – 10</w:t>
      </w:r>
      <w:r w:rsidR="004F0D68" w:rsidRPr="003162DA">
        <w:rPr>
          <w:rFonts w:ascii="Arial" w:hAnsi="Arial"/>
          <w:color w:val="000000" w:themeColor="text1"/>
        </w:rPr>
        <w:t xml:space="preserve">0 </w:t>
      </w:r>
      <w:r w:rsidRPr="003162DA">
        <w:rPr>
          <w:rFonts w:ascii="Arial" w:hAnsi="Arial"/>
          <w:color w:val="000000" w:themeColor="text1"/>
        </w:rPr>
        <w:t>Leszno , ul. Kazimierza Karasia  15</w:t>
      </w:r>
    </w:p>
    <w:p w:rsidR="0070369D" w:rsidRPr="003162DA" w:rsidRDefault="0070369D" w:rsidP="00415E43">
      <w:pPr>
        <w:tabs>
          <w:tab w:val="left" w:pos="1080"/>
        </w:tabs>
        <w:rPr>
          <w:rFonts w:ascii="Arial" w:hAnsi="Arial"/>
          <w:color w:val="000000" w:themeColor="text1"/>
        </w:rPr>
      </w:pPr>
    </w:p>
    <w:p w:rsidR="00415E43" w:rsidRPr="003162DA" w:rsidRDefault="00415E43" w:rsidP="00415E43">
      <w:pPr>
        <w:pStyle w:val="AW11"/>
        <w:rPr>
          <w:color w:val="000000" w:themeColor="text1"/>
        </w:rPr>
      </w:pPr>
      <w:bookmarkStart w:id="13" w:name="_Toc454781792"/>
      <w:bookmarkStart w:id="14" w:name="_Toc459303610"/>
      <w:r w:rsidRPr="003162DA">
        <w:rPr>
          <w:color w:val="000000" w:themeColor="text1"/>
        </w:rPr>
        <w:t>1.3.  Jednostka Projektowa.</w:t>
      </w:r>
      <w:bookmarkEnd w:id="13"/>
      <w:bookmarkEnd w:id="14"/>
    </w:p>
    <w:p w:rsidR="00415E43" w:rsidRPr="003162DA" w:rsidRDefault="00415E43" w:rsidP="00415E43">
      <w:pPr>
        <w:tabs>
          <w:tab w:val="left" w:pos="851"/>
        </w:tabs>
        <w:rPr>
          <w:rFonts w:ascii="Arial" w:hAnsi="Arial"/>
          <w:b/>
          <w:color w:val="000000" w:themeColor="text1"/>
        </w:rPr>
      </w:pPr>
    </w:p>
    <w:p w:rsidR="00415E43" w:rsidRPr="003162DA" w:rsidRDefault="00496451" w:rsidP="00415E43">
      <w:pPr>
        <w:tabs>
          <w:tab w:val="left" w:pos="851"/>
        </w:tabs>
        <w:rPr>
          <w:rFonts w:ascii="Arial" w:hAnsi="Arial"/>
          <w:color w:val="000000" w:themeColor="text1"/>
        </w:rPr>
      </w:pPr>
      <w:r w:rsidRPr="003162DA">
        <w:rPr>
          <w:rFonts w:ascii="Arial" w:hAnsi="Arial"/>
          <w:color w:val="000000" w:themeColor="text1"/>
        </w:rPr>
        <w:t>Firma Projektowo Usługowa Krzysztof Marchwicki , ul. Duńska 30</w:t>
      </w:r>
      <w:r w:rsidR="0006269D" w:rsidRPr="003162DA">
        <w:rPr>
          <w:rFonts w:ascii="Arial" w:hAnsi="Arial"/>
          <w:color w:val="000000" w:themeColor="text1"/>
        </w:rPr>
        <w:t xml:space="preserve"> , 64 – 1</w:t>
      </w:r>
      <w:r w:rsidRPr="003162DA">
        <w:rPr>
          <w:rFonts w:ascii="Arial" w:hAnsi="Arial"/>
          <w:color w:val="000000" w:themeColor="text1"/>
        </w:rPr>
        <w:t>0</w:t>
      </w:r>
      <w:r w:rsidR="0006269D" w:rsidRPr="003162DA">
        <w:rPr>
          <w:rFonts w:ascii="Arial" w:hAnsi="Arial"/>
          <w:color w:val="000000" w:themeColor="text1"/>
        </w:rPr>
        <w:t xml:space="preserve">0 </w:t>
      </w:r>
      <w:r w:rsidRPr="003162DA">
        <w:rPr>
          <w:rFonts w:ascii="Arial" w:hAnsi="Arial"/>
          <w:color w:val="000000" w:themeColor="text1"/>
        </w:rPr>
        <w:t>Leszno</w:t>
      </w:r>
    </w:p>
    <w:p w:rsidR="00415E43" w:rsidRPr="003162DA" w:rsidRDefault="00415E43" w:rsidP="00415E43">
      <w:pPr>
        <w:rPr>
          <w:rFonts w:ascii="Arial" w:hAnsi="Arial"/>
          <w:color w:val="000000" w:themeColor="text1"/>
        </w:rPr>
      </w:pPr>
    </w:p>
    <w:p w:rsidR="00415E43" w:rsidRPr="003162DA" w:rsidRDefault="00415E43" w:rsidP="00415E43">
      <w:pPr>
        <w:pStyle w:val="AW11"/>
        <w:rPr>
          <w:color w:val="000000" w:themeColor="text1"/>
        </w:rPr>
      </w:pPr>
      <w:bookmarkStart w:id="15" w:name="_Toc454781793"/>
      <w:bookmarkStart w:id="16" w:name="_Toc459303611"/>
      <w:r w:rsidRPr="003162DA">
        <w:rPr>
          <w:color w:val="000000" w:themeColor="text1"/>
        </w:rPr>
        <w:t>1.4.  Lokalizacja inwestycji.</w:t>
      </w:r>
      <w:bookmarkEnd w:id="15"/>
      <w:bookmarkEnd w:id="16"/>
    </w:p>
    <w:p w:rsidR="00415E43" w:rsidRPr="003162DA" w:rsidRDefault="00415E43" w:rsidP="00415E43">
      <w:pPr>
        <w:rPr>
          <w:rFonts w:ascii="Arial" w:hAnsi="Arial"/>
          <w:b/>
          <w:color w:val="000000" w:themeColor="text1"/>
        </w:rPr>
      </w:pPr>
    </w:p>
    <w:p w:rsidR="00415E43" w:rsidRPr="003162DA" w:rsidRDefault="00415E43" w:rsidP="00415E43">
      <w:pPr>
        <w:rPr>
          <w:rFonts w:ascii="Arial" w:hAnsi="Arial"/>
          <w:color w:val="000000" w:themeColor="text1"/>
        </w:rPr>
      </w:pPr>
      <w:r w:rsidRPr="003162DA">
        <w:rPr>
          <w:rFonts w:ascii="Arial" w:hAnsi="Arial"/>
          <w:color w:val="000000" w:themeColor="text1"/>
        </w:rPr>
        <w:t>Analizowane przedsięwzięcie zlokalizowane jest w województwie wielkopolskim, powiecie leszczyńskim</w:t>
      </w:r>
      <w:r w:rsidR="00A1579F" w:rsidRPr="003162DA">
        <w:rPr>
          <w:rFonts w:ascii="Arial" w:hAnsi="Arial"/>
          <w:color w:val="000000" w:themeColor="text1"/>
        </w:rPr>
        <w:t>.</w:t>
      </w:r>
    </w:p>
    <w:p w:rsidR="00415E43" w:rsidRPr="003162DA" w:rsidRDefault="00415E43" w:rsidP="00415E43">
      <w:pPr>
        <w:ind w:left="1134"/>
        <w:rPr>
          <w:rFonts w:ascii="Arial" w:hAnsi="Arial"/>
          <w:color w:val="000000" w:themeColor="text1"/>
        </w:rPr>
      </w:pPr>
    </w:p>
    <w:p w:rsidR="00415E43" w:rsidRPr="003162DA" w:rsidRDefault="00415E43" w:rsidP="00415E43">
      <w:pPr>
        <w:pStyle w:val="AW11"/>
        <w:rPr>
          <w:color w:val="000000" w:themeColor="text1"/>
        </w:rPr>
      </w:pPr>
      <w:bookmarkStart w:id="17" w:name="_Toc454781794"/>
      <w:bookmarkStart w:id="18" w:name="_Toc459303612"/>
      <w:r w:rsidRPr="003162DA">
        <w:rPr>
          <w:color w:val="000000" w:themeColor="text1"/>
        </w:rPr>
        <w:t>1.5.  Cel opracowania.</w:t>
      </w:r>
      <w:bookmarkEnd w:id="17"/>
      <w:bookmarkEnd w:id="18"/>
    </w:p>
    <w:p w:rsidR="00415E43" w:rsidRPr="003162DA" w:rsidRDefault="00415E43" w:rsidP="00415E43">
      <w:pPr>
        <w:tabs>
          <w:tab w:val="left" w:pos="851"/>
        </w:tabs>
        <w:rPr>
          <w:rFonts w:ascii="Arial" w:hAnsi="Arial"/>
          <w:b/>
          <w:color w:val="000000" w:themeColor="text1"/>
        </w:rPr>
      </w:pPr>
    </w:p>
    <w:p w:rsidR="00415E43" w:rsidRPr="003162DA" w:rsidRDefault="00415E43" w:rsidP="00415E43">
      <w:pPr>
        <w:tabs>
          <w:tab w:val="left" w:pos="1134"/>
        </w:tabs>
        <w:rPr>
          <w:rFonts w:ascii="Arial" w:hAnsi="Arial"/>
          <w:color w:val="000000" w:themeColor="text1"/>
        </w:rPr>
      </w:pPr>
      <w:r w:rsidRPr="003162DA">
        <w:rPr>
          <w:rFonts w:ascii="Arial" w:hAnsi="Arial"/>
          <w:color w:val="000000" w:themeColor="text1"/>
        </w:rPr>
        <w:t>Celem opracowania jest zebranie i przygotowanie materiałów wraz z opiniami, uzgodnieniami i pozwoleniami zgodnie z wymaganymi przepisami, stanowiących załącznik do wniosku o wydanie Decyzji o zezwoleniu na realizację inwestycji drogowej i uzyskanie Decyzji.</w:t>
      </w:r>
    </w:p>
    <w:p w:rsidR="00415E43" w:rsidRPr="003162DA" w:rsidRDefault="00415E43" w:rsidP="00415E43">
      <w:pPr>
        <w:tabs>
          <w:tab w:val="left" w:pos="1080"/>
        </w:tabs>
        <w:rPr>
          <w:rFonts w:ascii="Arial" w:hAnsi="Arial"/>
          <w:b/>
          <w:color w:val="000000" w:themeColor="text1"/>
        </w:rPr>
      </w:pPr>
    </w:p>
    <w:p w:rsidR="00415E43" w:rsidRPr="003162DA" w:rsidRDefault="00415E43" w:rsidP="00415E43">
      <w:pPr>
        <w:pStyle w:val="AW11"/>
        <w:rPr>
          <w:color w:val="000000" w:themeColor="text1"/>
        </w:rPr>
      </w:pPr>
      <w:bookmarkStart w:id="19" w:name="_Toc454781795"/>
      <w:bookmarkStart w:id="20" w:name="_Toc459303613"/>
      <w:r w:rsidRPr="003162DA">
        <w:rPr>
          <w:color w:val="000000" w:themeColor="text1"/>
        </w:rPr>
        <w:t>1.6.  Podstawa opracowania.</w:t>
      </w:r>
      <w:bookmarkEnd w:id="19"/>
      <w:bookmarkEnd w:id="20"/>
    </w:p>
    <w:p w:rsidR="00415E43" w:rsidRPr="003162DA" w:rsidRDefault="00415E43" w:rsidP="00415E43">
      <w:pPr>
        <w:rPr>
          <w:rFonts w:ascii="Arial" w:hAnsi="Arial"/>
          <w:b/>
          <w:color w:val="000000" w:themeColor="text1"/>
        </w:rPr>
      </w:pPr>
    </w:p>
    <w:p w:rsidR="00415E43" w:rsidRPr="003162DA" w:rsidRDefault="00415E43" w:rsidP="00415E43">
      <w:pPr>
        <w:pStyle w:val="AW111"/>
        <w:rPr>
          <w:color w:val="000000" w:themeColor="text1"/>
        </w:rPr>
      </w:pPr>
      <w:bookmarkStart w:id="21" w:name="_Toc454781796"/>
      <w:bookmarkStart w:id="22" w:name="_Toc459303614"/>
      <w:r w:rsidRPr="003162DA">
        <w:rPr>
          <w:color w:val="000000" w:themeColor="text1"/>
        </w:rPr>
        <w:t>1.6.1. Formalne podstawy opracowania</w:t>
      </w:r>
      <w:bookmarkEnd w:id="21"/>
      <w:bookmarkEnd w:id="22"/>
    </w:p>
    <w:p w:rsidR="0064076D" w:rsidRPr="003162DA" w:rsidRDefault="00512994" w:rsidP="00415E43">
      <w:pPr>
        <w:numPr>
          <w:ilvl w:val="0"/>
          <w:numId w:val="14"/>
        </w:numPr>
        <w:tabs>
          <w:tab w:val="clear" w:pos="928"/>
        </w:tabs>
        <w:spacing w:line="240" w:lineRule="auto"/>
        <w:ind w:left="1134" w:hanging="284"/>
        <w:rPr>
          <w:rFonts w:ascii="Arial" w:hAnsi="Arial"/>
          <w:color w:val="000000" w:themeColor="text1"/>
        </w:rPr>
      </w:pPr>
      <w:r w:rsidRPr="003162DA">
        <w:rPr>
          <w:rFonts w:ascii="Arial" w:hAnsi="Arial"/>
          <w:color w:val="000000" w:themeColor="text1"/>
        </w:rPr>
        <w:t xml:space="preserve">Umowa </w:t>
      </w:r>
      <w:r w:rsidR="00F47103" w:rsidRPr="003162DA">
        <w:rPr>
          <w:rFonts w:ascii="Arial" w:hAnsi="Arial"/>
          <w:color w:val="000000" w:themeColor="text1"/>
        </w:rPr>
        <w:t xml:space="preserve"> </w:t>
      </w:r>
      <w:r w:rsidR="00415E43" w:rsidRPr="003162DA">
        <w:rPr>
          <w:rFonts w:ascii="Arial" w:hAnsi="Arial"/>
          <w:color w:val="000000" w:themeColor="text1"/>
        </w:rPr>
        <w:t xml:space="preserve"> zawarta pomiędzy Zamawiającym – </w:t>
      </w:r>
      <w:r w:rsidR="00FE0C97" w:rsidRPr="003162DA">
        <w:rPr>
          <w:rFonts w:ascii="Arial" w:hAnsi="Arial"/>
          <w:color w:val="000000" w:themeColor="text1"/>
        </w:rPr>
        <w:t>Miasto Leszno</w:t>
      </w:r>
      <w:r w:rsidR="00F47103" w:rsidRPr="003162DA">
        <w:rPr>
          <w:rFonts w:ascii="Arial" w:hAnsi="Arial"/>
          <w:color w:val="000000" w:themeColor="text1"/>
        </w:rPr>
        <w:t xml:space="preserve"> </w:t>
      </w:r>
      <w:r w:rsidR="00415E43" w:rsidRPr="003162DA">
        <w:rPr>
          <w:rFonts w:ascii="Arial" w:hAnsi="Arial"/>
          <w:color w:val="000000" w:themeColor="text1"/>
        </w:rPr>
        <w:t xml:space="preserve">, </w:t>
      </w:r>
      <w:r w:rsidR="00FE0C97" w:rsidRPr="003162DA">
        <w:rPr>
          <w:rFonts w:ascii="Arial" w:hAnsi="Arial"/>
          <w:color w:val="000000" w:themeColor="text1"/>
        </w:rPr>
        <w:t>z siedzibą 64-10</w:t>
      </w:r>
      <w:r w:rsidR="004F0D68" w:rsidRPr="003162DA">
        <w:rPr>
          <w:rFonts w:ascii="Arial" w:hAnsi="Arial"/>
          <w:color w:val="000000" w:themeColor="text1"/>
        </w:rPr>
        <w:t xml:space="preserve">0 </w:t>
      </w:r>
    </w:p>
    <w:p w:rsidR="00415E43" w:rsidRPr="003162DA" w:rsidRDefault="006D7066" w:rsidP="007F78E7">
      <w:pPr>
        <w:spacing w:line="240" w:lineRule="auto"/>
        <w:ind w:left="1134" w:firstLine="0"/>
        <w:rPr>
          <w:rFonts w:ascii="Arial" w:hAnsi="Arial"/>
          <w:color w:val="000000" w:themeColor="text1"/>
        </w:rPr>
      </w:pPr>
      <w:r w:rsidRPr="003162DA">
        <w:rPr>
          <w:rFonts w:ascii="Arial" w:hAnsi="Arial"/>
          <w:color w:val="000000" w:themeColor="text1"/>
        </w:rPr>
        <w:t xml:space="preserve"> Leszno, ul. Kazimierza Karasia 15</w:t>
      </w:r>
      <w:r w:rsidR="00F47103" w:rsidRPr="003162DA">
        <w:rPr>
          <w:rFonts w:ascii="Arial" w:hAnsi="Arial"/>
          <w:color w:val="000000" w:themeColor="text1"/>
        </w:rPr>
        <w:t>,</w:t>
      </w:r>
      <w:r w:rsidR="004F0D68" w:rsidRPr="003162DA">
        <w:rPr>
          <w:rFonts w:ascii="Arial" w:hAnsi="Arial"/>
          <w:color w:val="000000" w:themeColor="text1"/>
        </w:rPr>
        <w:t xml:space="preserve"> </w:t>
      </w:r>
      <w:r w:rsidR="00DF3365" w:rsidRPr="003162DA">
        <w:rPr>
          <w:rFonts w:ascii="Arial" w:hAnsi="Arial"/>
          <w:color w:val="000000" w:themeColor="text1"/>
        </w:rPr>
        <w:t xml:space="preserve"> </w:t>
      </w:r>
      <w:r w:rsidR="00415E43" w:rsidRPr="003162DA">
        <w:rPr>
          <w:rFonts w:ascii="Arial" w:hAnsi="Arial"/>
          <w:color w:val="000000" w:themeColor="text1"/>
        </w:rPr>
        <w:t xml:space="preserve">a </w:t>
      </w:r>
      <w:r w:rsidR="003A546E" w:rsidRPr="003162DA">
        <w:rPr>
          <w:rFonts w:ascii="Arial" w:hAnsi="Arial"/>
          <w:color w:val="000000" w:themeColor="text1"/>
        </w:rPr>
        <w:t>Firmą Projektowo Usługową Krzysztof Marchwicki</w:t>
      </w:r>
      <w:r w:rsidR="00885C45" w:rsidRPr="003162DA">
        <w:rPr>
          <w:rFonts w:ascii="Arial" w:hAnsi="Arial"/>
          <w:color w:val="000000" w:themeColor="text1"/>
        </w:rPr>
        <w:t xml:space="preserve"> </w:t>
      </w:r>
      <w:r w:rsidR="003A546E" w:rsidRPr="003162DA">
        <w:rPr>
          <w:rFonts w:ascii="Arial" w:hAnsi="Arial"/>
          <w:color w:val="000000" w:themeColor="text1"/>
        </w:rPr>
        <w:t xml:space="preserve"> z siedzibą 64-10</w:t>
      </w:r>
      <w:r w:rsidR="00F47103" w:rsidRPr="003162DA">
        <w:rPr>
          <w:rFonts w:ascii="Arial" w:hAnsi="Arial"/>
          <w:color w:val="000000" w:themeColor="text1"/>
        </w:rPr>
        <w:t xml:space="preserve">0 </w:t>
      </w:r>
      <w:r w:rsidR="003A546E" w:rsidRPr="003162DA">
        <w:rPr>
          <w:rFonts w:ascii="Arial" w:hAnsi="Arial"/>
          <w:color w:val="000000" w:themeColor="text1"/>
        </w:rPr>
        <w:t>Leszno</w:t>
      </w:r>
      <w:r w:rsidR="00F47103" w:rsidRPr="003162DA">
        <w:rPr>
          <w:rFonts w:ascii="Arial" w:hAnsi="Arial"/>
          <w:color w:val="000000" w:themeColor="text1"/>
        </w:rPr>
        <w:t xml:space="preserve"> ul. </w:t>
      </w:r>
      <w:r w:rsidR="003A546E" w:rsidRPr="003162DA">
        <w:rPr>
          <w:rFonts w:ascii="Arial" w:hAnsi="Arial"/>
          <w:color w:val="000000" w:themeColor="text1"/>
        </w:rPr>
        <w:t>Duńska 30</w:t>
      </w:r>
      <w:r w:rsidR="00415E43" w:rsidRPr="003162DA">
        <w:rPr>
          <w:rFonts w:ascii="Arial" w:hAnsi="Arial"/>
          <w:color w:val="000000" w:themeColor="text1"/>
        </w:rPr>
        <w:t>.</w:t>
      </w:r>
      <w:r w:rsidR="004C1A9F" w:rsidRPr="003162DA">
        <w:rPr>
          <w:rFonts w:ascii="Arial" w:hAnsi="Arial"/>
          <w:color w:val="000000" w:themeColor="text1"/>
        </w:rPr>
        <w:t xml:space="preserve"> </w:t>
      </w:r>
      <w:r w:rsidR="00BA3F2D" w:rsidRPr="003162DA">
        <w:rPr>
          <w:rFonts w:ascii="Arial" w:hAnsi="Arial"/>
          <w:color w:val="000000" w:themeColor="text1"/>
        </w:rPr>
        <w:t>Nr</w:t>
      </w:r>
      <w:r w:rsidR="002E1A60" w:rsidRPr="003162DA">
        <w:rPr>
          <w:rFonts w:ascii="Arial" w:hAnsi="Arial"/>
          <w:color w:val="000000" w:themeColor="text1"/>
        </w:rPr>
        <w:t xml:space="preserve"> INF-</w:t>
      </w:r>
      <w:r w:rsidR="00BA3F2D" w:rsidRPr="003162DA">
        <w:rPr>
          <w:rFonts w:ascii="Arial" w:hAnsi="Arial"/>
          <w:color w:val="000000" w:themeColor="text1"/>
        </w:rPr>
        <w:t xml:space="preserve"> IN.272.</w:t>
      </w:r>
      <w:r w:rsidR="002E1A60" w:rsidRPr="003162DA">
        <w:rPr>
          <w:rFonts w:ascii="Arial" w:hAnsi="Arial"/>
          <w:color w:val="000000" w:themeColor="text1"/>
        </w:rPr>
        <w:t>2</w:t>
      </w:r>
      <w:r w:rsidR="00BA3F2D" w:rsidRPr="003162DA">
        <w:rPr>
          <w:rFonts w:ascii="Arial" w:hAnsi="Arial"/>
          <w:color w:val="000000" w:themeColor="text1"/>
        </w:rPr>
        <w:t>.20</w:t>
      </w:r>
      <w:r w:rsidR="002E1A60" w:rsidRPr="003162DA">
        <w:rPr>
          <w:rFonts w:ascii="Arial" w:hAnsi="Arial"/>
          <w:color w:val="000000" w:themeColor="text1"/>
        </w:rPr>
        <w:t>25</w:t>
      </w:r>
    </w:p>
    <w:p w:rsidR="00415E43" w:rsidRPr="003162DA" w:rsidRDefault="00415E43" w:rsidP="00415E43">
      <w:pPr>
        <w:numPr>
          <w:ilvl w:val="0"/>
          <w:numId w:val="14"/>
        </w:numPr>
        <w:tabs>
          <w:tab w:val="clear" w:pos="928"/>
        </w:tabs>
        <w:spacing w:line="240" w:lineRule="auto"/>
        <w:ind w:left="1134" w:hanging="284"/>
        <w:rPr>
          <w:rFonts w:ascii="Arial" w:hAnsi="Arial"/>
          <w:color w:val="000000" w:themeColor="text1"/>
        </w:rPr>
      </w:pPr>
      <w:r w:rsidRPr="003162DA">
        <w:rPr>
          <w:rFonts w:ascii="Arial" w:hAnsi="Arial"/>
          <w:color w:val="000000" w:themeColor="text1"/>
        </w:rPr>
        <w:t>Ustawa z dnia 7 lipca 1994r. – „Prawo Budowlane”</w:t>
      </w:r>
      <w:r w:rsidRPr="003162DA">
        <w:rPr>
          <w:color w:val="000000" w:themeColor="text1"/>
        </w:rPr>
        <w:t xml:space="preserve"> </w:t>
      </w:r>
      <w:r w:rsidRPr="003162DA">
        <w:rPr>
          <w:rFonts w:ascii="Arial" w:hAnsi="Arial"/>
          <w:color w:val="000000" w:themeColor="text1"/>
        </w:rPr>
        <w:t>(tekst jednolity: Dz. U. 20</w:t>
      </w:r>
      <w:r w:rsidR="00E36967" w:rsidRPr="003162DA">
        <w:rPr>
          <w:rFonts w:ascii="Arial" w:hAnsi="Arial"/>
          <w:color w:val="000000" w:themeColor="text1"/>
        </w:rPr>
        <w:t>2</w:t>
      </w:r>
      <w:r w:rsidR="0058613A" w:rsidRPr="003162DA">
        <w:rPr>
          <w:rFonts w:ascii="Arial" w:hAnsi="Arial"/>
          <w:color w:val="000000" w:themeColor="text1"/>
        </w:rPr>
        <w:t>3 poz. 682 z późniejszymi zmianami</w:t>
      </w:r>
    </w:p>
    <w:p w:rsidR="00415E43" w:rsidRPr="003162DA" w:rsidRDefault="00415E43" w:rsidP="00415E43">
      <w:pPr>
        <w:numPr>
          <w:ilvl w:val="0"/>
          <w:numId w:val="14"/>
        </w:numPr>
        <w:tabs>
          <w:tab w:val="clear" w:pos="928"/>
        </w:tabs>
        <w:spacing w:line="240" w:lineRule="auto"/>
        <w:ind w:left="1134" w:hanging="284"/>
        <w:rPr>
          <w:rFonts w:ascii="Arial" w:hAnsi="Arial"/>
          <w:color w:val="000000" w:themeColor="text1"/>
        </w:rPr>
      </w:pPr>
      <w:r w:rsidRPr="003162DA">
        <w:rPr>
          <w:rFonts w:ascii="Arial" w:hAnsi="Arial"/>
          <w:color w:val="000000" w:themeColor="text1"/>
        </w:rPr>
        <w:t>Ustawa z dnia 21 marca 1985 r. o drogach publicznych (tekst jednolity Dz. U. 20</w:t>
      </w:r>
      <w:r w:rsidR="0058613A" w:rsidRPr="003162DA">
        <w:rPr>
          <w:rFonts w:ascii="Arial" w:hAnsi="Arial"/>
          <w:color w:val="000000" w:themeColor="text1"/>
        </w:rPr>
        <w:t>22 r. poz. 2693</w:t>
      </w:r>
      <w:r w:rsidRPr="003162DA">
        <w:rPr>
          <w:rFonts w:ascii="Arial" w:hAnsi="Arial"/>
          <w:color w:val="000000" w:themeColor="text1"/>
        </w:rPr>
        <w:t>)</w:t>
      </w:r>
    </w:p>
    <w:p w:rsidR="00415E43" w:rsidRPr="003162DA" w:rsidRDefault="0058613A" w:rsidP="00415E43">
      <w:pPr>
        <w:numPr>
          <w:ilvl w:val="0"/>
          <w:numId w:val="14"/>
        </w:numPr>
        <w:tabs>
          <w:tab w:val="clear" w:pos="928"/>
        </w:tabs>
        <w:spacing w:line="240" w:lineRule="auto"/>
        <w:ind w:left="1134" w:hanging="284"/>
        <w:rPr>
          <w:rFonts w:ascii="Arial" w:hAnsi="Arial"/>
          <w:color w:val="000000" w:themeColor="text1"/>
        </w:rPr>
      </w:pPr>
      <w:r w:rsidRPr="003162DA">
        <w:rPr>
          <w:rFonts w:ascii="Arial" w:hAnsi="Arial"/>
          <w:color w:val="000000" w:themeColor="text1"/>
        </w:rPr>
        <w:t>Ustawa z dnia 20 czerwca 1997 r Prawo o ruchu drogowym (D.U. z 2022 r poz.988 z późniejszymi zmianami</w:t>
      </w:r>
    </w:p>
    <w:p w:rsidR="00415E43" w:rsidRPr="003162DA" w:rsidRDefault="00415E43" w:rsidP="00415E43">
      <w:pPr>
        <w:numPr>
          <w:ilvl w:val="0"/>
          <w:numId w:val="14"/>
        </w:numPr>
        <w:tabs>
          <w:tab w:val="clear" w:pos="928"/>
        </w:tabs>
        <w:spacing w:line="240" w:lineRule="auto"/>
        <w:ind w:left="1134" w:hanging="284"/>
        <w:rPr>
          <w:rFonts w:ascii="Arial" w:hAnsi="Arial"/>
          <w:color w:val="000000" w:themeColor="text1"/>
        </w:rPr>
      </w:pPr>
      <w:r w:rsidRPr="003162DA">
        <w:rPr>
          <w:rFonts w:ascii="Arial" w:hAnsi="Arial"/>
          <w:color w:val="000000" w:themeColor="text1"/>
        </w:rPr>
        <w:t xml:space="preserve">Rozporządzenie Ministra </w:t>
      </w:r>
      <w:r w:rsidR="00294227" w:rsidRPr="003162DA">
        <w:rPr>
          <w:rFonts w:ascii="Arial" w:hAnsi="Arial"/>
          <w:color w:val="000000" w:themeColor="text1"/>
        </w:rPr>
        <w:t>Rozwoju i Technologii z dnia 20 grudnia 2021 r w sprawie szczegółowego zakresu i</w:t>
      </w:r>
      <w:r w:rsidR="00736C00" w:rsidRPr="003162DA">
        <w:rPr>
          <w:rFonts w:ascii="Arial" w:hAnsi="Arial"/>
          <w:color w:val="000000" w:themeColor="text1"/>
        </w:rPr>
        <w:t xml:space="preserve"> formy dokumentacji projektowej, specyfikacji technicznych wykonania i odbioru robót budowlanych oraz programu </w:t>
      </w:r>
      <w:proofErr w:type="spellStart"/>
      <w:r w:rsidR="00736C00" w:rsidRPr="003162DA">
        <w:rPr>
          <w:rFonts w:ascii="Arial" w:hAnsi="Arial"/>
          <w:color w:val="000000" w:themeColor="text1"/>
        </w:rPr>
        <w:t>funkcjonalno</w:t>
      </w:r>
      <w:proofErr w:type="spellEnd"/>
      <w:r w:rsidR="00736C00" w:rsidRPr="003162DA">
        <w:rPr>
          <w:rFonts w:ascii="Arial" w:hAnsi="Arial"/>
          <w:color w:val="000000" w:themeColor="text1"/>
        </w:rPr>
        <w:t xml:space="preserve"> –użytkowego(</w:t>
      </w:r>
      <w:r w:rsidRPr="003162DA">
        <w:rPr>
          <w:rFonts w:ascii="Arial" w:hAnsi="Arial"/>
          <w:color w:val="000000" w:themeColor="text1"/>
        </w:rPr>
        <w:t>, Dz. U. 20</w:t>
      </w:r>
      <w:r w:rsidR="00736C00" w:rsidRPr="003162DA">
        <w:rPr>
          <w:rFonts w:ascii="Arial" w:hAnsi="Arial"/>
          <w:color w:val="000000" w:themeColor="text1"/>
        </w:rPr>
        <w:t>21</w:t>
      </w:r>
      <w:r w:rsidRPr="003162DA">
        <w:rPr>
          <w:rFonts w:ascii="Arial" w:hAnsi="Arial"/>
          <w:color w:val="000000" w:themeColor="text1"/>
        </w:rPr>
        <w:t xml:space="preserve"> r. poz. </w:t>
      </w:r>
      <w:r w:rsidR="00736C00" w:rsidRPr="003162DA">
        <w:rPr>
          <w:rFonts w:ascii="Arial" w:hAnsi="Arial"/>
          <w:color w:val="000000" w:themeColor="text1"/>
        </w:rPr>
        <w:t>2454)</w:t>
      </w:r>
      <w:r w:rsidRPr="003162DA">
        <w:rPr>
          <w:rFonts w:ascii="Arial" w:hAnsi="Arial"/>
          <w:color w:val="000000" w:themeColor="text1"/>
        </w:rPr>
        <w:t>.</w:t>
      </w:r>
    </w:p>
    <w:p w:rsidR="00415E43" w:rsidRPr="003162DA" w:rsidRDefault="00415E43" w:rsidP="00736C00">
      <w:pPr>
        <w:spacing w:line="240" w:lineRule="auto"/>
        <w:ind w:left="1134" w:firstLine="0"/>
        <w:rPr>
          <w:rFonts w:ascii="Arial" w:hAnsi="Arial"/>
          <w:color w:val="000000" w:themeColor="text1"/>
        </w:rPr>
      </w:pPr>
    </w:p>
    <w:p w:rsidR="00736C00" w:rsidRPr="003162DA" w:rsidRDefault="00736C00" w:rsidP="00736C00">
      <w:pPr>
        <w:spacing w:line="240" w:lineRule="auto"/>
        <w:ind w:left="1134" w:firstLine="0"/>
        <w:rPr>
          <w:rFonts w:ascii="Arial" w:hAnsi="Arial"/>
          <w:color w:val="000000" w:themeColor="text1"/>
        </w:rPr>
      </w:pPr>
    </w:p>
    <w:p w:rsidR="00736C00" w:rsidRPr="003162DA" w:rsidRDefault="00736C00" w:rsidP="00736C00">
      <w:pPr>
        <w:spacing w:line="240" w:lineRule="auto"/>
        <w:ind w:left="1134" w:firstLine="0"/>
        <w:rPr>
          <w:rFonts w:ascii="Arial" w:hAnsi="Arial"/>
          <w:color w:val="000000" w:themeColor="text1"/>
        </w:rPr>
      </w:pPr>
    </w:p>
    <w:p w:rsidR="00F958C0" w:rsidRPr="003162DA" w:rsidRDefault="00415E43" w:rsidP="00415E43">
      <w:pPr>
        <w:pStyle w:val="AW111"/>
        <w:spacing w:after="120"/>
        <w:rPr>
          <w:color w:val="000000" w:themeColor="text1"/>
        </w:rPr>
      </w:pPr>
      <w:bookmarkStart w:id="23" w:name="_Toc454781797"/>
      <w:bookmarkStart w:id="24" w:name="_Toc459303615"/>
      <w:r w:rsidRPr="003162DA">
        <w:rPr>
          <w:color w:val="000000" w:themeColor="text1"/>
        </w:rPr>
        <w:t>1.6.2. Materiały źródłowe</w:t>
      </w:r>
      <w:bookmarkEnd w:id="23"/>
      <w:bookmarkEnd w:id="24"/>
    </w:p>
    <w:p w:rsidR="00216AEC" w:rsidRPr="003162DA" w:rsidRDefault="00290110" w:rsidP="00290110">
      <w:pPr>
        <w:spacing w:line="240" w:lineRule="auto"/>
        <w:rPr>
          <w:rFonts w:ascii="Arial" w:hAnsi="Arial"/>
          <w:color w:val="000000" w:themeColor="text1"/>
        </w:rPr>
      </w:pPr>
      <w:r w:rsidRPr="003162DA">
        <w:rPr>
          <w:rFonts w:ascii="Arial" w:hAnsi="Arial"/>
          <w:color w:val="000000" w:themeColor="text1"/>
        </w:rPr>
        <w:t xml:space="preserve">  </w:t>
      </w:r>
      <w:r w:rsidR="00A75309" w:rsidRPr="003162DA">
        <w:rPr>
          <w:rFonts w:ascii="Arial" w:hAnsi="Arial"/>
          <w:color w:val="000000" w:themeColor="text1"/>
        </w:rPr>
        <w:t xml:space="preserve">Umowa na wykonanie </w:t>
      </w:r>
      <w:r w:rsidR="000F7A54" w:rsidRPr="003162DA">
        <w:rPr>
          <w:rFonts w:ascii="Arial" w:hAnsi="Arial"/>
          <w:color w:val="000000" w:themeColor="text1"/>
        </w:rPr>
        <w:t>z Zamawiającym –  Miastem Leszno</w:t>
      </w:r>
      <w:r w:rsidR="00BA3F2D" w:rsidRPr="003162DA">
        <w:rPr>
          <w:rFonts w:ascii="Arial" w:hAnsi="Arial"/>
          <w:color w:val="000000" w:themeColor="text1"/>
        </w:rPr>
        <w:t>,</w:t>
      </w:r>
      <w:r w:rsidR="00736C00" w:rsidRPr="003162DA">
        <w:rPr>
          <w:rFonts w:ascii="Arial" w:hAnsi="Arial"/>
          <w:color w:val="000000" w:themeColor="text1"/>
        </w:rPr>
        <w:t xml:space="preserve"> INF-</w:t>
      </w:r>
      <w:r w:rsidR="00BA3F2D" w:rsidRPr="003162DA">
        <w:rPr>
          <w:rFonts w:ascii="Arial" w:hAnsi="Arial"/>
          <w:color w:val="000000" w:themeColor="text1"/>
        </w:rPr>
        <w:t xml:space="preserve"> IN.272.</w:t>
      </w:r>
      <w:r w:rsidR="00736C00" w:rsidRPr="003162DA">
        <w:rPr>
          <w:rFonts w:ascii="Arial" w:hAnsi="Arial"/>
          <w:color w:val="000000" w:themeColor="text1"/>
        </w:rPr>
        <w:t>2</w:t>
      </w:r>
      <w:r w:rsidR="00BA3F2D" w:rsidRPr="003162DA">
        <w:rPr>
          <w:rFonts w:ascii="Arial" w:hAnsi="Arial"/>
          <w:color w:val="000000" w:themeColor="text1"/>
        </w:rPr>
        <w:t>.20</w:t>
      </w:r>
      <w:r w:rsidR="00736C00" w:rsidRPr="003162DA">
        <w:rPr>
          <w:rFonts w:ascii="Arial" w:hAnsi="Arial"/>
          <w:color w:val="000000" w:themeColor="text1"/>
        </w:rPr>
        <w:t>25</w:t>
      </w:r>
    </w:p>
    <w:p w:rsidR="00CD25F8" w:rsidRPr="003162DA" w:rsidRDefault="00CD25F8" w:rsidP="00290110">
      <w:pPr>
        <w:spacing w:line="240" w:lineRule="auto"/>
        <w:rPr>
          <w:rFonts w:ascii="Arial" w:hAnsi="Arial"/>
          <w:color w:val="000000" w:themeColor="text1"/>
        </w:rPr>
      </w:pPr>
    </w:p>
    <w:p w:rsidR="00415E43" w:rsidRPr="003162DA" w:rsidRDefault="00415E43"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Aktualn</w:t>
      </w:r>
      <w:r w:rsidR="00581502" w:rsidRPr="003162DA">
        <w:rPr>
          <w:rFonts w:ascii="Arial" w:hAnsi="Arial"/>
          <w:color w:val="000000" w:themeColor="text1"/>
        </w:rPr>
        <w:t>a mapa numeryczna w skali 1 : 5</w:t>
      </w:r>
      <w:r w:rsidRPr="003162DA">
        <w:rPr>
          <w:rFonts w:ascii="Arial" w:hAnsi="Arial"/>
          <w:color w:val="000000" w:themeColor="text1"/>
        </w:rPr>
        <w:t>00 do celów projektowych.</w:t>
      </w:r>
    </w:p>
    <w:p w:rsidR="00415E43" w:rsidRPr="003162DA" w:rsidRDefault="00415E43"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Warunki techniczne i uzgodnienia branżowe.</w:t>
      </w:r>
    </w:p>
    <w:p w:rsidR="00415E43" w:rsidRPr="003162DA" w:rsidRDefault="00415E43"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Polskie normy i katalogi.</w:t>
      </w:r>
    </w:p>
    <w:p w:rsidR="00415E43" w:rsidRPr="003162DA" w:rsidRDefault="00415E43"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Uzgodnienia i ustalenia z Zamawiającym.</w:t>
      </w:r>
    </w:p>
    <w:p w:rsidR="003836AB" w:rsidRPr="003162DA" w:rsidRDefault="003836AB"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Badania geologiczne</w:t>
      </w:r>
    </w:p>
    <w:p w:rsidR="000713DB" w:rsidRPr="003162DA" w:rsidRDefault="004F0280"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UCHWAŁA NR XLIII</w:t>
      </w:r>
      <w:r w:rsidR="00063DF0" w:rsidRPr="003162DA">
        <w:rPr>
          <w:rFonts w:ascii="Arial" w:hAnsi="Arial"/>
          <w:color w:val="000000" w:themeColor="text1"/>
        </w:rPr>
        <w:t>/454/2002</w:t>
      </w:r>
      <w:r w:rsidR="000713DB" w:rsidRPr="003162DA">
        <w:rPr>
          <w:rFonts w:ascii="Arial" w:hAnsi="Arial"/>
          <w:color w:val="000000" w:themeColor="text1"/>
        </w:rPr>
        <w:t xml:space="preserve"> –Miejscowy Plan Zagospodarowania Przestrzennego</w:t>
      </w:r>
    </w:p>
    <w:p w:rsidR="00415E43" w:rsidRPr="003162DA" w:rsidRDefault="00415E43" w:rsidP="00415E43">
      <w:pPr>
        <w:tabs>
          <w:tab w:val="left" w:pos="1080"/>
        </w:tabs>
        <w:rPr>
          <w:rFonts w:ascii="Arial" w:hAnsi="Arial"/>
          <w:b/>
          <w:color w:val="000000" w:themeColor="text1"/>
        </w:rPr>
      </w:pPr>
    </w:p>
    <w:p w:rsidR="00415E43" w:rsidRPr="003162DA" w:rsidRDefault="00415E43" w:rsidP="00415E43">
      <w:pPr>
        <w:pStyle w:val="AW11"/>
        <w:rPr>
          <w:color w:val="000000" w:themeColor="text1"/>
        </w:rPr>
      </w:pPr>
      <w:bookmarkStart w:id="25" w:name="_Toc454781798"/>
      <w:bookmarkStart w:id="26" w:name="_Toc459303616"/>
      <w:r w:rsidRPr="003162DA">
        <w:rPr>
          <w:color w:val="000000" w:themeColor="text1"/>
        </w:rPr>
        <w:t>1.7.  Projekty związane.</w:t>
      </w:r>
      <w:bookmarkEnd w:id="25"/>
      <w:bookmarkEnd w:id="26"/>
    </w:p>
    <w:p w:rsidR="008E7AFD" w:rsidRPr="003162DA" w:rsidRDefault="008E7AFD" w:rsidP="00415E43">
      <w:pPr>
        <w:pStyle w:val="AW11"/>
        <w:rPr>
          <w:color w:val="000000" w:themeColor="text1"/>
        </w:rPr>
      </w:pPr>
    </w:p>
    <w:p w:rsidR="00664B3A" w:rsidRPr="003162DA" w:rsidRDefault="00C92A16"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Projekt oświetlenia</w:t>
      </w:r>
      <w:r w:rsidR="0033284E" w:rsidRPr="003162DA">
        <w:rPr>
          <w:rFonts w:ascii="Arial" w:hAnsi="Arial"/>
          <w:color w:val="000000" w:themeColor="text1"/>
        </w:rPr>
        <w:t xml:space="preserve"> , który jest odrębnym opracowaniem.</w:t>
      </w:r>
    </w:p>
    <w:p w:rsidR="00C34037" w:rsidRPr="003162DA" w:rsidRDefault="0027001E" w:rsidP="00354315">
      <w:pPr>
        <w:numPr>
          <w:ilvl w:val="0"/>
          <w:numId w:val="15"/>
        </w:numPr>
        <w:spacing w:line="240" w:lineRule="auto"/>
        <w:ind w:left="850" w:firstLine="0"/>
        <w:rPr>
          <w:rFonts w:ascii="Arial" w:hAnsi="Arial"/>
          <w:color w:val="000000" w:themeColor="text1"/>
        </w:rPr>
      </w:pPr>
      <w:r w:rsidRPr="003162DA">
        <w:rPr>
          <w:rFonts w:ascii="Arial" w:hAnsi="Arial"/>
          <w:color w:val="000000" w:themeColor="text1"/>
        </w:rPr>
        <w:t>P</w:t>
      </w:r>
      <w:r w:rsidR="008579DA" w:rsidRPr="003162DA">
        <w:rPr>
          <w:rFonts w:ascii="Arial" w:hAnsi="Arial"/>
          <w:color w:val="000000" w:themeColor="text1"/>
        </w:rPr>
        <w:t>rojekt monitoringu, który jest odrębnym opracowaniem</w:t>
      </w:r>
    </w:p>
    <w:p w:rsidR="00D47491" w:rsidRPr="003162DA" w:rsidRDefault="00D47491" w:rsidP="00415E43">
      <w:pPr>
        <w:numPr>
          <w:ilvl w:val="0"/>
          <w:numId w:val="15"/>
        </w:numPr>
        <w:spacing w:line="240" w:lineRule="auto"/>
        <w:ind w:left="1134" w:hanging="284"/>
        <w:rPr>
          <w:rFonts w:ascii="Arial" w:hAnsi="Arial"/>
          <w:color w:val="000000" w:themeColor="text1"/>
        </w:rPr>
      </w:pPr>
      <w:r w:rsidRPr="003162DA">
        <w:rPr>
          <w:rFonts w:ascii="Arial" w:hAnsi="Arial"/>
          <w:color w:val="000000" w:themeColor="text1"/>
        </w:rPr>
        <w:t>Opinia geotechniczna – osobne opracowanie</w:t>
      </w:r>
    </w:p>
    <w:p w:rsidR="00415E43" w:rsidRPr="003162DA" w:rsidRDefault="00415E43" w:rsidP="00415E43">
      <w:pPr>
        <w:rPr>
          <w:rFonts w:ascii="Arial" w:hAnsi="Arial"/>
          <w:color w:val="000000" w:themeColor="text1"/>
        </w:rPr>
      </w:pPr>
    </w:p>
    <w:p w:rsidR="00415E43" w:rsidRPr="003162DA" w:rsidRDefault="00415E43" w:rsidP="00415E43">
      <w:pPr>
        <w:pStyle w:val="AW11"/>
        <w:rPr>
          <w:color w:val="000000" w:themeColor="text1"/>
        </w:rPr>
      </w:pPr>
      <w:bookmarkStart w:id="27" w:name="_Toc454781799"/>
      <w:bookmarkStart w:id="28" w:name="_Toc459303617"/>
      <w:r w:rsidRPr="003162DA">
        <w:rPr>
          <w:color w:val="000000" w:themeColor="text1"/>
        </w:rPr>
        <w:t>1.8.  Informacje o mapie numerycznej.</w:t>
      </w:r>
      <w:bookmarkEnd w:id="27"/>
      <w:bookmarkEnd w:id="28"/>
    </w:p>
    <w:p w:rsidR="00415E43" w:rsidRPr="003162DA" w:rsidRDefault="00415E43" w:rsidP="00415E43">
      <w:pPr>
        <w:tabs>
          <w:tab w:val="left" w:pos="1080"/>
        </w:tabs>
        <w:rPr>
          <w:rFonts w:ascii="Arial" w:hAnsi="Arial"/>
          <w:b/>
          <w:color w:val="000000" w:themeColor="text1"/>
        </w:rPr>
      </w:pPr>
    </w:p>
    <w:p w:rsidR="00AA1649" w:rsidRPr="003162DA" w:rsidRDefault="00415E43" w:rsidP="00415E43">
      <w:pPr>
        <w:pStyle w:val="Tekstpodstawowy"/>
        <w:rPr>
          <w:rFonts w:ascii="Arial" w:hAnsi="Arial"/>
          <w:color w:val="000000" w:themeColor="text1"/>
        </w:rPr>
      </w:pPr>
      <w:r w:rsidRPr="003162DA">
        <w:rPr>
          <w:rFonts w:ascii="Arial" w:hAnsi="Arial"/>
          <w:color w:val="000000" w:themeColor="text1"/>
        </w:rPr>
        <w:t>Mapa zasadnicza została wykonana metodą pomiaru bezpośredniego i digitalizacji w</w:t>
      </w:r>
      <w:r w:rsidR="002279D0" w:rsidRPr="003162DA">
        <w:rPr>
          <w:rFonts w:ascii="Arial" w:hAnsi="Arial"/>
          <w:color w:val="000000" w:themeColor="text1"/>
        </w:rPr>
        <w:t xml:space="preserve"> układzie wstęgowym w skali 1:5</w:t>
      </w:r>
      <w:r w:rsidR="00D61AA0" w:rsidRPr="003162DA">
        <w:rPr>
          <w:rFonts w:ascii="Arial" w:hAnsi="Arial"/>
          <w:color w:val="000000" w:themeColor="text1"/>
        </w:rPr>
        <w:t>00.</w:t>
      </w:r>
      <w:r w:rsidRPr="003162DA">
        <w:rPr>
          <w:rFonts w:ascii="Arial" w:hAnsi="Arial"/>
          <w:color w:val="000000" w:themeColor="text1"/>
        </w:rPr>
        <w:t xml:space="preserve">Mapę dla celów projektowych wykonała </w:t>
      </w:r>
      <w:r w:rsidR="00512F67" w:rsidRPr="003162DA">
        <w:rPr>
          <w:rFonts w:ascii="Arial" w:hAnsi="Arial"/>
          <w:color w:val="000000" w:themeColor="text1"/>
        </w:rPr>
        <w:t xml:space="preserve">Firma </w:t>
      </w:r>
      <w:r w:rsidR="00D61AA0" w:rsidRPr="003162DA">
        <w:rPr>
          <w:rFonts w:ascii="Arial" w:hAnsi="Arial"/>
          <w:color w:val="000000" w:themeColor="text1"/>
        </w:rPr>
        <w:t xml:space="preserve">Usługi </w:t>
      </w:r>
      <w:proofErr w:type="spellStart"/>
      <w:r w:rsidR="007D641E" w:rsidRPr="003162DA">
        <w:rPr>
          <w:rFonts w:ascii="Arial" w:hAnsi="Arial"/>
          <w:color w:val="000000" w:themeColor="text1"/>
        </w:rPr>
        <w:t>Geodezyjn</w:t>
      </w:r>
      <w:r w:rsidR="00D61AA0" w:rsidRPr="003162DA">
        <w:rPr>
          <w:rFonts w:ascii="Arial" w:hAnsi="Arial"/>
          <w:color w:val="000000" w:themeColor="text1"/>
        </w:rPr>
        <w:t>o</w:t>
      </w:r>
      <w:proofErr w:type="spellEnd"/>
      <w:r w:rsidR="00D61AA0" w:rsidRPr="003162DA">
        <w:rPr>
          <w:rFonts w:ascii="Arial" w:hAnsi="Arial"/>
          <w:color w:val="000000" w:themeColor="text1"/>
        </w:rPr>
        <w:t xml:space="preserve"> Kartograficzne i Konsultingowe „PRYZMAT” s.c. </w:t>
      </w:r>
      <w:proofErr w:type="spellStart"/>
      <w:r w:rsidR="00D61AA0" w:rsidRPr="003162DA">
        <w:rPr>
          <w:rFonts w:ascii="Arial" w:hAnsi="Arial"/>
          <w:color w:val="000000" w:themeColor="text1"/>
        </w:rPr>
        <w:t>J.Florczak</w:t>
      </w:r>
      <w:proofErr w:type="spellEnd"/>
      <w:r w:rsidR="00D61AA0" w:rsidRPr="003162DA">
        <w:rPr>
          <w:rFonts w:ascii="Arial" w:hAnsi="Arial"/>
          <w:color w:val="000000" w:themeColor="text1"/>
        </w:rPr>
        <w:t xml:space="preserve">, </w:t>
      </w:r>
      <w:proofErr w:type="spellStart"/>
      <w:r w:rsidR="00D61AA0" w:rsidRPr="003162DA">
        <w:rPr>
          <w:rFonts w:ascii="Arial" w:hAnsi="Arial"/>
          <w:color w:val="000000" w:themeColor="text1"/>
        </w:rPr>
        <w:t>R.Florczak</w:t>
      </w:r>
      <w:proofErr w:type="spellEnd"/>
      <w:r w:rsidRPr="003162DA">
        <w:rPr>
          <w:rFonts w:ascii="Arial" w:hAnsi="Arial"/>
          <w:color w:val="000000" w:themeColor="text1"/>
        </w:rPr>
        <w:t xml:space="preserve"> </w:t>
      </w:r>
      <w:r w:rsidR="00A41339" w:rsidRPr="003162DA">
        <w:rPr>
          <w:rFonts w:ascii="Arial" w:hAnsi="Arial"/>
          <w:color w:val="000000" w:themeColor="text1"/>
        </w:rPr>
        <w:t>64</w:t>
      </w:r>
      <w:r w:rsidRPr="003162DA">
        <w:rPr>
          <w:rFonts w:ascii="Arial" w:hAnsi="Arial"/>
          <w:color w:val="000000" w:themeColor="text1"/>
        </w:rPr>
        <w:t>-1</w:t>
      </w:r>
      <w:r w:rsidR="00A41339" w:rsidRPr="003162DA">
        <w:rPr>
          <w:rFonts w:ascii="Arial" w:hAnsi="Arial"/>
          <w:color w:val="000000" w:themeColor="text1"/>
        </w:rPr>
        <w:t>0</w:t>
      </w:r>
      <w:r w:rsidRPr="003162DA">
        <w:rPr>
          <w:rFonts w:ascii="Arial" w:hAnsi="Arial"/>
          <w:color w:val="000000" w:themeColor="text1"/>
        </w:rPr>
        <w:t xml:space="preserve">0 </w:t>
      </w:r>
      <w:r w:rsidR="00A41339" w:rsidRPr="003162DA">
        <w:rPr>
          <w:rFonts w:ascii="Arial" w:hAnsi="Arial"/>
          <w:color w:val="000000" w:themeColor="text1"/>
        </w:rPr>
        <w:t>Leszno</w:t>
      </w:r>
      <w:r w:rsidRPr="003162DA">
        <w:rPr>
          <w:rFonts w:ascii="Arial" w:hAnsi="Arial"/>
          <w:color w:val="000000" w:themeColor="text1"/>
        </w:rPr>
        <w:t xml:space="preserve"> ul. </w:t>
      </w:r>
      <w:r w:rsidR="00D61AA0" w:rsidRPr="003162DA">
        <w:rPr>
          <w:rFonts w:ascii="Arial" w:hAnsi="Arial"/>
          <w:color w:val="000000" w:themeColor="text1"/>
        </w:rPr>
        <w:t>Lipowa 66</w:t>
      </w:r>
    </w:p>
    <w:p w:rsidR="00137D7A" w:rsidRPr="003162DA" w:rsidRDefault="00137D7A" w:rsidP="00415E43">
      <w:pPr>
        <w:pStyle w:val="Tekstpodstawowy"/>
        <w:rPr>
          <w:rFonts w:ascii="Arial" w:hAnsi="Arial"/>
          <w:color w:val="000000" w:themeColor="text1"/>
        </w:rPr>
      </w:pPr>
    </w:p>
    <w:p w:rsidR="00415E43" w:rsidRPr="003162DA" w:rsidRDefault="00415E43" w:rsidP="00415E43">
      <w:pPr>
        <w:pStyle w:val="Tekstpodstawowy"/>
        <w:rPr>
          <w:rFonts w:ascii="Arial" w:hAnsi="Arial"/>
          <w:color w:val="000000" w:themeColor="text1"/>
        </w:rPr>
      </w:pPr>
      <w:r w:rsidRPr="003162DA">
        <w:rPr>
          <w:rFonts w:ascii="Arial" w:hAnsi="Arial"/>
          <w:color w:val="000000" w:themeColor="text1"/>
        </w:rPr>
        <w:t>, jest aktualna i poświadc</w:t>
      </w:r>
      <w:r w:rsidR="00A41339" w:rsidRPr="003162DA">
        <w:rPr>
          <w:rFonts w:ascii="Arial" w:hAnsi="Arial"/>
          <w:color w:val="000000" w:themeColor="text1"/>
        </w:rPr>
        <w:t>zona na wtórnikach przez Ośrodek</w:t>
      </w:r>
      <w:r w:rsidRPr="003162DA">
        <w:rPr>
          <w:rFonts w:ascii="Arial" w:hAnsi="Arial"/>
          <w:color w:val="000000" w:themeColor="text1"/>
        </w:rPr>
        <w:t xml:space="preserve"> Dokumentacji Geodezyjnej i Kartograficznej. </w:t>
      </w:r>
    </w:p>
    <w:p w:rsidR="00415E43" w:rsidRPr="003162DA" w:rsidRDefault="00415E43" w:rsidP="00415E43">
      <w:pPr>
        <w:rPr>
          <w:rFonts w:ascii="Arial" w:hAnsi="Arial"/>
          <w:color w:val="000000" w:themeColor="text1"/>
        </w:rPr>
      </w:pPr>
      <w:r w:rsidRPr="003162DA">
        <w:rPr>
          <w:rFonts w:ascii="Arial" w:hAnsi="Arial"/>
          <w:color w:val="000000" w:themeColor="text1"/>
        </w:rPr>
        <w:t>W wersji numerycznej została przygotowana w formacie *.</w:t>
      </w:r>
      <w:proofErr w:type="spellStart"/>
      <w:r w:rsidRPr="003162DA">
        <w:rPr>
          <w:rFonts w:ascii="Arial" w:hAnsi="Arial"/>
          <w:color w:val="000000" w:themeColor="text1"/>
        </w:rPr>
        <w:t>dgn</w:t>
      </w:r>
      <w:proofErr w:type="spellEnd"/>
      <w:r w:rsidRPr="003162DA">
        <w:rPr>
          <w:rFonts w:ascii="Arial" w:hAnsi="Arial"/>
          <w:color w:val="000000" w:themeColor="text1"/>
        </w:rPr>
        <w:t>.</w:t>
      </w:r>
    </w:p>
    <w:p w:rsidR="00415E43" w:rsidRPr="003162DA" w:rsidRDefault="00415E43" w:rsidP="00415E43">
      <w:pPr>
        <w:rPr>
          <w:rFonts w:ascii="Arial" w:hAnsi="Arial"/>
          <w:b/>
          <w:color w:val="000000" w:themeColor="text1"/>
        </w:rPr>
      </w:pPr>
    </w:p>
    <w:p w:rsidR="00415E43" w:rsidRPr="003162DA" w:rsidRDefault="00415E43" w:rsidP="00415E43">
      <w:pPr>
        <w:pStyle w:val="AW11"/>
        <w:rPr>
          <w:color w:val="000000" w:themeColor="text1"/>
        </w:rPr>
      </w:pPr>
      <w:bookmarkStart w:id="29" w:name="_Toc454781800"/>
      <w:bookmarkStart w:id="30" w:name="_Toc459303618"/>
      <w:r w:rsidRPr="003162DA">
        <w:rPr>
          <w:color w:val="000000" w:themeColor="text1"/>
        </w:rPr>
        <w:t>1.9.  Cel i zakładany efekt inwestycji.</w:t>
      </w:r>
      <w:bookmarkEnd w:id="29"/>
      <w:bookmarkEnd w:id="30"/>
    </w:p>
    <w:p w:rsidR="00415E43" w:rsidRPr="003162DA" w:rsidRDefault="00415E43" w:rsidP="00415E43">
      <w:pPr>
        <w:tabs>
          <w:tab w:val="left" w:pos="1080"/>
        </w:tabs>
        <w:rPr>
          <w:rFonts w:ascii="Arial" w:hAnsi="Arial"/>
          <w:b/>
          <w:color w:val="000000" w:themeColor="text1"/>
        </w:rPr>
      </w:pPr>
    </w:p>
    <w:p w:rsidR="00415E43" w:rsidRPr="003162DA" w:rsidRDefault="00415E43" w:rsidP="00415E43">
      <w:pPr>
        <w:rPr>
          <w:rFonts w:ascii="Arial" w:hAnsi="Arial"/>
          <w:bCs/>
          <w:color w:val="000000" w:themeColor="text1"/>
        </w:rPr>
      </w:pPr>
      <w:r w:rsidRPr="003162DA">
        <w:rPr>
          <w:rFonts w:ascii="Arial" w:hAnsi="Arial"/>
          <w:bCs/>
          <w:color w:val="000000" w:themeColor="text1"/>
        </w:rPr>
        <w:t>W zakresie korzyści pośrednich realizacja zadania stawia realizację następujących celów:</w:t>
      </w:r>
    </w:p>
    <w:p w:rsidR="00415E43" w:rsidRPr="003162DA" w:rsidRDefault="00415E43" w:rsidP="00415E43">
      <w:pPr>
        <w:numPr>
          <w:ilvl w:val="0"/>
          <w:numId w:val="10"/>
        </w:numPr>
        <w:spacing w:before="120" w:after="120" w:line="240" w:lineRule="auto"/>
        <w:ind w:left="284" w:hanging="284"/>
        <w:jc w:val="left"/>
        <w:rPr>
          <w:rFonts w:ascii="Arial" w:hAnsi="Arial"/>
          <w:color w:val="000000" w:themeColor="text1"/>
        </w:rPr>
      </w:pPr>
      <w:r w:rsidRPr="003162DA">
        <w:rPr>
          <w:rFonts w:ascii="Arial" w:hAnsi="Arial"/>
          <w:color w:val="000000" w:themeColor="text1"/>
        </w:rPr>
        <w:t>poprawę bezpieczeństwa ruchu drogowego, w tym zmniejszenie wypadkowości,</w:t>
      </w:r>
    </w:p>
    <w:p w:rsidR="00415E43" w:rsidRPr="003162DA" w:rsidRDefault="00F774B4" w:rsidP="00415E43">
      <w:pPr>
        <w:numPr>
          <w:ilvl w:val="0"/>
          <w:numId w:val="10"/>
        </w:numPr>
        <w:spacing w:before="120" w:after="120" w:line="240" w:lineRule="auto"/>
        <w:ind w:left="284" w:hanging="284"/>
        <w:jc w:val="left"/>
        <w:rPr>
          <w:rFonts w:ascii="Arial" w:hAnsi="Arial"/>
          <w:color w:val="000000" w:themeColor="text1"/>
        </w:rPr>
      </w:pPr>
      <w:r w:rsidRPr="003162DA">
        <w:rPr>
          <w:rFonts w:ascii="Arial" w:hAnsi="Arial"/>
          <w:color w:val="000000" w:themeColor="text1"/>
        </w:rPr>
        <w:t>zwiększenie terenów rekreacyjnych i do czynnego wypoczynku</w:t>
      </w:r>
      <w:r w:rsidR="00E555C1" w:rsidRPr="003162DA">
        <w:rPr>
          <w:rFonts w:ascii="Arial" w:hAnsi="Arial"/>
          <w:color w:val="000000" w:themeColor="text1"/>
        </w:rPr>
        <w:t xml:space="preserve">                                                                                                                                                                                                                                                                                                                                                                                                                                                                                                                                                                                                                                                                                                                                                                                                                                                                                                                                                                                                                                                                                                                                                                                                                                                                                                                                                                                                                                                                                                                                                                                                     </w:t>
      </w:r>
      <w:r w:rsidR="000F7A54" w:rsidRPr="003162DA">
        <w:rPr>
          <w:rFonts w:ascii="Arial" w:hAnsi="Arial"/>
          <w:color w:val="000000" w:themeColor="text1"/>
        </w:rPr>
        <w:t xml:space="preserve">                          </w:t>
      </w:r>
      <w:r w:rsidR="00415E43" w:rsidRPr="003162DA">
        <w:rPr>
          <w:rFonts w:ascii="Arial" w:hAnsi="Arial"/>
          <w:color w:val="000000" w:themeColor="text1"/>
        </w:rPr>
        <w:t xml:space="preserve"> </w:t>
      </w:r>
    </w:p>
    <w:p w:rsidR="00415E43" w:rsidRPr="003162DA" w:rsidRDefault="00415E43" w:rsidP="00443F8C">
      <w:pPr>
        <w:spacing w:before="120" w:after="120" w:line="240" w:lineRule="auto"/>
        <w:ind w:firstLine="0"/>
        <w:jc w:val="left"/>
        <w:rPr>
          <w:rFonts w:ascii="Arial" w:hAnsi="Arial"/>
          <w:color w:val="000000" w:themeColor="text1"/>
        </w:rPr>
      </w:pPr>
    </w:p>
    <w:p w:rsidR="00415E43" w:rsidRPr="003162DA" w:rsidRDefault="00415E43" w:rsidP="00415E43">
      <w:pPr>
        <w:pStyle w:val="AW1"/>
        <w:outlineLvl w:val="0"/>
        <w:rPr>
          <w:color w:val="000000" w:themeColor="text1"/>
        </w:rPr>
      </w:pPr>
      <w:bookmarkStart w:id="31" w:name="_Toc454781802"/>
      <w:bookmarkStart w:id="32" w:name="_Toc459303619"/>
      <w:r w:rsidRPr="003162DA">
        <w:rPr>
          <w:color w:val="000000" w:themeColor="text1"/>
        </w:rPr>
        <w:t>2.  ISTNIEJĄCE  ZAGOSPODAROWANIE  TERENU</w:t>
      </w:r>
      <w:bookmarkEnd w:id="31"/>
      <w:bookmarkEnd w:id="32"/>
    </w:p>
    <w:p w:rsidR="0037396F" w:rsidRPr="003162DA" w:rsidRDefault="0037396F" w:rsidP="00415E43">
      <w:pPr>
        <w:pStyle w:val="AW11"/>
        <w:rPr>
          <w:color w:val="000000" w:themeColor="text1"/>
        </w:rPr>
      </w:pPr>
      <w:bookmarkStart w:id="33" w:name="_Toc454781803"/>
      <w:bookmarkStart w:id="34" w:name="_Toc459303620"/>
    </w:p>
    <w:p w:rsidR="00415E43" w:rsidRPr="003162DA" w:rsidRDefault="00415E43" w:rsidP="00415E43">
      <w:pPr>
        <w:pStyle w:val="AW11"/>
        <w:rPr>
          <w:color w:val="000000" w:themeColor="text1"/>
        </w:rPr>
      </w:pPr>
      <w:r w:rsidRPr="003162DA">
        <w:rPr>
          <w:color w:val="000000" w:themeColor="text1"/>
        </w:rPr>
        <w:t>2.1.  Zagospodarowanie istniejącego pasa drogowego.</w:t>
      </w:r>
      <w:bookmarkEnd w:id="33"/>
      <w:bookmarkEnd w:id="34"/>
    </w:p>
    <w:p w:rsidR="009D6B53" w:rsidRPr="003162DA" w:rsidRDefault="009D6B53" w:rsidP="00415E43">
      <w:pPr>
        <w:pStyle w:val="AW11"/>
        <w:rPr>
          <w:color w:val="000000" w:themeColor="text1"/>
        </w:rPr>
      </w:pPr>
    </w:p>
    <w:p w:rsidR="00A60357" w:rsidRPr="003162DA" w:rsidRDefault="00F774B4" w:rsidP="00415E43">
      <w:pPr>
        <w:rPr>
          <w:rFonts w:ascii="Arial" w:hAnsi="Arial"/>
          <w:bCs/>
          <w:color w:val="000000" w:themeColor="text1"/>
        </w:rPr>
      </w:pPr>
      <w:r w:rsidRPr="003162DA">
        <w:rPr>
          <w:rFonts w:ascii="Arial" w:hAnsi="Arial"/>
          <w:bCs/>
          <w:color w:val="000000" w:themeColor="text1"/>
        </w:rPr>
        <w:t>B</w:t>
      </w:r>
      <w:r w:rsidR="008103DF" w:rsidRPr="003162DA">
        <w:rPr>
          <w:rFonts w:ascii="Arial" w:hAnsi="Arial"/>
          <w:bCs/>
          <w:color w:val="000000" w:themeColor="text1"/>
        </w:rPr>
        <w:t xml:space="preserve">udowa ciągów pieszo - </w:t>
      </w:r>
      <w:r w:rsidR="001245F9" w:rsidRPr="003162DA">
        <w:rPr>
          <w:rFonts w:ascii="Arial" w:hAnsi="Arial"/>
          <w:bCs/>
          <w:color w:val="000000" w:themeColor="text1"/>
        </w:rPr>
        <w:t xml:space="preserve"> rowerowych </w:t>
      </w:r>
      <w:r w:rsidR="00DA2809" w:rsidRPr="003162DA">
        <w:rPr>
          <w:rFonts w:ascii="Arial" w:hAnsi="Arial"/>
          <w:bCs/>
          <w:color w:val="000000" w:themeColor="text1"/>
        </w:rPr>
        <w:t xml:space="preserve"> mie</w:t>
      </w:r>
      <w:r w:rsidR="007E6CC1" w:rsidRPr="003162DA">
        <w:rPr>
          <w:rFonts w:ascii="Arial" w:hAnsi="Arial"/>
          <w:bCs/>
          <w:color w:val="000000" w:themeColor="text1"/>
        </w:rPr>
        <w:t xml:space="preserve">ści się w granicach </w:t>
      </w:r>
      <w:r w:rsidR="00415E43" w:rsidRPr="003162DA">
        <w:rPr>
          <w:rFonts w:ascii="Arial" w:hAnsi="Arial"/>
          <w:bCs/>
          <w:color w:val="000000" w:themeColor="text1"/>
        </w:rPr>
        <w:t xml:space="preserve"> pas</w:t>
      </w:r>
      <w:r w:rsidR="007E6CC1" w:rsidRPr="003162DA">
        <w:rPr>
          <w:rFonts w:ascii="Arial" w:hAnsi="Arial"/>
          <w:bCs/>
          <w:color w:val="000000" w:themeColor="text1"/>
        </w:rPr>
        <w:t>a drogowego</w:t>
      </w:r>
      <w:r w:rsidR="00DA2809" w:rsidRPr="003162DA">
        <w:rPr>
          <w:rFonts w:ascii="Arial" w:hAnsi="Arial"/>
          <w:bCs/>
          <w:color w:val="000000" w:themeColor="text1"/>
        </w:rPr>
        <w:t xml:space="preserve"> przewidzianego w Miejscowym Planie Zagospodarowania.</w:t>
      </w:r>
      <w:r w:rsidR="001245F9" w:rsidRPr="003162DA">
        <w:rPr>
          <w:rFonts w:ascii="Arial" w:hAnsi="Arial"/>
          <w:bCs/>
          <w:color w:val="000000" w:themeColor="text1"/>
        </w:rPr>
        <w:t xml:space="preserve"> Zakwalifikowano je</w:t>
      </w:r>
      <w:r w:rsidR="002506C1" w:rsidRPr="003162DA">
        <w:rPr>
          <w:rFonts w:ascii="Arial" w:hAnsi="Arial"/>
          <w:bCs/>
          <w:color w:val="000000" w:themeColor="text1"/>
        </w:rPr>
        <w:t xml:space="preserve"> jako </w:t>
      </w:r>
      <w:r w:rsidR="00D358D1" w:rsidRPr="003162DA">
        <w:rPr>
          <w:rFonts w:ascii="Arial" w:hAnsi="Arial"/>
          <w:bCs/>
          <w:color w:val="000000" w:themeColor="text1"/>
        </w:rPr>
        <w:t>t</w:t>
      </w:r>
      <w:r w:rsidR="00A60357" w:rsidRPr="003162DA">
        <w:rPr>
          <w:rFonts w:ascii="Arial" w:hAnsi="Arial"/>
          <w:bCs/>
          <w:color w:val="000000" w:themeColor="text1"/>
        </w:rPr>
        <w:t>ereny publi</w:t>
      </w:r>
      <w:r w:rsidR="00140C8F" w:rsidRPr="003162DA">
        <w:rPr>
          <w:rFonts w:ascii="Arial" w:hAnsi="Arial"/>
          <w:bCs/>
          <w:color w:val="000000" w:themeColor="text1"/>
        </w:rPr>
        <w:t>cznych ciągów pieszo – jezdnych, tereny sportu, rekreacji i turystyki, tereny zieleni parkowej i leśnej, tereny handlu , gastronomi, tereny mieszkalnictwa zbiorowego.</w:t>
      </w:r>
    </w:p>
    <w:p w:rsidR="00ED4260" w:rsidRPr="003162DA" w:rsidRDefault="00ED4260" w:rsidP="00415E43">
      <w:pPr>
        <w:pStyle w:val="AW11"/>
        <w:rPr>
          <w:color w:val="000000" w:themeColor="text1"/>
        </w:rPr>
      </w:pPr>
      <w:bookmarkStart w:id="35" w:name="_Toc454781804"/>
      <w:bookmarkStart w:id="36" w:name="_Toc459303621"/>
    </w:p>
    <w:p w:rsidR="00ED4260" w:rsidRPr="003162DA" w:rsidRDefault="00ED4260" w:rsidP="00415E43">
      <w:pPr>
        <w:pStyle w:val="AW11"/>
        <w:rPr>
          <w:color w:val="000000" w:themeColor="text1"/>
        </w:rPr>
      </w:pPr>
    </w:p>
    <w:p w:rsidR="00415E43" w:rsidRPr="003162DA" w:rsidRDefault="00415E43" w:rsidP="00415E43">
      <w:pPr>
        <w:pStyle w:val="AW11"/>
        <w:rPr>
          <w:color w:val="000000" w:themeColor="text1"/>
        </w:rPr>
      </w:pPr>
      <w:r w:rsidRPr="003162DA">
        <w:rPr>
          <w:color w:val="000000" w:themeColor="text1"/>
        </w:rPr>
        <w:lastRenderedPageBreak/>
        <w:t>2.2.  Zagospodarowanie terenu przyległego.</w:t>
      </w:r>
      <w:bookmarkEnd w:id="35"/>
      <w:bookmarkEnd w:id="36"/>
    </w:p>
    <w:p w:rsidR="00415E43" w:rsidRPr="003162DA" w:rsidRDefault="00415E43" w:rsidP="00415E43">
      <w:pPr>
        <w:tabs>
          <w:tab w:val="left" w:pos="1080"/>
        </w:tabs>
        <w:ind w:left="360"/>
        <w:rPr>
          <w:rFonts w:ascii="Arial" w:hAnsi="Arial"/>
          <w:b/>
          <w:color w:val="000000" w:themeColor="text1"/>
        </w:rPr>
      </w:pPr>
    </w:p>
    <w:p w:rsidR="00415E43" w:rsidRPr="003162DA" w:rsidRDefault="00415E43" w:rsidP="00415E43">
      <w:pPr>
        <w:pStyle w:val="AW111"/>
        <w:rPr>
          <w:color w:val="000000" w:themeColor="text1"/>
        </w:rPr>
      </w:pPr>
      <w:bookmarkStart w:id="37" w:name="_Toc454781805"/>
      <w:bookmarkStart w:id="38" w:name="_Toc459303622"/>
      <w:r w:rsidRPr="003162DA">
        <w:rPr>
          <w:color w:val="000000" w:themeColor="text1"/>
        </w:rPr>
        <w:t>2.2.1.  Konfiguracja i ukształtowanie terenu.</w:t>
      </w:r>
      <w:bookmarkEnd w:id="37"/>
      <w:bookmarkEnd w:id="38"/>
    </w:p>
    <w:p w:rsidR="00415E43" w:rsidRPr="003162DA" w:rsidRDefault="00415E43" w:rsidP="00415E43">
      <w:pPr>
        <w:pStyle w:val="Tekstpodstawowy"/>
        <w:rPr>
          <w:rFonts w:ascii="Arial" w:hAnsi="Arial"/>
          <w:color w:val="000000" w:themeColor="text1"/>
          <w:szCs w:val="20"/>
        </w:rPr>
      </w:pPr>
      <w:r w:rsidRPr="003162DA">
        <w:rPr>
          <w:rFonts w:ascii="Arial" w:hAnsi="Arial"/>
          <w:color w:val="000000" w:themeColor="text1"/>
        </w:rPr>
        <w:t xml:space="preserve">Projektowana </w:t>
      </w:r>
      <w:r w:rsidR="00587F87" w:rsidRPr="003162DA">
        <w:rPr>
          <w:rFonts w:ascii="Arial" w:hAnsi="Arial"/>
          <w:color w:val="000000" w:themeColor="text1"/>
        </w:rPr>
        <w:t xml:space="preserve">budowa ciągów pieszo - </w:t>
      </w:r>
      <w:r w:rsidR="00652601" w:rsidRPr="003162DA">
        <w:rPr>
          <w:rFonts w:ascii="Arial" w:hAnsi="Arial"/>
          <w:color w:val="000000" w:themeColor="text1"/>
        </w:rPr>
        <w:t xml:space="preserve"> rowerowych</w:t>
      </w:r>
      <w:r w:rsidR="008E601D" w:rsidRPr="003162DA">
        <w:rPr>
          <w:rFonts w:ascii="Arial" w:hAnsi="Arial"/>
          <w:color w:val="000000" w:themeColor="text1"/>
        </w:rPr>
        <w:t xml:space="preserve"> </w:t>
      </w:r>
      <w:r w:rsidR="00DA2809" w:rsidRPr="003162DA">
        <w:rPr>
          <w:rFonts w:ascii="Arial" w:hAnsi="Arial"/>
          <w:color w:val="000000" w:themeColor="text1"/>
        </w:rPr>
        <w:t xml:space="preserve"> </w:t>
      </w:r>
      <w:r w:rsidR="00096494" w:rsidRPr="003162DA">
        <w:rPr>
          <w:rFonts w:ascii="Arial" w:hAnsi="Arial"/>
          <w:color w:val="000000" w:themeColor="text1"/>
        </w:rPr>
        <w:t>przebiega przez tereny pagórkowate</w:t>
      </w:r>
      <w:r w:rsidR="00C90CC2" w:rsidRPr="003162DA">
        <w:rPr>
          <w:rFonts w:ascii="Arial" w:hAnsi="Arial"/>
          <w:color w:val="000000" w:themeColor="text1"/>
        </w:rPr>
        <w:t xml:space="preserve"> </w:t>
      </w:r>
      <w:r w:rsidR="00C90CC2" w:rsidRPr="003162DA">
        <w:rPr>
          <w:rFonts w:ascii="Arial" w:hAnsi="Arial"/>
          <w:color w:val="000000" w:themeColor="text1"/>
          <w:szCs w:val="20"/>
        </w:rPr>
        <w:t>o zagospo</w:t>
      </w:r>
      <w:r w:rsidR="00300291" w:rsidRPr="003162DA">
        <w:rPr>
          <w:rFonts w:ascii="Arial" w:hAnsi="Arial"/>
          <w:color w:val="000000" w:themeColor="text1"/>
          <w:szCs w:val="20"/>
        </w:rPr>
        <w:t>d</w:t>
      </w:r>
      <w:r w:rsidR="00096494" w:rsidRPr="003162DA">
        <w:rPr>
          <w:rFonts w:ascii="Arial" w:hAnsi="Arial"/>
          <w:color w:val="000000" w:themeColor="text1"/>
          <w:szCs w:val="20"/>
        </w:rPr>
        <w:t>arowaniu w przeważającej części zielenią leśną i parkową.</w:t>
      </w:r>
    </w:p>
    <w:p w:rsidR="00415E43" w:rsidRPr="003162DA" w:rsidRDefault="00415E43" w:rsidP="00415E43">
      <w:pPr>
        <w:pStyle w:val="Tekstpodstawowywcity2"/>
        <w:tabs>
          <w:tab w:val="left" w:pos="0"/>
        </w:tabs>
        <w:ind w:left="0" w:firstLine="0"/>
        <w:rPr>
          <w:rFonts w:ascii="Arial" w:hAnsi="Arial"/>
          <w:color w:val="000000" w:themeColor="text1"/>
        </w:rPr>
      </w:pPr>
      <w:r w:rsidRPr="003162DA">
        <w:rPr>
          <w:rFonts w:ascii="Arial" w:hAnsi="Arial"/>
          <w:color w:val="000000" w:themeColor="text1"/>
        </w:rPr>
        <w:t>Projekto</w:t>
      </w:r>
      <w:r w:rsidR="00587F87" w:rsidRPr="003162DA">
        <w:rPr>
          <w:rFonts w:ascii="Arial" w:hAnsi="Arial"/>
          <w:color w:val="000000" w:themeColor="text1"/>
        </w:rPr>
        <w:t>wane ciągi</w:t>
      </w:r>
      <w:r w:rsidRPr="003162DA">
        <w:rPr>
          <w:rFonts w:ascii="Arial" w:hAnsi="Arial"/>
          <w:color w:val="000000" w:themeColor="text1"/>
        </w:rPr>
        <w:t xml:space="preserve"> przecina</w:t>
      </w:r>
      <w:r w:rsidR="00E43A6E" w:rsidRPr="003162DA">
        <w:rPr>
          <w:rFonts w:ascii="Arial" w:hAnsi="Arial"/>
          <w:color w:val="000000" w:themeColor="text1"/>
        </w:rPr>
        <w:t>ją</w:t>
      </w:r>
      <w:r w:rsidRPr="003162DA">
        <w:rPr>
          <w:rFonts w:ascii="Arial" w:hAnsi="Arial"/>
          <w:color w:val="000000" w:themeColor="text1"/>
        </w:rPr>
        <w:t xml:space="preserve"> tereny ukształtowane w okresi</w:t>
      </w:r>
      <w:r w:rsidR="00D13325" w:rsidRPr="003162DA">
        <w:rPr>
          <w:rFonts w:ascii="Arial" w:hAnsi="Arial"/>
          <w:color w:val="000000" w:themeColor="text1"/>
        </w:rPr>
        <w:t>e zlodowacenia bałtyckiego</w:t>
      </w:r>
      <w:r w:rsidR="00B77BB7" w:rsidRPr="003162DA">
        <w:rPr>
          <w:rFonts w:ascii="Arial" w:hAnsi="Arial"/>
          <w:color w:val="000000" w:themeColor="text1"/>
        </w:rPr>
        <w:t xml:space="preserve"> i północno</w:t>
      </w:r>
      <w:r w:rsidRPr="003162DA">
        <w:rPr>
          <w:rFonts w:ascii="Arial" w:hAnsi="Arial"/>
          <w:color w:val="000000" w:themeColor="text1"/>
        </w:rPr>
        <w:t>polskiego. Analizując morfologię terenu w bezpośrednim otoczeniu projektowanej trasy należy zauważyć, że:</w:t>
      </w:r>
    </w:p>
    <w:p w:rsidR="00415E43" w:rsidRPr="003162DA" w:rsidRDefault="008C6F06" w:rsidP="008647D3">
      <w:pPr>
        <w:pStyle w:val="Tekstpodstawowywcity2"/>
        <w:numPr>
          <w:ilvl w:val="0"/>
          <w:numId w:val="24"/>
        </w:numPr>
        <w:tabs>
          <w:tab w:val="clear" w:pos="720"/>
          <w:tab w:val="num" w:pos="426"/>
        </w:tabs>
        <w:spacing w:line="240" w:lineRule="auto"/>
        <w:ind w:left="426" w:hanging="426"/>
        <w:rPr>
          <w:rFonts w:ascii="Arial" w:hAnsi="Arial"/>
          <w:color w:val="000000" w:themeColor="text1"/>
        </w:rPr>
      </w:pPr>
      <w:r w:rsidRPr="003162DA">
        <w:rPr>
          <w:rFonts w:ascii="Arial" w:hAnsi="Arial"/>
          <w:color w:val="000000" w:themeColor="text1"/>
        </w:rPr>
        <w:t xml:space="preserve">występują </w:t>
      </w:r>
      <w:r w:rsidR="00B77BB7" w:rsidRPr="003162DA">
        <w:rPr>
          <w:rFonts w:ascii="Arial" w:hAnsi="Arial"/>
          <w:color w:val="000000" w:themeColor="text1"/>
        </w:rPr>
        <w:t xml:space="preserve">utwory czwartorzędowe – plejstoceńskie </w:t>
      </w:r>
      <w:r w:rsidR="00105BB1" w:rsidRPr="003162DA">
        <w:rPr>
          <w:rFonts w:ascii="Arial" w:hAnsi="Arial"/>
          <w:color w:val="000000" w:themeColor="text1"/>
        </w:rPr>
        <w:t xml:space="preserve">i </w:t>
      </w:r>
      <w:r w:rsidR="00B77BB7" w:rsidRPr="003162DA">
        <w:rPr>
          <w:rFonts w:ascii="Arial" w:hAnsi="Arial"/>
          <w:color w:val="000000" w:themeColor="text1"/>
        </w:rPr>
        <w:t xml:space="preserve">holoceńskie </w:t>
      </w:r>
    </w:p>
    <w:p w:rsidR="008C6F06" w:rsidRPr="003162DA" w:rsidRDefault="00E43A6E" w:rsidP="008647D3">
      <w:pPr>
        <w:pStyle w:val="Tekstpodstawowywcity2"/>
        <w:numPr>
          <w:ilvl w:val="0"/>
          <w:numId w:val="24"/>
        </w:numPr>
        <w:tabs>
          <w:tab w:val="clear" w:pos="720"/>
          <w:tab w:val="num" w:pos="426"/>
        </w:tabs>
        <w:spacing w:line="240" w:lineRule="auto"/>
        <w:ind w:left="426" w:hanging="426"/>
        <w:rPr>
          <w:rFonts w:ascii="Arial" w:hAnsi="Arial"/>
          <w:color w:val="000000" w:themeColor="text1"/>
        </w:rPr>
      </w:pPr>
      <w:r w:rsidRPr="003162DA">
        <w:rPr>
          <w:rFonts w:ascii="Arial" w:hAnsi="Arial"/>
          <w:color w:val="000000" w:themeColor="text1"/>
        </w:rPr>
        <w:t xml:space="preserve">teren  pod </w:t>
      </w:r>
      <w:r w:rsidR="008C6F06" w:rsidRPr="003162DA">
        <w:rPr>
          <w:rFonts w:ascii="Arial" w:hAnsi="Arial"/>
          <w:color w:val="000000" w:themeColor="text1"/>
        </w:rPr>
        <w:t>budowę leży na tzw. Sandrze Leszczyńskim</w:t>
      </w:r>
      <w:r w:rsidRPr="003162DA">
        <w:rPr>
          <w:rFonts w:ascii="Arial" w:hAnsi="Arial"/>
          <w:color w:val="000000" w:themeColor="text1"/>
        </w:rPr>
        <w:t>, i przebiega wokół Zbiornika Wodnego Zaborowo.</w:t>
      </w:r>
    </w:p>
    <w:p w:rsidR="008C6F06" w:rsidRPr="003162DA" w:rsidRDefault="008C6F06" w:rsidP="008C6F06">
      <w:pPr>
        <w:pStyle w:val="Tekstpodstawowywcity2"/>
        <w:spacing w:line="240" w:lineRule="auto"/>
        <w:ind w:left="426" w:firstLine="0"/>
        <w:rPr>
          <w:rFonts w:ascii="Arial" w:hAnsi="Arial"/>
          <w:color w:val="000000" w:themeColor="text1"/>
        </w:rPr>
      </w:pPr>
    </w:p>
    <w:p w:rsidR="00415E43" w:rsidRPr="003162DA" w:rsidRDefault="00415E43" w:rsidP="00415E43">
      <w:pPr>
        <w:pStyle w:val="AW111"/>
        <w:rPr>
          <w:color w:val="000000" w:themeColor="text1"/>
          <w:szCs w:val="20"/>
        </w:rPr>
      </w:pPr>
      <w:bookmarkStart w:id="39" w:name="_Toc454781806"/>
      <w:bookmarkStart w:id="40" w:name="_Toc459303623"/>
      <w:r w:rsidRPr="003162DA">
        <w:rPr>
          <w:color w:val="000000" w:themeColor="text1"/>
          <w:szCs w:val="20"/>
        </w:rPr>
        <w:t>2.2.2.  Ważniejsze elementy zagospodarowania i zainwestowania terenu.</w:t>
      </w:r>
      <w:bookmarkEnd w:id="39"/>
      <w:bookmarkEnd w:id="40"/>
    </w:p>
    <w:p w:rsidR="00C25609" w:rsidRPr="003162DA" w:rsidRDefault="0017485B" w:rsidP="00415E43">
      <w:pPr>
        <w:rPr>
          <w:rFonts w:ascii="Arial" w:hAnsi="Arial"/>
          <w:color w:val="000000" w:themeColor="text1"/>
          <w:szCs w:val="20"/>
        </w:rPr>
      </w:pPr>
      <w:r w:rsidRPr="003162DA">
        <w:rPr>
          <w:rFonts w:ascii="Arial" w:hAnsi="Arial"/>
          <w:color w:val="000000" w:themeColor="text1"/>
          <w:szCs w:val="20"/>
        </w:rPr>
        <w:t>Ciągi</w:t>
      </w:r>
      <w:r w:rsidR="00415E43" w:rsidRPr="003162DA">
        <w:rPr>
          <w:rFonts w:ascii="Arial" w:hAnsi="Arial"/>
          <w:color w:val="000000" w:themeColor="text1"/>
          <w:szCs w:val="20"/>
        </w:rPr>
        <w:t xml:space="preserve"> w więks</w:t>
      </w:r>
      <w:r w:rsidR="002821BB" w:rsidRPr="003162DA">
        <w:rPr>
          <w:rFonts w:ascii="Arial" w:hAnsi="Arial"/>
          <w:color w:val="000000" w:themeColor="text1"/>
          <w:szCs w:val="20"/>
        </w:rPr>
        <w:t>zości swoje</w:t>
      </w:r>
      <w:r w:rsidR="00F51C99" w:rsidRPr="003162DA">
        <w:rPr>
          <w:rFonts w:ascii="Arial" w:hAnsi="Arial"/>
          <w:color w:val="000000" w:themeColor="text1"/>
          <w:szCs w:val="20"/>
        </w:rPr>
        <w:t>go przebiegu znajdują</w:t>
      </w:r>
      <w:r w:rsidR="002821BB" w:rsidRPr="003162DA">
        <w:rPr>
          <w:rFonts w:ascii="Arial" w:hAnsi="Arial"/>
          <w:color w:val="000000" w:themeColor="text1"/>
          <w:szCs w:val="20"/>
        </w:rPr>
        <w:t xml:space="preserve"> się na terenie</w:t>
      </w:r>
      <w:r w:rsidR="00415E43" w:rsidRPr="003162DA">
        <w:rPr>
          <w:rFonts w:ascii="Arial" w:hAnsi="Arial"/>
          <w:color w:val="000000" w:themeColor="text1"/>
          <w:szCs w:val="20"/>
        </w:rPr>
        <w:t xml:space="preserve"> wykorz</w:t>
      </w:r>
      <w:r w:rsidR="002821BB" w:rsidRPr="003162DA">
        <w:rPr>
          <w:rFonts w:ascii="Arial" w:hAnsi="Arial"/>
          <w:color w:val="000000" w:themeColor="text1"/>
          <w:szCs w:val="20"/>
        </w:rPr>
        <w:t>ystywanym</w:t>
      </w:r>
      <w:r w:rsidR="00F51C99" w:rsidRPr="003162DA">
        <w:rPr>
          <w:rFonts w:ascii="Arial" w:hAnsi="Arial"/>
          <w:color w:val="000000" w:themeColor="text1"/>
          <w:szCs w:val="20"/>
        </w:rPr>
        <w:t xml:space="preserve"> na rekreację,</w:t>
      </w:r>
      <w:r w:rsidR="00065E04" w:rsidRPr="003162DA">
        <w:rPr>
          <w:rFonts w:ascii="Arial" w:hAnsi="Arial"/>
          <w:color w:val="000000" w:themeColor="text1"/>
          <w:szCs w:val="20"/>
        </w:rPr>
        <w:t xml:space="preserve"> </w:t>
      </w:r>
      <w:r w:rsidR="00F51C99" w:rsidRPr="003162DA">
        <w:rPr>
          <w:rFonts w:ascii="Arial" w:hAnsi="Arial"/>
          <w:color w:val="000000" w:themeColor="text1"/>
          <w:szCs w:val="20"/>
        </w:rPr>
        <w:t>sport i turystykę.</w:t>
      </w:r>
      <w:r w:rsidR="00200037" w:rsidRPr="003162DA">
        <w:rPr>
          <w:rFonts w:ascii="Arial" w:hAnsi="Arial"/>
          <w:color w:val="000000" w:themeColor="text1"/>
          <w:szCs w:val="20"/>
        </w:rPr>
        <w:t>.</w:t>
      </w:r>
    </w:p>
    <w:p w:rsidR="00415E43" w:rsidRPr="003162DA" w:rsidRDefault="0017485B" w:rsidP="00415E43">
      <w:pPr>
        <w:rPr>
          <w:rFonts w:ascii="Arial" w:hAnsi="Arial"/>
          <w:color w:val="000000" w:themeColor="text1"/>
          <w:szCs w:val="20"/>
        </w:rPr>
      </w:pPr>
      <w:r w:rsidRPr="003162DA">
        <w:rPr>
          <w:rFonts w:ascii="Arial" w:hAnsi="Arial"/>
          <w:color w:val="000000" w:themeColor="text1"/>
          <w:szCs w:val="20"/>
        </w:rPr>
        <w:t>W sąsiedztwie projektowanych ciągów</w:t>
      </w:r>
      <w:r w:rsidR="002821BB" w:rsidRPr="003162DA">
        <w:rPr>
          <w:rFonts w:ascii="Arial" w:hAnsi="Arial"/>
          <w:color w:val="000000" w:themeColor="text1"/>
          <w:szCs w:val="20"/>
        </w:rPr>
        <w:t xml:space="preserve"> </w:t>
      </w:r>
      <w:r w:rsidR="00415E43" w:rsidRPr="003162DA">
        <w:rPr>
          <w:rFonts w:ascii="Arial" w:hAnsi="Arial"/>
          <w:color w:val="000000" w:themeColor="text1"/>
          <w:szCs w:val="20"/>
        </w:rPr>
        <w:t xml:space="preserve"> zn</w:t>
      </w:r>
      <w:r w:rsidR="00F51C99" w:rsidRPr="003162DA">
        <w:rPr>
          <w:rFonts w:ascii="Arial" w:hAnsi="Arial"/>
          <w:color w:val="000000" w:themeColor="text1"/>
          <w:szCs w:val="20"/>
        </w:rPr>
        <w:t>ajduje się zbiornik wodny Zaborowo.</w:t>
      </w:r>
    </w:p>
    <w:p w:rsidR="009141E2" w:rsidRPr="003162DA" w:rsidRDefault="009141E2" w:rsidP="00415E43">
      <w:pPr>
        <w:rPr>
          <w:rFonts w:ascii="Arial" w:hAnsi="Arial"/>
          <w:color w:val="000000" w:themeColor="text1"/>
          <w:szCs w:val="20"/>
        </w:rPr>
      </w:pPr>
    </w:p>
    <w:p w:rsidR="00415E43" w:rsidRPr="003162DA" w:rsidRDefault="00415E43" w:rsidP="00415E43">
      <w:pPr>
        <w:pStyle w:val="AW11"/>
        <w:spacing w:before="120"/>
        <w:rPr>
          <w:color w:val="000000" w:themeColor="text1"/>
          <w:szCs w:val="20"/>
        </w:rPr>
      </w:pPr>
      <w:bookmarkStart w:id="41" w:name="_Toc454781807"/>
      <w:bookmarkStart w:id="42" w:name="_Toc459303624"/>
      <w:r w:rsidRPr="003162DA">
        <w:rPr>
          <w:color w:val="000000" w:themeColor="text1"/>
          <w:szCs w:val="20"/>
        </w:rPr>
        <w:t>2.3.  Istniejąca sieć komunikacyjna.</w:t>
      </w:r>
      <w:bookmarkEnd w:id="41"/>
      <w:bookmarkEnd w:id="42"/>
    </w:p>
    <w:p w:rsidR="00415E43" w:rsidRPr="003162DA" w:rsidRDefault="00415E43" w:rsidP="00415E43">
      <w:pPr>
        <w:rPr>
          <w:rFonts w:ascii="Arial" w:hAnsi="Arial"/>
          <w:color w:val="000000" w:themeColor="text1"/>
          <w:szCs w:val="20"/>
        </w:rPr>
      </w:pPr>
      <w:r w:rsidRPr="003162DA">
        <w:rPr>
          <w:rFonts w:ascii="Arial" w:hAnsi="Arial"/>
          <w:color w:val="000000" w:themeColor="text1"/>
          <w:szCs w:val="20"/>
        </w:rPr>
        <w:t xml:space="preserve">Projektowana </w:t>
      </w:r>
      <w:r w:rsidR="007B45B3" w:rsidRPr="003162DA">
        <w:rPr>
          <w:rFonts w:ascii="Arial" w:hAnsi="Arial"/>
          <w:color w:val="000000" w:themeColor="text1"/>
          <w:szCs w:val="20"/>
        </w:rPr>
        <w:t xml:space="preserve">budowa </w:t>
      </w:r>
      <w:r w:rsidR="0017485B" w:rsidRPr="003162DA">
        <w:rPr>
          <w:rFonts w:ascii="Arial" w:hAnsi="Arial"/>
          <w:color w:val="000000" w:themeColor="text1"/>
          <w:szCs w:val="20"/>
        </w:rPr>
        <w:t xml:space="preserve">ciągów </w:t>
      </w:r>
      <w:r w:rsidR="002821BB" w:rsidRPr="003162DA">
        <w:rPr>
          <w:rFonts w:ascii="Arial" w:hAnsi="Arial"/>
          <w:color w:val="000000" w:themeColor="text1"/>
          <w:szCs w:val="20"/>
        </w:rPr>
        <w:t xml:space="preserve"> </w:t>
      </w:r>
      <w:r w:rsidR="007B45B3" w:rsidRPr="003162DA">
        <w:rPr>
          <w:rFonts w:ascii="Arial" w:hAnsi="Arial"/>
          <w:color w:val="000000" w:themeColor="text1"/>
          <w:szCs w:val="20"/>
        </w:rPr>
        <w:t>na całym</w:t>
      </w:r>
      <w:r w:rsidRPr="003162DA">
        <w:rPr>
          <w:rFonts w:ascii="Arial" w:hAnsi="Arial"/>
          <w:color w:val="000000" w:themeColor="text1"/>
          <w:szCs w:val="20"/>
        </w:rPr>
        <w:t xml:space="preserve"> odcinku  wykorzystuje istniejąc</w:t>
      </w:r>
      <w:r w:rsidR="007B45B3" w:rsidRPr="003162DA">
        <w:rPr>
          <w:rFonts w:ascii="Arial" w:hAnsi="Arial"/>
          <w:color w:val="000000" w:themeColor="text1"/>
          <w:szCs w:val="20"/>
        </w:rPr>
        <w:t>y pas drogowy</w:t>
      </w:r>
      <w:r w:rsidRPr="003162DA">
        <w:rPr>
          <w:rFonts w:ascii="Arial" w:hAnsi="Arial"/>
          <w:color w:val="000000" w:themeColor="text1"/>
          <w:szCs w:val="20"/>
        </w:rPr>
        <w:t>.</w:t>
      </w:r>
    </w:p>
    <w:p w:rsidR="00CF75D3" w:rsidRPr="003162DA" w:rsidRDefault="00CF75D3" w:rsidP="00415E43">
      <w:pPr>
        <w:rPr>
          <w:rFonts w:ascii="Arial" w:hAnsi="Arial"/>
          <w:color w:val="000000" w:themeColor="text1"/>
          <w:szCs w:val="20"/>
        </w:rPr>
      </w:pPr>
    </w:p>
    <w:p w:rsidR="00415E43" w:rsidRPr="003162DA" w:rsidRDefault="00415E43" w:rsidP="00415E43">
      <w:pPr>
        <w:pStyle w:val="AW11"/>
        <w:rPr>
          <w:color w:val="000000" w:themeColor="text1"/>
        </w:rPr>
      </w:pPr>
      <w:bookmarkStart w:id="43" w:name="_Toc454781808"/>
      <w:bookmarkStart w:id="44" w:name="_Toc459303625"/>
      <w:r w:rsidRPr="003162DA">
        <w:rPr>
          <w:color w:val="000000" w:themeColor="text1"/>
        </w:rPr>
        <w:t xml:space="preserve">2.4. Układ komunikacyjny - powiązanie </w:t>
      </w:r>
      <w:r w:rsidR="00CF75D3" w:rsidRPr="003162DA">
        <w:rPr>
          <w:color w:val="000000" w:themeColor="text1"/>
        </w:rPr>
        <w:t>ciągów</w:t>
      </w:r>
      <w:r w:rsidRPr="003162DA">
        <w:rPr>
          <w:color w:val="000000" w:themeColor="text1"/>
        </w:rPr>
        <w:t xml:space="preserve"> z poszczególnymi  </w:t>
      </w:r>
      <w:bookmarkEnd w:id="43"/>
      <w:bookmarkEnd w:id="44"/>
      <w:r w:rsidR="00DF1837" w:rsidRPr="003162DA">
        <w:rPr>
          <w:color w:val="000000" w:themeColor="text1"/>
        </w:rPr>
        <w:t>ulicami</w:t>
      </w:r>
    </w:p>
    <w:p w:rsidR="00415E43" w:rsidRPr="003162DA" w:rsidRDefault="0037396F" w:rsidP="00415E43">
      <w:pPr>
        <w:rPr>
          <w:rFonts w:ascii="Arial" w:hAnsi="Arial"/>
          <w:color w:val="000000" w:themeColor="text1"/>
        </w:rPr>
      </w:pPr>
      <w:r w:rsidRPr="003162DA">
        <w:rPr>
          <w:rFonts w:ascii="Arial" w:hAnsi="Arial"/>
          <w:color w:val="000000" w:themeColor="text1"/>
        </w:rPr>
        <w:t>W zakres istniejących ulic</w:t>
      </w:r>
      <w:r w:rsidR="00CF75D3" w:rsidRPr="003162DA">
        <w:rPr>
          <w:rFonts w:ascii="Arial" w:hAnsi="Arial"/>
          <w:color w:val="000000" w:themeColor="text1"/>
        </w:rPr>
        <w:t xml:space="preserve"> sąsiadujących z projektowaną </w:t>
      </w:r>
      <w:r w:rsidR="00DF1837" w:rsidRPr="003162DA">
        <w:rPr>
          <w:rFonts w:ascii="Arial" w:hAnsi="Arial"/>
          <w:color w:val="000000" w:themeColor="text1"/>
        </w:rPr>
        <w:t xml:space="preserve">budową </w:t>
      </w:r>
      <w:r w:rsidR="00CF75D3" w:rsidRPr="003162DA">
        <w:rPr>
          <w:rFonts w:ascii="Arial" w:hAnsi="Arial"/>
          <w:color w:val="000000" w:themeColor="text1"/>
        </w:rPr>
        <w:t>ciągów</w:t>
      </w:r>
      <w:r w:rsidR="002821BB" w:rsidRPr="003162DA">
        <w:rPr>
          <w:rFonts w:ascii="Arial" w:hAnsi="Arial"/>
          <w:color w:val="000000" w:themeColor="text1"/>
        </w:rPr>
        <w:t xml:space="preserve"> </w:t>
      </w:r>
      <w:r w:rsidR="00415E43" w:rsidRPr="003162DA">
        <w:rPr>
          <w:rFonts w:ascii="Arial" w:hAnsi="Arial"/>
          <w:color w:val="000000" w:themeColor="text1"/>
        </w:rPr>
        <w:t xml:space="preserve"> wchodzą </w:t>
      </w:r>
      <w:r w:rsidR="00DF1837" w:rsidRPr="003162DA">
        <w:rPr>
          <w:rFonts w:ascii="Arial" w:hAnsi="Arial"/>
          <w:color w:val="000000" w:themeColor="text1"/>
        </w:rPr>
        <w:t>ulice</w:t>
      </w:r>
      <w:r w:rsidR="00CF75D3" w:rsidRPr="003162DA">
        <w:rPr>
          <w:rFonts w:ascii="Arial" w:hAnsi="Arial"/>
          <w:color w:val="000000" w:themeColor="text1"/>
        </w:rPr>
        <w:t xml:space="preserve"> :</w:t>
      </w:r>
    </w:p>
    <w:p w:rsidR="007B5431" w:rsidRPr="003162DA" w:rsidRDefault="00CF75D3" w:rsidP="00415E43">
      <w:pPr>
        <w:rPr>
          <w:rFonts w:ascii="Arial" w:hAnsi="Arial"/>
          <w:color w:val="000000" w:themeColor="text1"/>
        </w:rPr>
      </w:pPr>
      <w:r w:rsidRPr="003162DA">
        <w:rPr>
          <w:rFonts w:ascii="Arial" w:hAnsi="Arial"/>
          <w:color w:val="000000" w:themeColor="text1"/>
        </w:rPr>
        <w:t>-</w:t>
      </w:r>
      <w:r w:rsidR="002821BB" w:rsidRPr="003162DA">
        <w:rPr>
          <w:rFonts w:ascii="Arial" w:hAnsi="Arial"/>
          <w:color w:val="000000" w:themeColor="text1"/>
        </w:rPr>
        <w:t xml:space="preserve">-  </w:t>
      </w:r>
      <w:r w:rsidRPr="003162DA">
        <w:rPr>
          <w:rFonts w:ascii="Arial" w:hAnsi="Arial"/>
          <w:color w:val="000000" w:themeColor="text1"/>
        </w:rPr>
        <w:t>Henrykowska</w:t>
      </w:r>
    </w:p>
    <w:p w:rsidR="00D9640C" w:rsidRPr="003162DA" w:rsidRDefault="00D9640C" w:rsidP="00415E43">
      <w:pPr>
        <w:rPr>
          <w:rFonts w:ascii="Arial" w:hAnsi="Arial"/>
          <w:color w:val="000000" w:themeColor="text1"/>
        </w:rPr>
      </w:pPr>
      <w:r w:rsidRPr="003162DA">
        <w:rPr>
          <w:rFonts w:ascii="Arial" w:hAnsi="Arial"/>
          <w:color w:val="000000" w:themeColor="text1"/>
        </w:rPr>
        <w:t>-  Ruszczyńskiego</w:t>
      </w:r>
    </w:p>
    <w:p w:rsidR="00415E43" w:rsidRPr="003162DA" w:rsidRDefault="00415E43" w:rsidP="00415E43">
      <w:pPr>
        <w:pStyle w:val="Tekstpodstawowy"/>
        <w:tabs>
          <w:tab w:val="num" w:pos="1134"/>
        </w:tabs>
        <w:rPr>
          <w:rFonts w:ascii="Arial" w:hAnsi="Arial"/>
          <w:color w:val="000000" w:themeColor="text1"/>
        </w:rPr>
      </w:pPr>
    </w:p>
    <w:p w:rsidR="00415E43" w:rsidRPr="003162DA" w:rsidRDefault="00415E43" w:rsidP="00415E43">
      <w:pPr>
        <w:pStyle w:val="AW1"/>
        <w:outlineLvl w:val="0"/>
        <w:rPr>
          <w:color w:val="000000" w:themeColor="text1"/>
        </w:rPr>
      </w:pPr>
      <w:bookmarkStart w:id="45" w:name="_Toc454781809"/>
      <w:bookmarkStart w:id="46" w:name="_Toc459303626"/>
      <w:r w:rsidRPr="003162DA">
        <w:rPr>
          <w:color w:val="000000" w:themeColor="text1"/>
        </w:rPr>
        <w:t>3.  PODSTAWOWY ZAKRES INWESTYCJI</w:t>
      </w:r>
      <w:bookmarkEnd w:id="45"/>
      <w:bookmarkEnd w:id="46"/>
    </w:p>
    <w:p w:rsidR="00415E43" w:rsidRPr="003162DA" w:rsidRDefault="00415E43" w:rsidP="00415E43">
      <w:pPr>
        <w:autoSpaceDE w:val="0"/>
        <w:autoSpaceDN w:val="0"/>
        <w:adjustRightInd w:val="0"/>
        <w:spacing w:after="120"/>
        <w:rPr>
          <w:rFonts w:ascii="Arial" w:hAnsi="Arial"/>
          <w:color w:val="000000" w:themeColor="text1"/>
        </w:rPr>
      </w:pPr>
      <w:r w:rsidRPr="003162DA">
        <w:rPr>
          <w:rFonts w:ascii="Arial" w:hAnsi="Arial"/>
          <w:color w:val="000000" w:themeColor="text1"/>
        </w:rPr>
        <w:t>Zakres inwestycji obejmuje:</w:t>
      </w:r>
    </w:p>
    <w:p w:rsidR="00415E43" w:rsidRPr="003162DA" w:rsidRDefault="000512F2" w:rsidP="00415E43">
      <w:pPr>
        <w:numPr>
          <w:ilvl w:val="0"/>
          <w:numId w:val="11"/>
        </w:numPr>
        <w:autoSpaceDE w:val="0"/>
        <w:autoSpaceDN w:val="0"/>
        <w:adjustRightInd w:val="0"/>
        <w:spacing w:line="240" w:lineRule="auto"/>
        <w:ind w:left="1276"/>
        <w:rPr>
          <w:rFonts w:ascii="Arial" w:hAnsi="Arial"/>
          <w:color w:val="000000" w:themeColor="text1"/>
        </w:rPr>
      </w:pPr>
      <w:r w:rsidRPr="003162DA">
        <w:rPr>
          <w:rFonts w:ascii="Arial" w:hAnsi="Arial"/>
          <w:color w:val="000000" w:themeColor="text1"/>
        </w:rPr>
        <w:t>Wycinka drzew i krzewów</w:t>
      </w:r>
      <w:r w:rsidR="002B4034" w:rsidRPr="003162DA">
        <w:rPr>
          <w:rFonts w:ascii="Arial" w:hAnsi="Arial"/>
          <w:color w:val="000000" w:themeColor="text1"/>
        </w:rPr>
        <w:t xml:space="preserve"> </w:t>
      </w:r>
    </w:p>
    <w:p w:rsidR="002B4034" w:rsidRPr="003162DA" w:rsidRDefault="00C63169" w:rsidP="00415E43">
      <w:pPr>
        <w:numPr>
          <w:ilvl w:val="0"/>
          <w:numId w:val="11"/>
        </w:numPr>
        <w:autoSpaceDE w:val="0"/>
        <w:autoSpaceDN w:val="0"/>
        <w:adjustRightInd w:val="0"/>
        <w:spacing w:line="240" w:lineRule="auto"/>
        <w:ind w:left="1276"/>
        <w:rPr>
          <w:rFonts w:ascii="Arial" w:hAnsi="Arial"/>
          <w:color w:val="000000" w:themeColor="text1"/>
        </w:rPr>
      </w:pPr>
      <w:r w:rsidRPr="003162DA">
        <w:rPr>
          <w:rFonts w:ascii="Arial" w:hAnsi="Arial"/>
          <w:color w:val="000000" w:themeColor="text1"/>
        </w:rPr>
        <w:t>Roboty ziemne</w:t>
      </w:r>
      <w:r w:rsidR="006E6D74" w:rsidRPr="003162DA">
        <w:rPr>
          <w:rFonts w:ascii="Arial" w:hAnsi="Arial"/>
          <w:color w:val="000000" w:themeColor="text1"/>
        </w:rPr>
        <w:t xml:space="preserve"> </w:t>
      </w:r>
    </w:p>
    <w:p w:rsidR="002B4034" w:rsidRPr="003162DA" w:rsidRDefault="002B4034" w:rsidP="00415E43">
      <w:pPr>
        <w:numPr>
          <w:ilvl w:val="0"/>
          <w:numId w:val="11"/>
        </w:numPr>
        <w:autoSpaceDE w:val="0"/>
        <w:autoSpaceDN w:val="0"/>
        <w:adjustRightInd w:val="0"/>
        <w:spacing w:line="240" w:lineRule="auto"/>
        <w:ind w:left="1276"/>
        <w:rPr>
          <w:rFonts w:ascii="Arial" w:hAnsi="Arial"/>
          <w:color w:val="000000" w:themeColor="text1"/>
        </w:rPr>
      </w:pPr>
      <w:r w:rsidRPr="003162DA">
        <w:rPr>
          <w:rFonts w:ascii="Arial" w:hAnsi="Arial"/>
          <w:color w:val="000000" w:themeColor="text1"/>
        </w:rPr>
        <w:t>Wykonanie nowej konstrukcji nawierzchni</w:t>
      </w:r>
    </w:p>
    <w:p w:rsidR="002B4034" w:rsidRPr="003162DA" w:rsidRDefault="00B736A1" w:rsidP="00415E43">
      <w:pPr>
        <w:numPr>
          <w:ilvl w:val="0"/>
          <w:numId w:val="11"/>
        </w:numPr>
        <w:autoSpaceDE w:val="0"/>
        <w:autoSpaceDN w:val="0"/>
        <w:adjustRightInd w:val="0"/>
        <w:spacing w:line="240" w:lineRule="auto"/>
        <w:ind w:left="1276"/>
        <w:rPr>
          <w:rFonts w:ascii="Arial" w:hAnsi="Arial"/>
          <w:color w:val="000000" w:themeColor="text1"/>
        </w:rPr>
      </w:pPr>
      <w:r w:rsidRPr="003162DA">
        <w:rPr>
          <w:rFonts w:ascii="Arial" w:hAnsi="Arial"/>
          <w:color w:val="000000" w:themeColor="text1"/>
        </w:rPr>
        <w:t>B</w:t>
      </w:r>
      <w:r w:rsidR="000512F2" w:rsidRPr="003162DA">
        <w:rPr>
          <w:rFonts w:ascii="Arial" w:hAnsi="Arial"/>
          <w:color w:val="000000" w:themeColor="text1"/>
        </w:rPr>
        <w:t>udowa oświetlenia ciągów</w:t>
      </w:r>
    </w:p>
    <w:p w:rsidR="007B0F5B" w:rsidRPr="003162DA" w:rsidRDefault="007B0F5B" w:rsidP="00415E43">
      <w:pPr>
        <w:numPr>
          <w:ilvl w:val="0"/>
          <w:numId w:val="11"/>
        </w:numPr>
        <w:autoSpaceDE w:val="0"/>
        <w:autoSpaceDN w:val="0"/>
        <w:adjustRightInd w:val="0"/>
        <w:spacing w:line="240" w:lineRule="auto"/>
        <w:ind w:left="1276"/>
        <w:rPr>
          <w:rFonts w:ascii="Arial" w:hAnsi="Arial"/>
          <w:color w:val="000000" w:themeColor="text1"/>
        </w:rPr>
      </w:pPr>
      <w:r w:rsidRPr="003162DA">
        <w:rPr>
          <w:rFonts w:ascii="Arial" w:hAnsi="Arial"/>
          <w:color w:val="000000" w:themeColor="text1"/>
        </w:rPr>
        <w:t>Budowa monitoringu</w:t>
      </w:r>
    </w:p>
    <w:p w:rsidR="0019501C" w:rsidRPr="003162DA" w:rsidRDefault="0019501C" w:rsidP="00415E43">
      <w:pPr>
        <w:numPr>
          <w:ilvl w:val="0"/>
          <w:numId w:val="11"/>
        </w:numPr>
        <w:autoSpaceDE w:val="0"/>
        <w:autoSpaceDN w:val="0"/>
        <w:adjustRightInd w:val="0"/>
        <w:spacing w:line="240" w:lineRule="auto"/>
        <w:ind w:left="1276"/>
        <w:rPr>
          <w:rFonts w:ascii="Arial" w:hAnsi="Arial"/>
          <w:color w:val="000000" w:themeColor="text1"/>
        </w:rPr>
      </w:pPr>
      <w:r w:rsidRPr="003162DA">
        <w:rPr>
          <w:rFonts w:ascii="Arial" w:hAnsi="Arial"/>
          <w:color w:val="000000" w:themeColor="text1"/>
        </w:rPr>
        <w:t>Budowa miejsc postojowych z ławkami i stojakami na rowery</w:t>
      </w:r>
    </w:p>
    <w:p w:rsidR="002E101F" w:rsidRPr="003162DA" w:rsidRDefault="00415E43" w:rsidP="00186C8C">
      <w:pPr>
        <w:autoSpaceDE w:val="0"/>
        <w:autoSpaceDN w:val="0"/>
        <w:adjustRightInd w:val="0"/>
        <w:spacing w:before="120"/>
        <w:ind w:left="0" w:firstLine="0"/>
        <w:rPr>
          <w:rFonts w:ascii="Arial" w:hAnsi="Arial"/>
          <w:color w:val="000000" w:themeColor="text1"/>
        </w:rPr>
      </w:pPr>
      <w:r w:rsidRPr="003162DA">
        <w:rPr>
          <w:rFonts w:ascii="Arial" w:hAnsi="Arial"/>
          <w:color w:val="000000" w:themeColor="text1"/>
        </w:rPr>
        <w:t xml:space="preserve">Projektowany zakres inwestycji zapewnia odtworzenie istniejących połączeń </w:t>
      </w:r>
      <w:r w:rsidR="00186C8C" w:rsidRPr="003162DA">
        <w:rPr>
          <w:rFonts w:ascii="Arial" w:hAnsi="Arial"/>
          <w:color w:val="000000" w:themeColor="text1"/>
        </w:rPr>
        <w:t xml:space="preserve">drogowych i dojazd do </w:t>
      </w:r>
      <w:r w:rsidR="002B4034" w:rsidRPr="003162DA">
        <w:rPr>
          <w:rFonts w:ascii="Arial" w:hAnsi="Arial"/>
          <w:color w:val="000000" w:themeColor="text1"/>
        </w:rPr>
        <w:t>przyległych</w:t>
      </w:r>
      <w:r w:rsidR="00186C8C" w:rsidRPr="003162DA">
        <w:rPr>
          <w:rFonts w:ascii="Arial" w:hAnsi="Arial"/>
          <w:color w:val="000000" w:themeColor="text1"/>
        </w:rPr>
        <w:t xml:space="preserve"> </w:t>
      </w:r>
      <w:r w:rsidR="002B4034" w:rsidRPr="003162DA">
        <w:rPr>
          <w:rFonts w:ascii="Arial" w:hAnsi="Arial"/>
          <w:color w:val="000000" w:themeColor="text1"/>
        </w:rPr>
        <w:t xml:space="preserve"> </w:t>
      </w:r>
      <w:r w:rsidRPr="003162DA">
        <w:rPr>
          <w:rFonts w:ascii="Arial" w:hAnsi="Arial"/>
          <w:color w:val="000000" w:themeColor="text1"/>
        </w:rPr>
        <w:t>działek</w:t>
      </w:r>
      <w:r w:rsidR="00017E6A" w:rsidRPr="003162DA">
        <w:rPr>
          <w:rFonts w:ascii="Arial" w:hAnsi="Arial"/>
          <w:color w:val="000000" w:themeColor="text1"/>
        </w:rPr>
        <w:t xml:space="preserve">. Projektowana  </w:t>
      </w:r>
      <w:r w:rsidR="00186C8C" w:rsidRPr="003162DA">
        <w:rPr>
          <w:rFonts w:ascii="Arial" w:hAnsi="Arial"/>
          <w:color w:val="000000" w:themeColor="text1"/>
        </w:rPr>
        <w:t xml:space="preserve">budowa </w:t>
      </w:r>
      <w:r w:rsidRPr="003162DA">
        <w:rPr>
          <w:rFonts w:ascii="Arial" w:hAnsi="Arial"/>
          <w:color w:val="000000" w:themeColor="text1"/>
        </w:rPr>
        <w:t xml:space="preserve"> została zaprojektowana w oparciu o warunki techniczne i </w:t>
      </w:r>
      <w:r w:rsidR="002E101F" w:rsidRPr="003162DA">
        <w:rPr>
          <w:rFonts w:ascii="Arial" w:hAnsi="Arial"/>
          <w:color w:val="000000" w:themeColor="text1"/>
        </w:rPr>
        <w:t>w uzgodnieniu z Zamawiającym</w:t>
      </w:r>
      <w:r w:rsidR="00104E51" w:rsidRPr="003162DA">
        <w:rPr>
          <w:rFonts w:ascii="Arial" w:hAnsi="Arial"/>
          <w:color w:val="000000" w:themeColor="text1"/>
        </w:rPr>
        <w:t>.</w:t>
      </w:r>
    </w:p>
    <w:p w:rsidR="00415E43" w:rsidRPr="003162DA" w:rsidRDefault="00104E51" w:rsidP="009D74B9">
      <w:pPr>
        <w:autoSpaceDE w:val="0"/>
        <w:autoSpaceDN w:val="0"/>
        <w:adjustRightInd w:val="0"/>
        <w:spacing w:before="120"/>
        <w:ind w:left="0" w:firstLine="0"/>
        <w:rPr>
          <w:rFonts w:ascii="Arial" w:hAnsi="Arial"/>
          <w:color w:val="000000" w:themeColor="text1"/>
        </w:rPr>
      </w:pPr>
      <w:r w:rsidRPr="003162DA">
        <w:rPr>
          <w:rFonts w:ascii="Arial" w:hAnsi="Arial"/>
          <w:color w:val="000000" w:themeColor="text1"/>
        </w:rPr>
        <w:t>Na podstawie badań</w:t>
      </w:r>
      <w:r w:rsidR="009D74B9" w:rsidRPr="003162DA">
        <w:rPr>
          <w:rFonts w:ascii="Arial" w:hAnsi="Arial"/>
          <w:color w:val="000000" w:themeColor="text1"/>
        </w:rPr>
        <w:t xml:space="preserve"> geologicznych należy przyjąć pierwszą kategorię geotechniczną , ze względu na proste warunki gruntowo – wodne.</w:t>
      </w:r>
    </w:p>
    <w:p w:rsidR="00DA4701" w:rsidRPr="003162DA" w:rsidRDefault="00DA4701" w:rsidP="009D74B9">
      <w:pPr>
        <w:autoSpaceDE w:val="0"/>
        <w:autoSpaceDN w:val="0"/>
        <w:adjustRightInd w:val="0"/>
        <w:spacing w:before="120"/>
        <w:ind w:left="0" w:firstLine="0"/>
        <w:rPr>
          <w:rFonts w:ascii="Arial" w:hAnsi="Arial"/>
          <w:b/>
          <w:color w:val="000000" w:themeColor="text1"/>
        </w:rPr>
      </w:pPr>
      <w:r w:rsidRPr="003162DA">
        <w:rPr>
          <w:rFonts w:ascii="Arial" w:hAnsi="Arial"/>
          <w:b/>
          <w:color w:val="000000" w:themeColor="text1"/>
        </w:rPr>
        <w:t xml:space="preserve">Przed przystąpieniem do robót,  należy sprawdzić </w:t>
      </w:r>
      <w:r w:rsidR="00E37201" w:rsidRPr="003162DA">
        <w:rPr>
          <w:rFonts w:ascii="Arial" w:hAnsi="Arial"/>
          <w:b/>
          <w:color w:val="000000" w:themeColor="text1"/>
        </w:rPr>
        <w:t xml:space="preserve"> aktualną</w:t>
      </w:r>
      <w:r w:rsidRPr="003162DA">
        <w:rPr>
          <w:rFonts w:ascii="Arial" w:hAnsi="Arial"/>
          <w:b/>
          <w:color w:val="000000" w:themeColor="text1"/>
        </w:rPr>
        <w:t xml:space="preserve"> infrastrukturę techniczną. </w:t>
      </w:r>
    </w:p>
    <w:p w:rsidR="000A35CC" w:rsidRPr="003162DA" w:rsidRDefault="000A35CC" w:rsidP="009D74B9">
      <w:pPr>
        <w:autoSpaceDE w:val="0"/>
        <w:autoSpaceDN w:val="0"/>
        <w:adjustRightInd w:val="0"/>
        <w:spacing w:before="120"/>
        <w:ind w:left="0" w:firstLine="0"/>
        <w:rPr>
          <w:rFonts w:ascii="Arial" w:hAnsi="Arial"/>
          <w:b/>
          <w:color w:val="000000" w:themeColor="text1"/>
        </w:rPr>
      </w:pPr>
    </w:p>
    <w:p w:rsidR="000A35CC" w:rsidRPr="003162DA" w:rsidRDefault="000A35CC" w:rsidP="009D74B9">
      <w:pPr>
        <w:autoSpaceDE w:val="0"/>
        <w:autoSpaceDN w:val="0"/>
        <w:adjustRightInd w:val="0"/>
        <w:spacing w:before="120"/>
        <w:ind w:left="0" w:firstLine="0"/>
        <w:rPr>
          <w:rFonts w:ascii="Arial" w:hAnsi="Arial"/>
          <w:b/>
          <w:color w:val="000000" w:themeColor="text1"/>
        </w:rPr>
      </w:pPr>
    </w:p>
    <w:p w:rsidR="00D17E63" w:rsidRPr="003162DA" w:rsidRDefault="00415E43" w:rsidP="00415E43">
      <w:pPr>
        <w:pStyle w:val="AW1"/>
        <w:outlineLvl w:val="0"/>
        <w:rPr>
          <w:color w:val="000000" w:themeColor="text1"/>
        </w:rPr>
      </w:pPr>
      <w:bookmarkStart w:id="47" w:name="_Toc454781810"/>
      <w:bookmarkStart w:id="48" w:name="_Toc459303627"/>
      <w:r w:rsidRPr="003162DA">
        <w:rPr>
          <w:color w:val="000000" w:themeColor="text1"/>
        </w:rPr>
        <w:t xml:space="preserve">4. </w:t>
      </w:r>
      <w:bookmarkEnd w:id="47"/>
      <w:bookmarkEnd w:id="48"/>
      <w:r w:rsidR="00B24219" w:rsidRPr="003162DA">
        <w:rPr>
          <w:color w:val="000000" w:themeColor="text1"/>
        </w:rPr>
        <w:t>CIĄG PIESZO - ROWEROWY</w:t>
      </w:r>
    </w:p>
    <w:p w:rsidR="00415E43" w:rsidRPr="003162DA" w:rsidRDefault="00415E43" w:rsidP="00415E43">
      <w:pPr>
        <w:pStyle w:val="AW11"/>
        <w:rPr>
          <w:color w:val="000000" w:themeColor="text1"/>
        </w:rPr>
      </w:pPr>
      <w:bookmarkStart w:id="49" w:name="_Toc454781811"/>
      <w:bookmarkStart w:id="50" w:name="_Toc459303628"/>
      <w:r w:rsidRPr="003162DA">
        <w:rPr>
          <w:color w:val="000000" w:themeColor="text1"/>
        </w:rPr>
        <w:t xml:space="preserve">4.1.  Parametry techniczne </w:t>
      </w:r>
      <w:bookmarkEnd w:id="49"/>
      <w:bookmarkEnd w:id="50"/>
      <w:r w:rsidR="00B24219" w:rsidRPr="003162DA">
        <w:rPr>
          <w:color w:val="000000" w:themeColor="text1"/>
        </w:rPr>
        <w:t xml:space="preserve">ciągu pieszo </w:t>
      </w:r>
      <w:r w:rsidR="009E00EA" w:rsidRPr="003162DA">
        <w:rPr>
          <w:color w:val="000000" w:themeColor="text1"/>
        </w:rPr>
        <w:t>–</w:t>
      </w:r>
      <w:r w:rsidR="00B24219" w:rsidRPr="003162DA">
        <w:rPr>
          <w:color w:val="000000" w:themeColor="text1"/>
        </w:rPr>
        <w:t xml:space="preserve"> rowerowego</w:t>
      </w:r>
    </w:p>
    <w:p w:rsidR="00EF426C" w:rsidRPr="003162DA" w:rsidRDefault="00EF426C" w:rsidP="00415E43">
      <w:pPr>
        <w:pStyle w:val="AW11"/>
        <w:rPr>
          <w:color w:val="000000" w:themeColor="text1"/>
        </w:rPr>
      </w:pPr>
    </w:p>
    <w:p w:rsidR="00415E43" w:rsidRPr="003162DA" w:rsidRDefault="000C53D3" w:rsidP="00415E43">
      <w:pPr>
        <w:rPr>
          <w:rFonts w:ascii="Arial" w:hAnsi="Arial"/>
          <w:color w:val="000000" w:themeColor="text1"/>
        </w:rPr>
      </w:pPr>
      <w:r w:rsidRPr="003162DA">
        <w:rPr>
          <w:rFonts w:ascii="Arial" w:hAnsi="Arial"/>
          <w:color w:val="000000" w:themeColor="text1"/>
        </w:rPr>
        <w:t>Ciągi pieszo - rowerowe</w:t>
      </w:r>
      <w:r w:rsidR="00E76584" w:rsidRPr="003162DA">
        <w:rPr>
          <w:rFonts w:ascii="Arial" w:hAnsi="Arial"/>
          <w:color w:val="000000" w:themeColor="text1"/>
        </w:rPr>
        <w:t xml:space="preserve"> na </w:t>
      </w:r>
      <w:r w:rsidR="00415E43" w:rsidRPr="003162DA">
        <w:rPr>
          <w:rFonts w:ascii="Arial" w:hAnsi="Arial"/>
          <w:color w:val="000000" w:themeColor="text1"/>
        </w:rPr>
        <w:t xml:space="preserve">odcinku o łącznej </w:t>
      </w:r>
      <w:r w:rsidR="004F15A0" w:rsidRPr="003162DA">
        <w:rPr>
          <w:rFonts w:ascii="Arial" w:hAnsi="Arial"/>
          <w:color w:val="000000" w:themeColor="text1"/>
        </w:rPr>
        <w:t>długości  567</w:t>
      </w:r>
      <w:r w:rsidRPr="003162DA">
        <w:rPr>
          <w:rFonts w:ascii="Arial" w:hAnsi="Arial"/>
          <w:color w:val="000000" w:themeColor="text1"/>
        </w:rPr>
        <w:t>,00</w:t>
      </w:r>
      <w:r w:rsidR="00C16013" w:rsidRPr="003162DA">
        <w:rPr>
          <w:rFonts w:ascii="Arial" w:hAnsi="Arial"/>
          <w:color w:val="000000" w:themeColor="text1"/>
        </w:rPr>
        <w:t xml:space="preserve"> m</w:t>
      </w:r>
      <w:r w:rsidR="00D17E63" w:rsidRPr="003162DA">
        <w:rPr>
          <w:rFonts w:ascii="Arial" w:hAnsi="Arial"/>
          <w:color w:val="000000" w:themeColor="text1"/>
        </w:rPr>
        <w:t xml:space="preserve">, </w:t>
      </w:r>
      <w:r w:rsidR="00C16013" w:rsidRPr="003162DA">
        <w:rPr>
          <w:rFonts w:ascii="Arial" w:hAnsi="Arial"/>
          <w:color w:val="000000" w:themeColor="text1"/>
        </w:rPr>
        <w:t xml:space="preserve"> </w:t>
      </w:r>
      <w:r w:rsidR="00415E43" w:rsidRPr="003162DA">
        <w:rPr>
          <w:rFonts w:ascii="Arial" w:hAnsi="Arial"/>
          <w:color w:val="000000" w:themeColor="text1"/>
        </w:rPr>
        <w:t xml:space="preserve"> posiada</w:t>
      </w:r>
      <w:r w:rsidRPr="003162DA">
        <w:rPr>
          <w:rFonts w:ascii="Arial" w:hAnsi="Arial"/>
          <w:color w:val="000000" w:themeColor="text1"/>
        </w:rPr>
        <w:t>ją</w:t>
      </w:r>
      <w:r w:rsidR="00415E43" w:rsidRPr="003162DA">
        <w:rPr>
          <w:rFonts w:ascii="Arial" w:hAnsi="Arial"/>
          <w:color w:val="000000" w:themeColor="text1"/>
        </w:rPr>
        <w:t xml:space="preserve"> parametry techniczne zgodne z Rozporządzeniem Ministra </w:t>
      </w:r>
      <w:r w:rsidR="004E25C7" w:rsidRPr="003162DA">
        <w:rPr>
          <w:rFonts w:ascii="Arial" w:hAnsi="Arial"/>
          <w:color w:val="000000" w:themeColor="text1"/>
        </w:rPr>
        <w:t>Infrastruktury</w:t>
      </w:r>
      <w:r w:rsidR="00415E43" w:rsidRPr="003162DA">
        <w:rPr>
          <w:rFonts w:ascii="Arial" w:hAnsi="Arial"/>
          <w:color w:val="000000" w:themeColor="text1"/>
        </w:rPr>
        <w:t xml:space="preserve"> z dnia </w:t>
      </w:r>
      <w:r w:rsidR="004E25C7" w:rsidRPr="003162DA">
        <w:rPr>
          <w:rFonts w:ascii="Arial" w:hAnsi="Arial"/>
          <w:color w:val="000000" w:themeColor="text1"/>
        </w:rPr>
        <w:t>24</w:t>
      </w:r>
      <w:r w:rsidR="00415E43" w:rsidRPr="003162DA">
        <w:rPr>
          <w:rFonts w:ascii="Arial" w:hAnsi="Arial"/>
          <w:color w:val="000000" w:themeColor="text1"/>
        </w:rPr>
        <w:t> </w:t>
      </w:r>
      <w:r w:rsidR="004E25C7" w:rsidRPr="003162DA">
        <w:rPr>
          <w:rFonts w:ascii="Arial" w:hAnsi="Arial"/>
          <w:color w:val="000000" w:themeColor="text1"/>
        </w:rPr>
        <w:t>czerwca</w:t>
      </w:r>
      <w:r w:rsidR="00415E43" w:rsidRPr="003162DA">
        <w:rPr>
          <w:rFonts w:ascii="Arial" w:hAnsi="Arial"/>
          <w:color w:val="000000" w:themeColor="text1"/>
        </w:rPr>
        <w:t xml:space="preserve"> </w:t>
      </w:r>
      <w:r w:rsidR="004E25C7" w:rsidRPr="003162DA">
        <w:rPr>
          <w:rFonts w:ascii="Arial" w:hAnsi="Arial"/>
          <w:color w:val="000000" w:themeColor="text1"/>
        </w:rPr>
        <w:t>2022</w:t>
      </w:r>
      <w:r w:rsidR="00415E43" w:rsidRPr="003162DA">
        <w:rPr>
          <w:rFonts w:ascii="Arial" w:hAnsi="Arial"/>
          <w:color w:val="000000" w:themeColor="text1"/>
        </w:rPr>
        <w:t xml:space="preserve"> r. w sprawie warunków technicznych, jakim powinny odpowiadać drogi publiczne , Dz. U. </w:t>
      </w:r>
      <w:r w:rsidR="004E25C7" w:rsidRPr="003162DA">
        <w:rPr>
          <w:rFonts w:ascii="Arial" w:hAnsi="Arial"/>
          <w:color w:val="000000" w:themeColor="text1"/>
        </w:rPr>
        <w:t>z 2022 r,</w:t>
      </w:r>
      <w:r w:rsidR="00415E43" w:rsidRPr="003162DA">
        <w:rPr>
          <w:rFonts w:ascii="Arial" w:hAnsi="Arial"/>
          <w:color w:val="000000" w:themeColor="text1"/>
        </w:rPr>
        <w:t xml:space="preserve"> poz.</w:t>
      </w:r>
      <w:r w:rsidR="004E25C7" w:rsidRPr="003162DA">
        <w:rPr>
          <w:rFonts w:ascii="Arial" w:hAnsi="Arial"/>
          <w:color w:val="000000" w:themeColor="text1"/>
        </w:rPr>
        <w:t>1518</w:t>
      </w:r>
      <w:r w:rsidR="00415E43" w:rsidRPr="003162DA">
        <w:rPr>
          <w:rFonts w:ascii="Arial" w:hAnsi="Arial"/>
          <w:color w:val="000000" w:themeColor="text1"/>
        </w:rPr>
        <w:t>.</w:t>
      </w:r>
    </w:p>
    <w:p w:rsidR="00415E43" w:rsidRPr="003162DA" w:rsidRDefault="00415E43" w:rsidP="00415E43">
      <w:pPr>
        <w:rPr>
          <w:color w:val="000000" w:themeColor="text1"/>
        </w:rPr>
      </w:pP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36"/>
        <w:gridCol w:w="4678"/>
      </w:tblGrid>
      <w:tr w:rsidR="003162DA" w:rsidRPr="003162DA" w:rsidTr="00415E43">
        <w:trPr>
          <w:cantSplit/>
        </w:trPr>
        <w:tc>
          <w:tcPr>
            <w:tcW w:w="4536" w:type="dxa"/>
          </w:tcPr>
          <w:p w:rsidR="00415E43" w:rsidRPr="003162DA" w:rsidRDefault="00415E43" w:rsidP="00415E43">
            <w:pPr>
              <w:rPr>
                <w:rFonts w:ascii="Arial" w:hAnsi="Arial"/>
                <w:color w:val="000000" w:themeColor="text1"/>
                <w:sz w:val="22"/>
                <w:szCs w:val="22"/>
              </w:rPr>
            </w:pPr>
            <w:r w:rsidRPr="003162DA">
              <w:rPr>
                <w:rFonts w:ascii="Arial" w:hAnsi="Arial"/>
                <w:color w:val="000000" w:themeColor="text1"/>
                <w:sz w:val="22"/>
                <w:szCs w:val="22"/>
              </w:rPr>
              <w:t>Klasa drogi</w:t>
            </w:r>
          </w:p>
        </w:tc>
        <w:tc>
          <w:tcPr>
            <w:tcW w:w="4678" w:type="dxa"/>
          </w:tcPr>
          <w:p w:rsidR="00415E43" w:rsidRPr="003162DA" w:rsidRDefault="000C53D3" w:rsidP="00415E43">
            <w:pPr>
              <w:jc w:val="right"/>
              <w:rPr>
                <w:rFonts w:ascii="Arial" w:hAnsi="Arial"/>
                <w:color w:val="000000" w:themeColor="text1"/>
                <w:sz w:val="22"/>
                <w:szCs w:val="22"/>
              </w:rPr>
            </w:pPr>
            <w:r w:rsidRPr="003162DA">
              <w:rPr>
                <w:rFonts w:ascii="Arial" w:hAnsi="Arial"/>
                <w:color w:val="000000" w:themeColor="text1"/>
                <w:sz w:val="22"/>
                <w:szCs w:val="22"/>
              </w:rPr>
              <w:t>Ciąg pieszo – rowerowy</w:t>
            </w:r>
          </w:p>
        </w:tc>
      </w:tr>
      <w:tr w:rsidR="003162DA" w:rsidRPr="003162DA" w:rsidTr="00415E43">
        <w:trPr>
          <w:cantSplit/>
        </w:trPr>
        <w:tc>
          <w:tcPr>
            <w:tcW w:w="4536" w:type="dxa"/>
          </w:tcPr>
          <w:p w:rsidR="00415E43" w:rsidRPr="003162DA" w:rsidRDefault="00415E43" w:rsidP="00415E43">
            <w:pPr>
              <w:rPr>
                <w:rFonts w:ascii="Arial" w:hAnsi="Arial"/>
                <w:color w:val="000000" w:themeColor="text1"/>
                <w:sz w:val="22"/>
                <w:szCs w:val="22"/>
              </w:rPr>
            </w:pPr>
            <w:r w:rsidRPr="003162DA">
              <w:rPr>
                <w:rFonts w:ascii="Arial" w:hAnsi="Arial"/>
                <w:color w:val="000000" w:themeColor="text1"/>
                <w:sz w:val="22"/>
                <w:szCs w:val="22"/>
              </w:rPr>
              <w:t>Szerokość pasa ruchu</w:t>
            </w:r>
          </w:p>
        </w:tc>
        <w:tc>
          <w:tcPr>
            <w:tcW w:w="4678" w:type="dxa"/>
          </w:tcPr>
          <w:p w:rsidR="00415E43" w:rsidRPr="003162DA" w:rsidRDefault="009C179C" w:rsidP="002F36AD">
            <w:pPr>
              <w:jc w:val="right"/>
              <w:rPr>
                <w:rFonts w:ascii="Arial" w:hAnsi="Arial"/>
                <w:color w:val="000000" w:themeColor="text1"/>
                <w:sz w:val="22"/>
                <w:szCs w:val="22"/>
              </w:rPr>
            </w:pPr>
            <w:r w:rsidRPr="003162DA">
              <w:rPr>
                <w:rFonts w:ascii="Arial" w:hAnsi="Arial"/>
                <w:color w:val="000000" w:themeColor="text1"/>
                <w:sz w:val="22"/>
                <w:szCs w:val="22"/>
              </w:rPr>
              <w:t xml:space="preserve"> 3</w:t>
            </w:r>
            <w:r w:rsidR="002C192C" w:rsidRPr="003162DA">
              <w:rPr>
                <w:rFonts w:ascii="Arial" w:hAnsi="Arial"/>
                <w:color w:val="000000" w:themeColor="text1"/>
                <w:sz w:val="22"/>
                <w:szCs w:val="22"/>
              </w:rPr>
              <w:t>,50</w:t>
            </w:r>
            <w:r w:rsidR="00415E43" w:rsidRPr="003162DA">
              <w:rPr>
                <w:rFonts w:ascii="Arial" w:hAnsi="Arial"/>
                <w:color w:val="000000" w:themeColor="text1"/>
                <w:sz w:val="22"/>
                <w:szCs w:val="22"/>
              </w:rPr>
              <w:t xml:space="preserve"> m</w:t>
            </w:r>
          </w:p>
        </w:tc>
      </w:tr>
      <w:tr w:rsidR="003162DA" w:rsidRPr="003162DA" w:rsidTr="00415E43">
        <w:trPr>
          <w:cantSplit/>
        </w:trPr>
        <w:tc>
          <w:tcPr>
            <w:tcW w:w="4536" w:type="dxa"/>
          </w:tcPr>
          <w:p w:rsidR="00415E43" w:rsidRPr="003162DA" w:rsidRDefault="00415E43" w:rsidP="00415E43">
            <w:pPr>
              <w:rPr>
                <w:rFonts w:ascii="Arial" w:hAnsi="Arial"/>
                <w:color w:val="000000" w:themeColor="text1"/>
                <w:sz w:val="22"/>
                <w:szCs w:val="22"/>
              </w:rPr>
            </w:pPr>
            <w:r w:rsidRPr="003162DA">
              <w:rPr>
                <w:rFonts w:ascii="Arial" w:hAnsi="Arial"/>
                <w:color w:val="000000" w:themeColor="text1"/>
                <w:sz w:val="22"/>
                <w:szCs w:val="22"/>
              </w:rPr>
              <w:t xml:space="preserve">Pochylenie </w:t>
            </w:r>
            <w:r w:rsidR="00C928CD" w:rsidRPr="003162DA">
              <w:rPr>
                <w:rFonts w:ascii="Arial" w:hAnsi="Arial"/>
                <w:color w:val="000000" w:themeColor="text1"/>
                <w:sz w:val="22"/>
                <w:szCs w:val="22"/>
              </w:rPr>
              <w:t>jezdni</w:t>
            </w:r>
          </w:p>
        </w:tc>
        <w:tc>
          <w:tcPr>
            <w:tcW w:w="4678" w:type="dxa"/>
          </w:tcPr>
          <w:p w:rsidR="00415E43" w:rsidRPr="003162DA" w:rsidRDefault="007B0F5B" w:rsidP="002F36AD">
            <w:pPr>
              <w:jc w:val="right"/>
              <w:rPr>
                <w:rFonts w:ascii="Arial" w:hAnsi="Arial"/>
                <w:color w:val="000000" w:themeColor="text1"/>
                <w:szCs w:val="20"/>
              </w:rPr>
            </w:pPr>
            <w:r w:rsidRPr="003162DA">
              <w:rPr>
                <w:rFonts w:ascii="Arial" w:hAnsi="Arial"/>
                <w:color w:val="000000" w:themeColor="text1"/>
                <w:szCs w:val="20"/>
              </w:rPr>
              <w:t>1,5</w:t>
            </w:r>
            <w:r w:rsidR="00C928CD" w:rsidRPr="003162DA">
              <w:rPr>
                <w:rFonts w:ascii="Arial" w:hAnsi="Arial"/>
                <w:color w:val="000000" w:themeColor="text1"/>
                <w:szCs w:val="20"/>
              </w:rPr>
              <w:t>0</w:t>
            </w:r>
            <w:r w:rsidR="001731C1" w:rsidRPr="003162DA">
              <w:rPr>
                <w:rFonts w:ascii="Arial" w:hAnsi="Arial"/>
                <w:color w:val="000000" w:themeColor="text1"/>
                <w:szCs w:val="20"/>
              </w:rPr>
              <w:t>%</w:t>
            </w:r>
          </w:p>
        </w:tc>
      </w:tr>
      <w:tr w:rsidR="00415E43" w:rsidRPr="003162DA" w:rsidTr="00415E43">
        <w:trPr>
          <w:cantSplit/>
        </w:trPr>
        <w:tc>
          <w:tcPr>
            <w:tcW w:w="4536" w:type="dxa"/>
          </w:tcPr>
          <w:p w:rsidR="00415E43" w:rsidRPr="003162DA" w:rsidRDefault="00415E43" w:rsidP="00415E43">
            <w:pPr>
              <w:rPr>
                <w:rFonts w:ascii="Arial" w:hAnsi="Arial"/>
                <w:color w:val="000000" w:themeColor="text1"/>
                <w:sz w:val="22"/>
                <w:szCs w:val="22"/>
              </w:rPr>
            </w:pPr>
            <w:r w:rsidRPr="003162DA">
              <w:rPr>
                <w:rFonts w:ascii="Arial" w:hAnsi="Arial"/>
                <w:color w:val="000000" w:themeColor="text1"/>
                <w:sz w:val="22"/>
                <w:szCs w:val="22"/>
              </w:rPr>
              <w:t>Szerokość pasa drogowego</w:t>
            </w:r>
          </w:p>
        </w:tc>
        <w:tc>
          <w:tcPr>
            <w:tcW w:w="4678" w:type="dxa"/>
          </w:tcPr>
          <w:p w:rsidR="00415E43" w:rsidRPr="003162DA" w:rsidRDefault="00E81C2D" w:rsidP="002F36AD">
            <w:pPr>
              <w:jc w:val="right"/>
              <w:rPr>
                <w:rFonts w:ascii="Arial" w:hAnsi="Arial"/>
                <w:color w:val="000000" w:themeColor="text1"/>
                <w:sz w:val="22"/>
                <w:szCs w:val="22"/>
              </w:rPr>
            </w:pPr>
            <w:r w:rsidRPr="003162DA">
              <w:rPr>
                <w:rFonts w:ascii="Arial" w:hAnsi="Arial"/>
                <w:color w:val="000000" w:themeColor="text1"/>
                <w:sz w:val="22"/>
                <w:szCs w:val="22"/>
              </w:rPr>
              <w:t>Do 5</w:t>
            </w:r>
            <w:r w:rsidR="008C4FC5" w:rsidRPr="003162DA">
              <w:rPr>
                <w:rFonts w:ascii="Arial" w:hAnsi="Arial"/>
                <w:color w:val="000000" w:themeColor="text1"/>
                <w:sz w:val="22"/>
                <w:szCs w:val="22"/>
              </w:rPr>
              <w:t>,5</w:t>
            </w:r>
            <w:r w:rsidR="009C179C" w:rsidRPr="003162DA">
              <w:rPr>
                <w:rFonts w:ascii="Arial" w:hAnsi="Arial"/>
                <w:color w:val="000000" w:themeColor="text1"/>
                <w:sz w:val="22"/>
                <w:szCs w:val="22"/>
              </w:rPr>
              <w:t>0</w:t>
            </w:r>
            <w:r w:rsidR="00415E43" w:rsidRPr="003162DA">
              <w:rPr>
                <w:rFonts w:ascii="Arial" w:hAnsi="Arial"/>
                <w:color w:val="000000" w:themeColor="text1"/>
                <w:sz w:val="22"/>
                <w:szCs w:val="22"/>
              </w:rPr>
              <w:t xml:space="preserve"> m </w:t>
            </w:r>
          </w:p>
        </w:tc>
      </w:tr>
    </w:tbl>
    <w:p w:rsidR="00415E43" w:rsidRPr="003162DA" w:rsidRDefault="00415E43" w:rsidP="00415E43">
      <w:pPr>
        <w:tabs>
          <w:tab w:val="left" w:pos="1080"/>
        </w:tabs>
        <w:ind w:left="360"/>
        <w:rPr>
          <w:rFonts w:ascii="Arial" w:hAnsi="Arial"/>
          <w:b/>
          <w:color w:val="000000" w:themeColor="text1"/>
        </w:rPr>
      </w:pPr>
    </w:p>
    <w:p w:rsidR="001B52FB" w:rsidRPr="003162DA" w:rsidRDefault="001B52FB" w:rsidP="00415E43">
      <w:pPr>
        <w:tabs>
          <w:tab w:val="left" w:pos="1080"/>
        </w:tabs>
        <w:ind w:left="360"/>
        <w:rPr>
          <w:rFonts w:ascii="Arial" w:hAnsi="Arial"/>
          <w:b/>
          <w:color w:val="000000" w:themeColor="text1"/>
        </w:rPr>
      </w:pPr>
    </w:p>
    <w:p w:rsidR="00415E43" w:rsidRPr="003162DA" w:rsidRDefault="00415E43" w:rsidP="00415E43">
      <w:pPr>
        <w:pStyle w:val="AW11"/>
        <w:rPr>
          <w:color w:val="000000" w:themeColor="text1"/>
        </w:rPr>
      </w:pPr>
      <w:bookmarkStart w:id="51" w:name="_Toc454781813"/>
      <w:bookmarkStart w:id="52" w:name="_Toc459303630"/>
      <w:r w:rsidRPr="003162DA">
        <w:rPr>
          <w:color w:val="000000" w:themeColor="text1"/>
        </w:rPr>
        <w:t>4.</w:t>
      </w:r>
      <w:r w:rsidR="001B7374" w:rsidRPr="003162DA">
        <w:rPr>
          <w:color w:val="000000" w:themeColor="text1"/>
        </w:rPr>
        <w:t>2</w:t>
      </w:r>
      <w:r w:rsidRPr="003162DA">
        <w:rPr>
          <w:color w:val="000000" w:themeColor="text1"/>
        </w:rPr>
        <w:t>.  Konstrukcja nawierzchni jezdni</w:t>
      </w:r>
      <w:bookmarkEnd w:id="51"/>
      <w:bookmarkEnd w:id="52"/>
    </w:p>
    <w:p w:rsidR="00415E43" w:rsidRPr="003162DA" w:rsidRDefault="00415E43" w:rsidP="00415E43">
      <w:pPr>
        <w:pStyle w:val="Stopka"/>
        <w:tabs>
          <w:tab w:val="left" w:pos="708"/>
        </w:tabs>
        <w:rPr>
          <w:rFonts w:ascii="Arial" w:hAnsi="Arial"/>
          <w:b/>
          <w:color w:val="000000" w:themeColor="text1"/>
        </w:rPr>
      </w:pPr>
    </w:p>
    <w:p w:rsidR="00415E43" w:rsidRPr="003162DA" w:rsidRDefault="00415E43" w:rsidP="001D1378">
      <w:pPr>
        <w:rPr>
          <w:rFonts w:ascii="Arial" w:hAnsi="Arial"/>
          <w:color w:val="000000" w:themeColor="text1"/>
        </w:rPr>
      </w:pPr>
      <w:r w:rsidRPr="003162DA">
        <w:rPr>
          <w:rFonts w:ascii="Arial" w:hAnsi="Arial"/>
          <w:color w:val="000000" w:themeColor="text1"/>
        </w:rPr>
        <w:t>Konstrukcję nawierzchni zaprojektowano w oparciu o dane ruchowe, warunki gruntowe</w:t>
      </w:r>
      <w:r w:rsidR="00686719" w:rsidRPr="003162DA">
        <w:rPr>
          <w:rFonts w:ascii="Arial" w:hAnsi="Arial"/>
          <w:color w:val="000000" w:themeColor="text1"/>
        </w:rPr>
        <w:t xml:space="preserve">      </w:t>
      </w:r>
      <w:r w:rsidRPr="003162DA">
        <w:rPr>
          <w:rFonts w:ascii="Arial" w:hAnsi="Arial"/>
          <w:color w:val="000000" w:themeColor="text1"/>
        </w:rPr>
        <w:t xml:space="preserve"> </w:t>
      </w:r>
      <w:r w:rsidR="00686719" w:rsidRPr="003162DA">
        <w:rPr>
          <w:rFonts w:ascii="Arial" w:hAnsi="Arial"/>
          <w:color w:val="000000" w:themeColor="text1"/>
        </w:rPr>
        <w:t xml:space="preserve">/ badania geologiczne/ </w:t>
      </w:r>
      <w:r w:rsidRPr="003162DA">
        <w:rPr>
          <w:rFonts w:ascii="Arial" w:hAnsi="Arial"/>
          <w:color w:val="000000" w:themeColor="text1"/>
        </w:rPr>
        <w:t xml:space="preserve">oraz analizę wytrzymałościową różnych rodzajów materiałów, jakie mogą być użyte do ich budowy. </w:t>
      </w:r>
    </w:p>
    <w:p w:rsidR="001731C1" w:rsidRPr="003162DA" w:rsidRDefault="001731C1" w:rsidP="00415E43">
      <w:pPr>
        <w:pStyle w:val="Stopka"/>
        <w:tabs>
          <w:tab w:val="left" w:pos="708"/>
        </w:tabs>
        <w:rPr>
          <w:rFonts w:ascii="Arial" w:hAnsi="Arial"/>
          <w:color w:val="000000" w:themeColor="text1"/>
        </w:rPr>
      </w:pPr>
    </w:p>
    <w:p w:rsidR="001B52FB" w:rsidRPr="003162DA" w:rsidRDefault="001B52FB" w:rsidP="00415E43">
      <w:pPr>
        <w:pStyle w:val="Stopka"/>
        <w:tabs>
          <w:tab w:val="left" w:pos="708"/>
        </w:tabs>
        <w:rPr>
          <w:rFonts w:ascii="Arial" w:hAnsi="Arial"/>
          <w:color w:val="000000" w:themeColor="text1"/>
        </w:rPr>
      </w:pPr>
    </w:p>
    <w:p w:rsidR="001B52FB" w:rsidRPr="003162DA" w:rsidRDefault="001B52FB" w:rsidP="00415E43">
      <w:pPr>
        <w:pStyle w:val="Stopka"/>
        <w:tabs>
          <w:tab w:val="left" w:pos="708"/>
        </w:tabs>
        <w:rPr>
          <w:rFonts w:ascii="Arial" w:hAnsi="Arial"/>
          <w:color w:val="000000" w:themeColor="text1"/>
        </w:rPr>
      </w:pPr>
    </w:p>
    <w:p w:rsidR="00415E43" w:rsidRPr="003162DA" w:rsidRDefault="00415E43" w:rsidP="00534734">
      <w:pPr>
        <w:jc w:val="center"/>
        <w:rPr>
          <w:rFonts w:ascii="Arial" w:hAnsi="Arial"/>
          <w:b/>
          <w:color w:val="000000" w:themeColor="text1"/>
          <w:sz w:val="32"/>
          <w:szCs w:val="32"/>
          <w:u w:val="single"/>
        </w:rPr>
      </w:pPr>
      <w:r w:rsidRPr="003162DA">
        <w:rPr>
          <w:rFonts w:ascii="Arial" w:hAnsi="Arial"/>
          <w:b/>
          <w:color w:val="000000" w:themeColor="text1"/>
          <w:sz w:val="32"/>
          <w:szCs w:val="32"/>
          <w:u w:val="single"/>
        </w:rPr>
        <w:t xml:space="preserve">Konstrukcja </w:t>
      </w:r>
      <w:r w:rsidR="00B95A70" w:rsidRPr="003162DA">
        <w:rPr>
          <w:rFonts w:ascii="Arial" w:hAnsi="Arial"/>
          <w:b/>
          <w:color w:val="000000" w:themeColor="text1"/>
          <w:sz w:val="32"/>
          <w:szCs w:val="32"/>
          <w:u w:val="single"/>
        </w:rPr>
        <w:t>nawierzchni</w:t>
      </w:r>
    </w:p>
    <w:p w:rsidR="008812A4" w:rsidRPr="003162DA" w:rsidRDefault="008812A4" w:rsidP="00415E43">
      <w:pPr>
        <w:jc w:val="center"/>
        <w:rPr>
          <w:b/>
          <w:color w:val="000000" w:themeColor="text1"/>
          <w:sz w:val="40"/>
          <w:szCs w:val="40"/>
          <w:u w:val="single"/>
        </w:rPr>
      </w:pPr>
    </w:p>
    <w:tbl>
      <w:tblPr>
        <w:tblW w:w="511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6"/>
        <w:gridCol w:w="6329"/>
        <w:gridCol w:w="1795"/>
        <w:gridCol w:w="758"/>
      </w:tblGrid>
      <w:tr w:rsidR="003162DA" w:rsidRPr="003162DA" w:rsidTr="00BC33A0">
        <w:trPr>
          <w:trHeight w:val="454"/>
          <w:tblHeader/>
        </w:trPr>
        <w:tc>
          <w:tcPr>
            <w:tcW w:w="324" w:type="pct"/>
            <w:shd w:val="clear" w:color="auto" w:fill="auto"/>
            <w:vAlign w:val="center"/>
          </w:tcPr>
          <w:p w:rsidR="00415E43" w:rsidRPr="003162DA" w:rsidRDefault="00415E43" w:rsidP="00415E43">
            <w:pPr>
              <w:pStyle w:val="KPTabelka"/>
              <w:rPr>
                <w:color w:val="000000" w:themeColor="text1"/>
              </w:rPr>
            </w:pPr>
            <w:r w:rsidRPr="003162DA">
              <w:rPr>
                <w:color w:val="000000" w:themeColor="text1"/>
              </w:rPr>
              <w:t>Lp.</w:t>
            </w:r>
          </w:p>
        </w:tc>
        <w:tc>
          <w:tcPr>
            <w:tcW w:w="3332" w:type="pct"/>
            <w:shd w:val="clear" w:color="auto" w:fill="auto"/>
            <w:vAlign w:val="center"/>
          </w:tcPr>
          <w:p w:rsidR="00415E43" w:rsidRPr="003162DA" w:rsidRDefault="00415E43" w:rsidP="00415E43">
            <w:pPr>
              <w:pStyle w:val="KPTabelka"/>
              <w:rPr>
                <w:color w:val="000000" w:themeColor="text1"/>
              </w:rPr>
            </w:pPr>
            <w:r w:rsidRPr="003162DA">
              <w:rPr>
                <w:color w:val="000000" w:themeColor="text1"/>
              </w:rPr>
              <w:t xml:space="preserve">Warstwy konstrukcyjne nawierzchni </w:t>
            </w:r>
          </w:p>
        </w:tc>
        <w:tc>
          <w:tcPr>
            <w:tcW w:w="945" w:type="pct"/>
            <w:tcBorders>
              <w:bottom w:val="single" w:sz="4" w:space="0" w:color="auto"/>
              <w:right w:val="single" w:sz="4" w:space="0" w:color="auto"/>
            </w:tcBorders>
            <w:shd w:val="clear" w:color="auto" w:fill="auto"/>
            <w:vAlign w:val="center"/>
          </w:tcPr>
          <w:p w:rsidR="00415E43" w:rsidRPr="003162DA" w:rsidRDefault="00415E43" w:rsidP="00415E43">
            <w:pPr>
              <w:pStyle w:val="KPTabelka"/>
              <w:rPr>
                <w:color w:val="000000" w:themeColor="text1"/>
              </w:rPr>
            </w:pPr>
            <w:r w:rsidRPr="003162DA">
              <w:rPr>
                <w:color w:val="000000" w:themeColor="text1"/>
              </w:rPr>
              <w:t xml:space="preserve">Grubość </w:t>
            </w:r>
          </w:p>
          <w:p w:rsidR="00415E43" w:rsidRPr="003162DA" w:rsidRDefault="00415E43" w:rsidP="00415E43">
            <w:pPr>
              <w:pStyle w:val="KPTabelka"/>
              <w:rPr>
                <w:color w:val="000000" w:themeColor="text1"/>
              </w:rPr>
            </w:pPr>
            <w:r w:rsidRPr="003162DA">
              <w:rPr>
                <w:color w:val="000000" w:themeColor="text1"/>
              </w:rPr>
              <w:t>warstwy</w:t>
            </w:r>
          </w:p>
        </w:tc>
        <w:tc>
          <w:tcPr>
            <w:tcW w:w="399" w:type="pct"/>
            <w:vMerge w:val="restart"/>
            <w:tcBorders>
              <w:top w:val="nil"/>
              <w:left w:val="single" w:sz="4" w:space="0" w:color="auto"/>
              <w:bottom w:val="nil"/>
              <w:right w:val="nil"/>
            </w:tcBorders>
          </w:tcPr>
          <w:p w:rsidR="00415E43" w:rsidRPr="003162DA" w:rsidRDefault="00415E43" w:rsidP="00415E43">
            <w:pPr>
              <w:pStyle w:val="KPTabelka"/>
              <w:rPr>
                <w:color w:val="000000" w:themeColor="text1"/>
                <w:sz w:val="16"/>
                <w:szCs w:val="16"/>
              </w:rPr>
            </w:pPr>
          </w:p>
        </w:tc>
      </w:tr>
      <w:tr w:rsidR="003162DA" w:rsidRPr="003162DA" w:rsidTr="00BC33A0">
        <w:trPr>
          <w:tblHeader/>
        </w:trPr>
        <w:tc>
          <w:tcPr>
            <w:tcW w:w="324" w:type="pct"/>
            <w:shd w:val="clear" w:color="auto" w:fill="auto"/>
            <w:vAlign w:val="center"/>
          </w:tcPr>
          <w:p w:rsidR="00415E43" w:rsidRPr="003162DA" w:rsidRDefault="00415E43" w:rsidP="00415E43">
            <w:pPr>
              <w:pStyle w:val="KPTabelka"/>
              <w:rPr>
                <w:i/>
                <w:color w:val="000000" w:themeColor="text1"/>
                <w:sz w:val="16"/>
                <w:szCs w:val="16"/>
              </w:rPr>
            </w:pPr>
            <w:r w:rsidRPr="003162DA">
              <w:rPr>
                <w:i/>
                <w:color w:val="000000" w:themeColor="text1"/>
                <w:sz w:val="16"/>
                <w:szCs w:val="16"/>
              </w:rPr>
              <w:t>1</w:t>
            </w:r>
          </w:p>
        </w:tc>
        <w:tc>
          <w:tcPr>
            <w:tcW w:w="3332" w:type="pct"/>
            <w:shd w:val="clear" w:color="auto" w:fill="auto"/>
            <w:vAlign w:val="center"/>
          </w:tcPr>
          <w:p w:rsidR="00415E43" w:rsidRPr="003162DA" w:rsidRDefault="00415E43" w:rsidP="00415E43">
            <w:pPr>
              <w:pStyle w:val="KPTabelka"/>
              <w:rPr>
                <w:i/>
                <w:color w:val="000000" w:themeColor="text1"/>
                <w:sz w:val="16"/>
                <w:szCs w:val="16"/>
              </w:rPr>
            </w:pPr>
            <w:r w:rsidRPr="003162DA">
              <w:rPr>
                <w:i/>
                <w:color w:val="000000" w:themeColor="text1"/>
                <w:sz w:val="16"/>
                <w:szCs w:val="16"/>
              </w:rPr>
              <w:t>2</w:t>
            </w:r>
          </w:p>
        </w:tc>
        <w:tc>
          <w:tcPr>
            <w:tcW w:w="945" w:type="pct"/>
            <w:tcBorders>
              <w:right w:val="single" w:sz="4" w:space="0" w:color="auto"/>
            </w:tcBorders>
            <w:shd w:val="clear" w:color="auto" w:fill="auto"/>
            <w:vAlign w:val="center"/>
          </w:tcPr>
          <w:p w:rsidR="00415E43" w:rsidRPr="003162DA" w:rsidRDefault="00415E43" w:rsidP="00415E43">
            <w:pPr>
              <w:pStyle w:val="KPTabelka"/>
              <w:rPr>
                <w:i/>
                <w:color w:val="000000" w:themeColor="text1"/>
                <w:sz w:val="16"/>
                <w:szCs w:val="16"/>
              </w:rPr>
            </w:pPr>
            <w:r w:rsidRPr="003162DA">
              <w:rPr>
                <w:i/>
                <w:color w:val="000000" w:themeColor="text1"/>
                <w:sz w:val="16"/>
                <w:szCs w:val="16"/>
              </w:rPr>
              <w:t>3</w:t>
            </w:r>
          </w:p>
        </w:tc>
        <w:tc>
          <w:tcPr>
            <w:tcW w:w="399" w:type="pct"/>
            <w:vMerge/>
            <w:tcBorders>
              <w:top w:val="nil"/>
              <w:left w:val="single" w:sz="4" w:space="0" w:color="auto"/>
              <w:bottom w:val="single" w:sz="4" w:space="0" w:color="auto"/>
              <w:right w:val="nil"/>
            </w:tcBorders>
          </w:tcPr>
          <w:p w:rsidR="00415E43" w:rsidRPr="003162DA" w:rsidRDefault="00415E43" w:rsidP="00415E43">
            <w:pPr>
              <w:pStyle w:val="KPTabelka"/>
              <w:rPr>
                <w:i/>
                <w:color w:val="000000" w:themeColor="text1"/>
                <w:sz w:val="16"/>
                <w:szCs w:val="16"/>
              </w:rPr>
            </w:pPr>
          </w:p>
        </w:tc>
      </w:tr>
      <w:tr w:rsidR="003162DA" w:rsidRPr="003162DA" w:rsidTr="00BC33A0">
        <w:trPr>
          <w:trHeight w:val="340"/>
        </w:trPr>
        <w:tc>
          <w:tcPr>
            <w:tcW w:w="324" w:type="pct"/>
            <w:shd w:val="clear" w:color="auto" w:fill="auto"/>
            <w:vAlign w:val="center"/>
          </w:tcPr>
          <w:p w:rsidR="00415E43" w:rsidRPr="003162DA" w:rsidRDefault="00415E43" w:rsidP="00415E43">
            <w:pPr>
              <w:pStyle w:val="KPTabelka"/>
              <w:rPr>
                <w:color w:val="000000" w:themeColor="text1"/>
                <w:sz w:val="22"/>
                <w:szCs w:val="22"/>
              </w:rPr>
            </w:pPr>
            <w:r w:rsidRPr="003162DA">
              <w:rPr>
                <w:color w:val="000000" w:themeColor="text1"/>
                <w:sz w:val="22"/>
                <w:szCs w:val="22"/>
              </w:rPr>
              <w:t>1.</w:t>
            </w:r>
          </w:p>
        </w:tc>
        <w:tc>
          <w:tcPr>
            <w:tcW w:w="3332" w:type="pct"/>
            <w:shd w:val="clear" w:color="auto" w:fill="auto"/>
            <w:vAlign w:val="center"/>
          </w:tcPr>
          <w:p w:rsidR="00415E43" w:rsidRPr="003162DA" w:rsidRDefault="00415E43" w:rsidP="00D473D5">
            <w:pPr>
              <w:pStyle w:val="KPTabelka"/>
              <w:rPr>
                <w:color w:val="000000" w:themeColor="text1"/>
                <w:sz w:val="22"/>
                <w:szCs w:val="22"/>
              </w:rPr>
            </w:pPr>
            <w:r w:rsidRPr="003162DA">
              <w:rPr>
                <w:color w:val="000000" w:themeColor="text1"/>
                <w:sz w:val="22"/>
                <w:szCs w:val="22"/>
              </w:rPr>
              <w:t xml:space="preserve">Warstwa ścieralna z </w:t>
            </w:r>
            <w:r w:rsidR="00FB06EA" w:rsidRPr="003162DA">
              <w:rPr>
                <w:color w:val="000000" w:themeColor="text1"/>
                <w:sz w:val="22"/>
                <w:szCs w:val="22"/>
              </w:rPr>
              <w:t>kostki brukowej betonowej</w:t>
            </w:r>
            <w:r w:rsidR="00DE0928" w:rsidRPr="003162DA">
              <w:rPr>
                <w:color w:val="000000" w:themeColor="text1"/>
                <w:sz w:val="22"/>
                <w:szCs w:val="22"/>
              </w:rPr>
              <w:t xml:space="preserve"> </w:t>
            </w:r>
            <w:proofErr w:type="spellStart"/>
            <w:r w:rsidR="00DE0928" w:rsidRPr="003162DA">
              <w:rPr>
                <w:color w:val="000000" w:themeColor="text1"/>
                <w:sz w:val="22"/>
                <w:szCs w:val="22"/>
              </w:rPr>
              <w:t>wibroprasowanej</w:t>
            </w:r>
            <w:proofErr w:type="spellEnd"/>
            <w:r w:rsidR="000C53D3" w:rsidRPr="003162DA">
              <w:rPr>
                <w:color w:val="000000" w:themeColor="text1"/>
                <w:sz w:val="22"/>
                <w:szCs w:val="22"/>
              </w:rPr>
              <w:t xml:space="preserve"> </w:t>
            </w:r>
            <w:proofErr w:type="spellStart"/>
            <w:r w:rsidR="000C53D3" w:rsidRPr="003162DA">
              <w:rPr>
                <w:color w:val="000000" w:themeColor="text1"/>
                <w:sz w:val="22"/>
                <w:szCs w:val="22"/>
              </w:rPr>
              <w:t>bezfazowej</w:t>
            </w:r>
            <w:proofErr w:type="spellEnd"/>
          </w:p>
        </w:tc>
        <w:tc>
          <w:tcPr>
            <w:tcW w:w="945" w:type="pct"/>
            <w:shd w:val="clear" w:color="auto" w:fill="auto"/>
            <w:vAlign w:val="center"/>
          </w:tcPr>
          <w:p w:rsidR="00415E43" w:rsidRPr="003162DA" w:rsidRDefault="00FB06EA" w:rsidP="00415E43">
            <w:pPr>
              <w:pStyle w:val="KPTabelka"/>
              <w:rPr>
                <w:color w:val="000000" w:themeColor="text1"/>
                <w:sz w:val="22"/>
                <w:szCs w:val="22"/>
              </w:rPr>
            </w:pPr>
            <w:r w:rsidRPr="003162DA">
              <w:rPr>
                <w:color w:val="000000" w:themeColor="text1"/>
                <w:sz w:val="22"/>
                <w:szCs w:val="22"/>
              </w:rPr>
              <w:t>8</w:t>
            </w:r>
            <w:r w:rsidR="00415E43" w:rsidRPr="003162DA">
              <w:rPr>
                <w:color w:val="000000" w:themeColor="text1"/>
                <w:sz w:val="22"/>
                <w:szCs w:val="22"/>
              </w:rPr>
              <w:t xml:space="preserve"> cm</w:t>
            </w:r>
          </w:p>
        </w:tc>
        <w:tc>
          <w:tcPr>
            <w:tcW w:w="399" w:type="pct"/>
            <w:vMerge w:val="restart"/>
            <w:tcBorders>
              <w:top w:val="single" w:sz="4" w:space="0" w:color="auto"/>
            </w:tcBorders>
            <w:textDirection w:val="btLr"/>
          </w:tcPr>
          <w:p w:rsidR="00415E43" w:rsidRPr="003162DA" w:rsidRDefault="00415E43" w:rsidP="00415E43">
            <w:pPr>
              <w:pStyle w:val="KPTabelka"/>
              <w:rPr>
                <w:color w:val="000000" w:themeColor="text1"/>
                <w:sz w:val="18"/>
                <w:szCs w:val="18"/>
              </w:rPr>
            </w:pPr>
            <w:r w:rsidRPr="003162DA">
              <w:rPr>
                <w:color w:val="000000" w:themeColor="text1"/>
                <w:sz w:val="18"/>
                <w:szCs w:val="18"/>
              </w:rPr>
              <w:t>Konstrukcja nawierzchni</w:t>
            </w:r>
          </w:p>
        </w:tc>
      </w:tr>
      <w:tr w:rsidR="003162DA" w:rsidRPr="003162DA" w:rsidTr="00BC33A0">
        <w:trPr>
          <w:trHeight w:val="340"/>
        </w:trPr>
        <w:tc>
          <w:tcPr>
            <w:tcW w:w="324" w:type="pct"/>
            <w:shd w:val="clear" w:color="auto" w:fill="auto"/>
            <w:vAlign w:val="center"/>
          </w:tcPr>
          <w:p w:rsidR="00415E43" w:rsidRPr="003162DA" w:rsidRDefault="00415E43" w:rsidP="00415E43">
            <w:pPr>
              <w:pStyle w:val="KPTabelka"/>
              <w:rPr>
                <w:color w:val="000000" w:themeColor="text1"/>
                <w:sz w:val="22"/>
                <w:szCs w:val="22"/>
              </w:rPr>
            </w:pPr>
            <w:r w:rsidRPr="003162DA">
              <w:rPr>
                <w:color w:val="000000" w:themeColor="text1"/>
                <w:sz w:val="22"/>
                <w:szCs w:val="22"/>
              </w:rPr>
              <w:t>2.</w:t>
            </w:r>
          </w:p>
        </w:tc>
        <w:tc>
          <w:tcPr>
            <w:tcW w:w="3332" w:type="pct"/>
            <w:shd w:val="clear" w:color="auto" w:fill="auto"/>
            <w:vAlign w:val="center"/>
          </w:tcPr>
          <w:p w:rsidR="00415E43" w:rsidRPr="003162DA" w:rsidRDefault="00DE0928" w:rsidP="00D473D5">
            <w:pPr>
              <w:pStyle w:val="KPTabelka"/>
              <w:rPr>
                <w:color w:val="000000" w:themeColor="text1"/>
                <w:sz w:val="22"/>
                <w:szCs w:val="22"/>
              </w:rPr>
            </w:pPr>
            <w:r w:rsidRPr="003162DA">
              <w:rPr>
                <w:color w:val="000000" w:themeColor="text1"/>
                <w:sz w:val="22"/>
                <w:szCs w:val="22"/>
              </w:rPr>
              <w:t>Podsypka cementowo – piaskowa 1:4</w:t>
            </w:r>
          </w:p>
        </w:tc>
        <w:tc>
          <w:tcPr>
            <w:tcW w:w="945" w:type="pct"/>
            <w:shd w:val="clear" w:color="auto" w:fill="auto"/>
            <w:vAlign w:val="center"/>
          </w:tcPr>
          <w:p w:rsidR="00415E43" w:rsidRPr="003162DA" w:rsidRDefault="00DE0928" w:rsidP="00415E43">
            <w:pPr>
              <w:pStyle w:val="KPTabelka"/>
              <w:rPr>
                <w:color w:val="000000" w:themeColor="text1"/>
                <w:sz w:val="22"/>
                <w:szCs w:val="22"/>
              </w:rPr>
            </w:pPr>
            <w:r w:rsidRPr="003162DA">
              <w:rPr>
                <w:color w:val="000000" w:themeColor="text1"/>
                <w:sz w:val="22"/>
                <w:szCs w:val="22"/>
              </w:rPr>
              <w:t>3</w:t>
            </w:r>
            <w:r w:rsidR="00415E43" w:rsidRPr="003162DA">
              <w:rPr>
                <w:color w:val="000000" w:themeColor="text1"/>
                <w:sz w:val="22"/>
                <w:szCs w:val="22"/>
              </w:rPr>
              <w:t xml:space="preserve"> cm</w:t>
            </w:r>
          </w:p>
        </w:tc>
        <w:tc>
          <w:tcPr>
            <w:tcW w:w="399" w:type="pct"/>
            <w:vMerge/>
          </w:tcPr>
          <w:p w:rsidR="00415E43" w:rsidRPr="003162DA" w:rsidRDefault="00415E43" w:rsidP="00415E43">
            <w:pPr>
              <w:pStyle w:val="KPTabelka"/>
              <w:rPr>
                <w:color w:val="000000" w:themeColor="text1"/>
                <w:sz w:val="22"/>
                <w:szCs w:val="22"/>
              </w:rPr>
            </w:pPr>
          </w:p>
        </w:tc>
      </w:tr>
      <w:tr w:rsidR="003162DA" w:rsidRPr="003162DA" w:rsidTr="00BC33A0">
        <w:trPr>
          <w:trHeight w:val="340"/>
        </w:trPr>
        <w:tc>
          <w:tcPr>
            <w:tcW w:w="324" w:type="pct"/>
            <w:tcBorders>
              <w:bottom w:val="dashSmallGap" w:sz="8" w:space="0" w:color="auto"/>
            </w:tcBorders>
            <w:shd w:val="clear" w:color="auto" w:fill="auto"/>
            <w:vAlign w:val="center"/>
          </w:tcPr>
          <w:p w:rsidR="00372BDA" w:rsidRPr="003162DA" w:rsidRDefault="005931F8" w:rsidP="00415E43">
            <w:pPr>
              <w:pStyle w:val="KPTabelka"/>
              <w:rPr>
                <w:color w:val="000000" w:themeColor="text1"/>
                <w:sz w:val="22"/>
                <w:szCs w:val="22"/>
              </w:rPr>
            </w:pPr>
            <w:r w:rsidRPr="003162DA">
              <w:rPr>
                <w:color w:val="000000" w:themeColor="text1"/>
                <w:sz w:val="22"/>
                <w:szCs w:val="22"/>
              </w:rPr>
              <w:t>3</w:t>
            </w:r>
            <w:r w:rsidR="00DE0928" w:rsidRPr="003162DA">
              <w:rPr>
                <w:color w:val="000000" w:themeColor="text1"/>
                <w:sz w:val="22"/>
                <w:szCs w:val="22"/>
              </w:rPr>
              <w:t>.</w:t>
            </w:r>
          </w:p>
        </w:tc>
        <w:tc>
          <w:tcPr>
            <w:tcW w:w="3332" w:type="pct"/>
            <w:tcBorders>
              <w:bottom w:val="dashSmallGap" w:sz="8" w:space="0" w:color="auto"/>
            </w:tcBorders>
            <w:shd w:val="clear" w:color="auto" w:fill="auto"/>
            <w:vAlign w:val="center"/>
          </w:tcPr>
          <w:p w:rsidR="00372BDA" w:rsidRPr="003162DA" w:rsidRDefault="00D473D5" w:rsidP="00036D96">
            <w:pPr>
              <w:pStyle w:val="KPTabelka"/>
              <w:rPr>
                <w:color w:val="000000" w:themeColor="text1"/>
                <w:sz w:val="22"/>
                <w:szCs w:val="22"/>
              </w:rPr>
            </w:pPr>
            <w:r w:rsidRPr="003162DA">
              <w:rPr>
                <w:color w:val="000000" w:themeColor="text1"/>
                <w:sz w:val="22"/>
                <w:szCs w:val="22"/>
              </w:rPr>
              <w:t xml:space="preserve">Podbudowa </w:t>
            </w:r>
            <w:r w:rsidR="00372BDA" w:rsidRPr="003162DA">
              <w:rPr>
                <w:color w:val="000000" w:themeColor="text1"/>
                <w:sz w:val="22"/>
                <w:szCs w:val="22"/>
              </w:rPr>
              <w:t xml:space="preserve"> </w:t>
            </w:r>
            <w:r w:rsidR="008F71D1" w:rsidRPr="003162DA">
              <w:rPr>
                <w:color w:val="000000" w:themeColor="text1"/>
                <w:sz w:val="22"/>
                <w:szCs w:val="22"/>
              </w:rPr>
              <w:t xml:space="preserve">pomocnicza </w:t>
            </w:r>
            <w:r w:rsidR="00372BDA" w:rsidRPr="003162DA">
              <w:rPr>
                <w:color w:val="000000" w:themeColor="text1"/>
                <w:sz w:val="22"/>
                <w:szCs w:val="22"/>
              </w:rPr>
              <w:t>z gruntu stabilizowanego cementem klasy C3/4 w betoniarce</w:t>
            </w:r>
            <w:r w:rsidR="00A2567D" w:rsidRPr="003162DA">
              <w:rPr>
                <w:color w:val="000000" w:themeColor="text1"/>
                <w:sz w:val="22"/>
                <w:szCs w:val="22"/>
              </w:rPr>
              <w:t xml:space="preserve"> </w:t>
            </w:r>
          </w:p>
        </w:tc>
        <w:tc>
          <w:tcPr>
            <w:tcW w:w="945" w:type="pct"/>
            <w:tcBorders>
              <w:bottom w:val="dashSmallGap" w:sz="8" w:space="0" w:color="auto"/>
            </w:tcBorders>
            <w:shd w:val="clear" w:color="auto" w:fill="auto"/>
            <w:vAlign w:val="center"/>
          </w:tcPr>
          <w:p w:rsidR="00372BDA" w:rsidRPr="003162DA" w:rsidRDefault="007F154C" w:rsidP="00415E43">
            <w:pPr>
              <w:pStyle w:val="KPTabelka"/>
              <w:rPr>
                <w:color w:val="000000" w:themeColor="text1"/>
                <w:sz w:val="22"/>
                <w:szCs w:val="22"/>
              </w:rPr>
            </w:pPr>
            <w:r w:rsidRPr="003162DA">
              <w:rPr>
                <w:color w:val="000000" w:themeColor="text1"/>
                <w:sz w:val="22"/>
                <w:szCs w:val="22"/>
              </w:rPr>
              <w:t>20</w:t>
            </w:r>
            <w:r w:rsidR="00372BDA" w:rsidRPr="003162DA">
              <w:rPr>
                <w:color w:val="000000" w:themeColor="text1"/>
                <w:sz w:val="22"/>
                <w:szCs w:val="22"/>
              </w:rPr>
              <w:t xml:space="preserve"> cm</w:t>
            </w:r>
          </w:p>
        </w:tc>
        <w:tc>
          <w:tcPr>
            <w:tcW w:w="399" w:type="pct"/>
            <w:tcBorders>
              <w:bottom w:val="dashSmallGap" w:sz="8" w:space="0" w:color="auto"/>
            </w:tcBorders>
          </w:tcPr>
          <w:p w:rsidR="00372BDA" w:rsidRPr="003162DA" w:rsidRDefault="00372BDA" w:rsidP="00415E43">
            <w:pPr>
              <w:pStyle w:val="KPTabelka"/>
              <w:rPr>
                <w:color w:val="000000" w:themeColor="text1"/>
                <w:sz w:val="22"/>
                <w:szCs w:val="22"/>
              </w:rPr>
            </w:pPr>
          </w:p>
        </w:tc>
      </w:tr>
      <w:tr w:rsidR="003162DA" w:rsidRPr="003162DA" w:rsidTr="00BC33A0">
        <w:trPr>
          <w:trHeight w:val="340"/>
        </w:trPr>
        <w:tc>
          <w:tcPr>
            <w:tcW w:w="324" w:type="pct"/>
            <w:tcBorders>
              <w:bottom w:val="single" w:sz="8" w:space="0" w:color="auto"/>
            </w:tcBorders>
            <w:shd w:val="clear" w:color="auto" w:fill="auto"/>
            <w:vAlign w:val="center"/>
          </w:tcPr>
          <w:p w:rsidR="00415E43" w:rsidRPr="003162DA" w:rsidRDefault="005931F8" w:rsidP="00415E43">
            <w:pPr>
              <w:pStyle w:val="KPTabelka"/>
              <w:rPr>
                <w:color w:val="000000" w:themeColor="text1"/>
                <w:sz w:val="22"/>
                <w:szCs w:val="22"/>
              </w:rPr>
            </w:pPr>
            <w:r w:rsidRPr="003162DA">
              <w:rPr>
                <w:color w:val="000000" w:themeColor="text1"/>
                <w:sz w:val="22"/>
                <w:szCs w:val="22"/>
              </w:rPr>
              <w:t>4.</w:t>
            </w:r>
          </w:p>
        </w:tc>
        <w:tc>
          <w:tcPr>
            <w:tcW w:w="3332" w:type="pct"/>
            <w:tcBorders>
              <w:bottom w:val="single" w:sz="8" w:space="0" w:color="auto"/>
            </w:tcBorders>
            <w:shd w:val="clear" w:color="auto" w:fill="auto"/>
            <w:vAlign w:val="center"/>
          </w:tcPr>
          <w:p w:rsidR="00415E43" w:rsidRPr="003162DA" w:rsidRDefault="00372BDA" w:rsidP="00415E43">
            <w:pPr>
              <w:pStyle w:val="KPTabelka"/>
              <w:rPr>
                <w:color w:val="000000" w:themeColor="text1"/>
                <w:sz w:val="22"/>
                <w:szCs w:val="22"/>
              </w:rPr>
            </w:pPr>
            <w:r w:rsidRPr="003162DA">
              <w:rPr>
                <w:color w:val="000000" w:themeColor="text1"/>
                <w:sz w:val="22"/>
                <w:szCs w:val="22"/>
              </w:rPr>
              <w:t>Podłoże gruntowe</w:t>
            </w:r>
          </w:p>
        </w:tc>
        <w:tc>
          <w:tcPr>
            <w:tcW w:w="945" w:type="pct"/>
            <w:tcBorders>
              <w:bottom w:val="single" w:sz="4" w:space="0" w:color="auto"/>
            </w:tcBorders>
            <w:shd w:val="clear" w:color="auto" w:fill="auto"/>
            <w:vAlign w:val="center"/>
          </w:tcPr>
          <w:p w:rsidR="00415E43" w:rsidRPr="003162DA" w:rsidRDefault="00415E43" w:rsidP="00415E43">
            <w:pPr>
              <w:pStyle w:val="KPTabelka"/>
              <w:rPr>
                <w:color w:val="000000" w:themeColor="text1"/>
                <w:sz w:val="22"/>
                <w:szCs w:val="22"/>
                <w:lang w:eastAsia="zh-CN"/>
              </w:rPr>
            </w:pPr>
            <w:r w:rsidRPr="003162DA">
              <w:rPr>
                <w:color w:val="000000" w:themeColor="text1"/>
                <w:sz w:val="22"/>
                <w:szCs w:val="22"/>
                <w:lang w:eastAsia="zh-CN"/>
              </w:rPr>
              <w:t>-</w:t>
            </w:r>
          </w:p>
        </w:tc>
        <w:tc>
          <w:tcPr>
            <w:tcW w:w="399" w:type="pct"/>
            <w:tcBorders>
              <w:bottom w:val="single" w:sz="4" w:space="0" w:color="auto"/>
            </w:tcBorders>
          </w:tcPr>
          <w:p w:rsidR="00415E43" w:rsidRPr="003162DA" w:rsidRDefault="00415E43" w:rsidP="00415E43">
            <w:pPr>
              <w:pStyle w:val="KPTabelka"/>
              <w:rPr>
                <w:color w:val="000000" w:themeColor="text1"/>
                <w:sz w:val="22"/>
                <w:szCs w:val="22"/>
                <w:lang w:eastAsia="zh-CN"/>
              </w:rPr>
            </w:pPr>
          </w:p>
        </w:tc>
      </w:tr>
      <w:tr w:rsidR="003162DA" w:rsidRPr="003162DA" w:rsidTr="00BC33A0">
        <w:trPr>
          <w:trHeight w:val="340"/>
        </w:trPr>
        <w:tc>
          <w:tcPr>
            <w:tcW w:w="3656" w:type="pct"/>
            <w:gridSpan w:val="2"/>
            <w:tcBorders>
              <w:top w:val="single" w:sz="8" w:space="0" w:color="auto"/>
            </w:tcBorders>
            <w:shd w:val="clear" w:color="auto" w:fill="auto"/>
            <w:vAlign w:val="center"/>
          </w:tcPr>
          <w:p w:rsidR="00415E43" w:rsidRPr="003162DA" w:rsidRDefault="00415E43" w:rsidP="00415E43">
            <w:pPr>
              <w:pStyle w:val="KPTabelka"/>
              <w:rPr>
                <w:color w:val="000000" w:themeColor="text1"/>
                <w:sz w:val="22"/>
                <w:szCs w:val="22"/>
              </w:rPr>
            </w:pPr>
            <w:r w:rsidRPr="003162DA">
              <w:rPr>
                <w:color w:val="000000" w:themeColor="text1"/>
                <w:sz w:val="22"/>
                <w:szCs w:val="22"/>
              </w:rPr>
              <w:t>Razem</w:t>
            </w:r>
          </w:p>
        </w:tc>
        <w:tc>
          <w:tcPr>
            <w:tcW w:w="945" w:type="pct"/>
            <w:tcBorders>
              <w:top w:val="single" w:sz="4" w:space="0" w:color="auto"/>
              <w:right w:val="single" w:sz="4" w:space="0" w:color="auto"/>
            </w:tcBorders>
            <w:shd w:val="clear" w:color="auto" w:fill="auto"/>
            <w:vAlign w:val="center"/>
          </w:tcPr>
          <w:p w:rsidR="00415E43" w:rsidRPr="003162DA" w:rsidRDefault="004F0FD2" w:rsidP="00815D07">
            <w:pPr>
              <w:pStyle w:val="KPTabelka"/>
              <w:rPr>
                <w:color w:val="000000" w:themeColor="text1"/>
                <w:sz w:val="22"/>
                <w:szCs w:val="22"/>
              </w:rPr>
            </w:pPr>
            <w:r w:rsidRPr="003162DA">
              <w:rPr>
                <w:color w:val="000000" w:themeColor="text1"/>
                <w:sz w:val="22"/>
                <w:szCs w:val="22"/>
              </w:rPr>
              <w:t xml:space="preserve">min. </w:t>
            </w:r>
            <w:r w:rsidR="007F154C" w:rsidRPr="003162DA">
              <w:rPr>
                <w:color w:val="000000" w:themeColor="text1"/>
                <w:sz w:val="22"/>
                <w:szCs w:val="22"/>
              </w:rPr>
              <w:t>31</w:t>
            </w:r>
            <w:r w:rsidR="00415E43" w:rsidRPr="003162DA">
              <w:rPr>
                <w:color w:val="000000" w:themeColor="text1"/>
                <w:sz w:val="22"/>
                <w:szCs w:val="22"/>
              </w:rPr>
              <w:t xml:space="preserve"> cm</w:t>
            </w:r>
          </w:p>
        </w:tc>
        <w:tc>
          <w:tcPr>
            <w:tcW w:w="399" w:type="pct"/>
            <w:tcBorders>
              <w:top w:val="single" w:sz="4" w:space="0" w:color="auto"/>
              <w:left w:val="single" w:sz="4" w:space="0" w:color="auto"/>
              <w:bottom w:val="nil"/>
              <w:right w:val="nil"/>
            </w:tcBorders>
          </w:tcPr>
          <w:p w:rsidR="00415E43" w:rsidRPr="003162DA" w:rsidRDefault="00415E43" w:rsidP="00415E43">
            <w:pPr>
              <w:pStyle w:val="KPTabelka"/>
              <w:rPr>
                <w:color w:val="000000" w:themeColor="text1"/>
                <w:sz w:val="22"/>
                <w:szCs w:val="22"/>
              </w:rPr>
            </w:pPr>
          </w:p>
        </w:tc>
      </w:tr>
    </w:tbl>
    <w:p w:rsidR="006D05B9" w:rsidRPr="003162DA" w:rsidRDefault="006D05B9" w:rsidP="00415E43">
      <w:pPr>
        <w:autoSpaceDE w:val="0"/>
        <w:autoSpaceDN w:val="0"/>
        <w:adjustRightInd w:val="0"/>
        <w:spacing w:after="120"/>
        <w:ind w:left="714"/>
        <w:rPr>
          <w:rFonts w:ascii="Arial" w:hAnsi="Arial"/>
          <w:b/>
          <w:color w:val="000000" w:themeColor="text1"/>
        </w:rPr>
      </w:pPr>
    </w:p>
    <w:p w:rsidR="00405CBA" w:rsidRPr="003162DA" w:rsidRDefault="00405CBA" w:rsidP="00415E43">
      <w:pPr>
        <w:autoSpaceDE w:val="0"/>
        <w:autoSpaceDN w:val="0"/>
        <w:adjustRightInd w:val="0"/>
        <w:spacing w:after="120"/>
        <w:ind w:left="714"/>
        <w:rPr>
          <w:rFonts w:ascii="Arial" w:hAnsi="Arial"/>
          <w:b/>
          <w:color w:val="000000" w:themeColor="text1"/>
        </w:rPr>
      </w:pPr>
    </w:p>
    <w:p w:rsidR="001B52FB" w:rsidRPr="003162DA" w:rsidRDefault="001B52FB" w:rsidP="00415E43">
      <w:pPr>
        <w:autoSpaceDE w:val="0"/>
        <w:autoSpaceDN w:val="0"/>
        <w:adjustRightInd w:val="0"/>
        <w:spacing w:after="120"/>
        <w:ind w:left="714"/>
        <w:rPr>
          <w:rFonts w:ascii="Arial" w:hAnsi="Arial"/>
          <w:b/>
          <w:color w:val="000000" w:themeColor="text1"/>
        </w:rPr>
      </w:pPr>
    </w:p>
    <w:p w:rsidR="00ED4260" w:rsidRPr="003162DA" w:rsidRDefault="00ED4260" w:rsidP="00415E43">
      <w:pPr>
        <w:autoSpaceDE w:val="0"/>
        <w:autoSpaceDN w:val="0"/>
        <w:adjustRightInd w:val="0"/>
        <w:spacing w:after="120"/>
        <w:ind w:left="714"/>
        <w:rPr>
          <w:rFonts w:ascii="Arial" w:hAnsi="Arial"/>
          <w:b/>
          <w:color w:val="000000" w:themeColor="text1"/>
        </w:rPr>
      </w:pPr>
    </w:p>
    <w:p w:rsidR="00ED4260" w:rsidRPr="003162DA" w:rsidRDefault="00ED4260" w:rsidP="00415E43">
      <w:pPr>
        <w:autoSpaceDE w:val="0"/>
        <w:autoSpaceDN w:val="0"/>
        <w:adjustRightInd w:val="0"/>
        <w:spacing w:after="120"/>
        <w:ind w:left="714"/>
        <w:rPr>
          <w:rFonts w:ascii="Arial" w:hAnsi="Arial"/>
          <w:b/>
          <w:color w:val="000000" w:themeColor="text1"/>
        </w:rPr>
      </w:pPr>
    </w:p>
    <w:p w:rsidR="00405CBA" w:rsidRPr="003162DA" w:rsidRDefault="00405CBA" w:rsidP="00415E43">
      <w:pPr>
        <w:autoSpaceDE w:val="0"/>
        <w:autoSpaceDN w:val="0"/>
        <w:adjustRightInd w:val="0"/>
        <w:spacing w:after="120"/>
        <w:ind w:left="714"/>
        <w:rPr>
          <w:rFonts w:ascii="Arial" w:hAnsi="Arial"/>
          <w:b/>
          <w:color w:val="000000" w:themeColor="text1"/>
        </w:rPr>
      </w:pPr>
    </w:p>
    <w:p w:rsidR="00405CBA" w:rsidRPr="003162DA" w:rsidRDefault="00405CBA" w:rsidP="00415E43">
      <w:pPr>
        <w:autoSpaceDE w:val="0"/>
        <w:autoSpaceDN w:val="0"/>
        <w:adjustRightInd w:val="0"/>
        <w:spacing w:after="120"/>
        <w:ind w:left="714"/>
        <w:rPr>
          <w:rFonts w:ascii="Arial" w:hAnsi="Arial"/>
          <w:b/>
          <w:color w:val="000000" w:themeColor="text1"/>
        </w:rPr>
      </w:pPr>
    </w:p>
    <w:p w:rsidR="007B0F5B" w:rsidRPr="003162DA" w:rsidRDefault="007B0F5B" w:rsidP="00415E43">
      <w:pPr>
        <w:autoSpaceDE w:val="0"/>
        <w:autoSpaceDN w:val="0"/>
        <w:adjustRightInd w:val="0"/>
        <w:spacing w:after="120"/>
        <w:ind w:left="714"/>
        <w:rPr>
          <w:rFonts w:ascii="Arial" w:hAnsi="Arial"/>
          <w:b/>
          <w:color w:val="000000" w:themeColor="text1"/>
          <w:sz w:val="32"/>
          <w:szCs w:val="32"/>
        </w:rPr>
      </w:pPr>
      <w:r w:rsidRPr="003162DA">
        <w:rPr>
          <w:rFonts w:ascii="Arial" w:hAnsi="Arial"/>
          <w:b/>
          <w:color w:val="000000" w:themeColor="text1"/>
          <w:sz w:val="32"/>
          <w:szCs w:val="32"/>
        </w:rPr>
        <w:t>Konstrukcja miejsca postojowego</w:t>
      </w:r>
    </w:p>
    <w:tbl>
      <w:tblPr>
        <w:tblStyle w:val="Tabela-Siatka"/>
        <w:tblW w:w="0" w:type="auto"/>
        <w:tblInd w:w="714" w:type="dxa"/>
        <w:tblLook w:val="04A0" w:firstRow="1" w:lastRow="0" w:firstColumn="1" w:lastColumn="0" w:noHBand="0" w:noVBand="1"/>
      </w:tblPr>
      <w:tblGrid>
        <w:gridCol w:w="528"/>
        <w:gridCol w:w="6096"/>
        <w:gridCol w:w="1948"/>
      </w:tblGrid>
      <w:tr w:rsidR="003162DA" w:rsidRPr="003162DA" w:rsidTr="00405CBA">
        <w:tc>
          <w:tcPr>
            <w:tcW w:w="528" w:type="dxa"/>
          </w:tcPr>
          <w:p w:rsidR="00405CBA" w:rsidRPr="003162DA" w:rsidRDefault="00D7287D" w:rsidP="00405CBA">
            <w:pPr>
              <w:autoSpaceDE w:val="0"/>
              <w:autoSpaceDN w:val="0"/>
              <w:adjustRightInd w:val="0"/>
              <w:spacing w:after="120"/>
              <w:ind w:left="0" w:firstLine="0"/>
              <w:jc w:val="left"/>
              <w:rPr>
                <w:rFonts w:ascii="Arial" w:hAnsi="Arial"/>
                <w:color w:val="000000" w:themeColor="text1"/>
                <w:sz w:val="32"/>
                <w:szCs w:val="32"/>
              </w:rPr>
            </w:pPr>
            <w:proofErr w:type="spellStart"/>
            <w:r w:rsidRPr="003162DA">
              <w:rPr>
                <w:rFonts w:ascii="Arial" w:hAnsi="Arial"/>
                <w:color w:val="000000" w:themeColor="text1"/>
                <w:szCs w:val="20"/>
              </w:rPr>
              <w:t>Lp</w:t>
            </w:r>
            <w:proofErr w:type="spellEnd"/>
          </w:p>
        </w:tc>
        <w:tc>
          <w:tcPr>
            <w:tcW w:w="6096" w:type="dxa"/>
          </w:tcPr>
          <w:p w:rsidR="00405CBA" w:rsidRPr="003162DA" w:rsidRDefault="00D7287D" w:rsidP="00415E43">
            <w:pPr>
              <w:autoSpaceDE w:val="0"/>
              <w:autoSpaceDN w:val="0"/>
              <w:adjustRightInd w:val="0"/>
              <w:spacing w:after="120"/>
              <w:ind w:left="0" w:firstLine="0"/>
              <w:rPr>
                <w:rFonts w:ascii="Arial" w:hAnsi="Arial"/>
                <w:color w:val="000000" w:themeColor="text1"/>
                <w:sz w:val="32"/>
                <w:szCs w:val="32"/>
              </w:rPr>
            </w:pPr>
            <w:r w:rsidRPr="003162DA">
              <w:rPr>
                <w:rFonts w:ascii="Arial" w:hAnsi="Arial"/>
                <w:color w:val="000000" w:themeColor="text1"/>
                <w:sz w:val="24"/>
              </w:rPr>
              <w:t>Warstwy</w:t>
            </w:r>
            <w:r w:rsidRPr="003162DA">
              <w:rPr>
                <w:rFonts w:ascii="Arial" w:hAnsi="Arial"/>
                <w:color w:val="000000" w:themeColor="text1"/>
                <w:sz w:val="32"/>
                <w:szCs w:val="32"/>
              </w:rPr>
              <w:t xml:space="preserve"> </w:t>
            </w:r>
            <w:r w:rsidRPr="003162DA">
              <w:rPr>
                <w:rFonts w:ascii="Arial" w:hAnsi="Arial"/>
                <w:color w:val="000000" w:themeColor="text1"/>
                <w:sz w:val="24"/>
              </w:rPr>
              <w:t>konstrukcyjne</w:t>
            </w:r>
            <w:r w:rsidRPr="003162DA">
              <w:rPr>
                <w:rFonts w:ascii="Arial" w:hAnsi="Arial"/>
                <w:color w:val="000000" w:themeColor="text1"/>
                <w:sz w:val="32"/>
                <w:szCs w:val="32"/>
              </w:rPr>
              <w:t xml:space="preserve"> </w:t>
            </w:r>
            <w:r w:rsidRPr="003162DA">
              <w:rPr>
                <w:rFonts w:ascii="Arial" w:hAnsi="Arial"/>
                <w:color w:val="000000" w:themeColor="text1"/>
                <w:sz w:val="24"/>
              </w:rPr>
              <w:t>nawierzchni</w:t>
            </w:r>
          </w:p>
        </w:tc>
        <w:tc>
          <w:tcPr>
            <w:tcW w:w="1948" w:type="dxa"/>
          </w:tcPr>
          <w:p w:rsidR="00405CBA" w:rsidRPr="003162DA" w:rsidRDefault="00D7287D" w:rsidP="00415E43">
            <w:pPr>
              <w:autoSpaceDE w:val="0"/>
              <w:autoSpaceDN w:val="0"/>
              <w:adjustRightInd w:val="0"/>
              <w:spacing w:after="120"/>
              <w:ind w:left="0" w:firstLine="0"/>
              <w:rPr>
                <w:rFonts w:ascii="Arial" w:hAnsi="Arial"/>
                <w:color w:val="000000" w:themeColor="text1"/>
                <w:sz w:val="32"/>
                <w:szCs w:val="32"/>
              </w:rPr>
            </w:pPr>
            <w:r w:rsidRPr="003162DA">
              <w:rPr>
                <w:rFonts w:ascii="Arial" w:hAnsi="Arial"/>
                <w:color w:val="000000" w:themeColor="text1"/>
                <w:sz w:val="24"/>
              </w:rPr>
              <w:t>Grubość</w:t>
            </w:r>
            <w:r w:rsidRPr="003162DA">
              <w:rPr>
                <w:rFonts w:ascii="Arial" w:hAnsi="Arial"/>
                <w:color w:val="000000" w:themeColor="text1"/>
                <w:sz w:val="32"/>
                <w:szCs w:val="32"/>
              </w:rPr>
              <w:t xml:space="preserve"> </w:t>
            </w:r>
            <w:r w:rsidRPr="003162DA">
              <w:rPr>
                <w:rFonts w:ascii="Arial" w:hAnsi="Arial"/>
                <w:color w:val="000000" w:themeColor="text1"/>
                <w:sz w:val="24"/>
              </w:rPr>
              <w:t>warstwy</w:t>
            </w:r>
          </w:p>
        </w:tc>
      </w:tr>
      <w:tr w:rsidR="003162DA" w:rsidRPr="003162DA" w:rsidTr="00405CBA">
        <w:tc>
          <w:tcPr>
            <w:tcW w:w="528" w:type="dxa"/>
          </w:tcPr>
          <w:p w:rsidR="00405CBA" w:rsidRPr="003162DA" w:rsidRDefault="00E910CB"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1.</w:t>
            </w:r>
          </w:p>
        </w:tc>
        <w:tc>
          <w:tcPr>
            <w:tcW w:w="6096" w:type="dxa"/>
          </w:tcPr>
          <w:p w:rsidR="00405CBA" w:rsidRPr="003162DA" w:rsidRDefault="00E910CB" w:rsidP="00415E43">
            <w:pPr>
              <w:autoSpaceDE w:val="0"/>
              <w:autoSpaceDN w:val="0"/>
              <w:adjustRightInd w:val="0"/>
              <w:spacing w:after="120"/>
              <w:ind w:left="0" w:firstLine="0"/>
              <w:rPr>
                <w:rFonts w:ascii="Arial" w:hAnsi="Arial"/>
                <w:color w:val="000000" w:themeColor="text1"/>
                <w:sz w:val="32"/>
                <w:szCs w:val="32"/>
              </w:rPr>
            </w:pPr>
            <w:r w:rsidRPr="003162DA">
              <w:rPr>
                <w:rFonts w:ascii="Arial" w:hAnsi="Arial"/>
                <w:color w:val="000000" w:themeColor="text1"/>
                <w:sz w:val="24"/>
              </w:rPr>
              <w:t>Warstwa</w:t>
            </w:r>
            <w:r w:rsidRPr="003162DA">
              <w:rPr>
                <w:rFonts w:ascii="Arial" w:hAnsi="Arial"/>
                <w:color w:val="000000" w:themeColor="text1"/>
                <w:sz w:val="32"/>
                <w:szCs w:val="32"/>
              </w:rPr>
              <w:t xml:space="preserve"> </w:t>
            </w:r>
            <w:r w:rsidRPr="003162DA">
              <w:rPr>
                <w:rFonts w:ascii="Arial" w:hAnsi="Arial"/>
                <w:color w:val="000000" w:themeColor="text1"/>
                <w:sz w:val="24"/>
              </w:rPr>
              <w:t>ścieralna</w:t>
            </w:r>
            <w:r w:rsidRPr="003162DA">
              <w:rPr>
                <w:rFonts w:ascii="Arial" w:hAnsi="Arial"/>
                <w:color w:val="000000" w:themeColor="text1"/>
                <w:sz w:val="32"/>
                <w:szCs w:val="32"/>
              </w:rPr>
              <w:t xml:space="preserve"> </w:t>
            </w:r>
            <w:r w:rsidRPr="003162DA">
              <w:rPr>
                <w:rFonts w:ascii="Arial" w:hAnsi="Arial"/>
                <w:color w:val="000000" w:themeColor="text1"/>
                <w:sz w:val="24"/>
              </w:rPr>
              <w:t>z</w:t>
            </w:r>
            <w:r w:rsidRPr="003162DA">
              <w:rPr>
                <w:rFonts w:ascii="Arial" w:hAnsi="Arial"/>
                <w:color w:val="000000" w:themeColor="text1"/>
                <w:sz w:val="32"/>
                <w:szCs w:val="32"/>
              </w:rPr>
              <w:t xml:space="preserve"> </w:t>
            </w:r>
            <w:r w:rsidRPr="003162DA">
              <w:rPr>
                <w:rFonts w:ascii="Arial" w:hAnsi="Arial"/>
                <w:color w:val="000000" w:themeColor="text1"/>
                <w:sz w:val="24"/>
              </w:rPr>
              <w:t>kostki</w:t>
            </w:r>
            <w:r w:rsidRPr="003162DA">
              <w:rPr>
                <w:rFonts w:ascii="Arial" w:hAnsi="Arial"/>
                <w:color w:val="000000" w:themeColor="text1"/>
                <w:sz w:val="32"/>
                <w:szCs w:val="32"/>
              </w:rPr>
              <w:t xml:space="preserve"> </w:t>
            </w:r>
            <w:r w:rsidRPr="003162DA">
              <w:rPr>
                <w:rFonts w:ascii="Arial" w:hAnsi="Arial"/>
                <w:color w:val="000000" w:themeColor="text1"/>
                <w:sz w:val="24"/>
              </w:rPr>
              <w:t>granitowej</w:t>
            </w:r>
            <w:r w:rsidR="00A173AE" w:rsidRPr="003162DA">
              <w:rPr>
                <w:rFonts w:ascii="Arial" w:hAnsi="Arial"/>
                <w:color w:val="000000" w:themeColor="text1"/>
                <w:sz w:val="24"/>
              </w:rPr>
              <w:t xml:space="preserve"> ciętej i </w:t>
            </w:r>
            <w:proofErr w:type="spellStart"/>
            <w:r w:rsidR="00A173AE" w:rsidRPr="003162DA">
              <w:rPr>
                <w:rFonts w:ascii="Arial" w:hAnsi="Arial"/>
                <w:color w:val="000000" w:themeColor="text1"/>
                <w:sz w:val="24"/>
              </w:rPr>
              <w:t>płomieniowanej</w:t>
            </w:r>
            <w:proofErr w:type="spellEnd"/>
            <w:r w:rsidR="00A173AE" w:rsidRPr="003162DA">
              <w:rPr>
                <w:rFonts w:ascii="Arial" w:hAnsi="Arial"/>
                <w:color w:val="000000" w:themeColor="text1"/>
                <w:sz w:val="24"/>
              </w:rPr>
              <w:t xml:space="preserve"> </w:t>
            </w:r>
            <w:r w:rsidR="00E81C2D" w:rsidRPr="003162DA">
              <w:rPr>
                <w:rFonts w:ascii="Arial" w:hAnsi="Arial"/>
                <w:color w:val="000000" w:themeColor="text1"/>
                <w:sz w:val="24"/>
              </w:rPr>
              <w:t xml:space="preserve"> gr 8,0 cm</w:t>
            </w:r>
          </w:p>
        </w:tc>
        <w:tc>
          <w:tcPr>
            <w:tcW w:w="1948" w:type="dxa"/>
          </w:tcPr>
          <w:p w:rsidR="00405CBA" w:rsidRPr="003162DA" w:rsidRDefault="00E81C2D" w:rsidP="00C41DCE">
            <w:pPr>
              <w:autoSpaceDE w:val="0"/>
              <w:autoSpaceDN w:val="0"/>
              <w:adjustRightInd w:val="0"/>
              <w:spacing w:after="120"/>
              <w:ind w:left="0" w:firstLine="0"/>
              <w:jc w:val="center"/>
              <w:rPr>
                <w:rFonts w:ascii="Arial" w:hAnsi="Arial"/>
                <w:color w:val="000000" w:themeColor="text1"/>
                <w:sz w:val="24"/>
              </w:rPr>
            </w:pPr>
            <w:r w:rsidRPr="003162DA">
              <w:rPr>
                <w:rFonts w:ascii="Arial" w:hAnsi="Arial"/>
                <w:color w:val="000000" w:themeColor="text1"/>
                <w:sz w:val="24"/>
              </w:rPr>
              <w:t>8</w:t>
            </w:r>
            <w:r w:rsidR="00C41DCE" w:rsidRPr="003162DA">
              <w:rPr>
                <w:rFonts w:ascii="Arial" w:hAnsi="Arial"/>
                <w:color w:val="000000" w:themeColor="text1"/>
                <w:sz w:val="24"/>
              </w:rPr>
              <w:t xml:space="preserve"> cm</w:t>
            </w:r>
          </w:p>
        </w:tc>
      </w:tr>
      <w:tr w:rsidR="003162DA" w:rsidRPr="003162DA" w:rsidTr="00405CBA">
        <w:tc>
          <w:tcPr>
            <w:tcW w:w="528" w:type="dxa"/>
          </w:tcPr>
          <w:p w:rsidR="00405CBA" w:rsidRPr="003162DA" w:rsidRDefault="00824331"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2.</w:t>
            </w:r>
          </w:p>
        </w:tc>
        <w:tc>
          <w:tcPr>
            <w:tcW w:w="6096" w:type="dxa"/>
          </w:tcPr>
          <w:p w:rsidR="005931F8" w:rsidRPr="003162DA" w:rsidRDefault="00824331" w:rsidP="005931F8">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Podsypka cementowo – piaskowa 1:4</w:t>
            </w:r>
          </w:p>
        </w:tc>
        <w:tc>
          <w:tcPr>
            <w:tcW w:w="1948" w:type="dxa"/>
          </w:tcPr>
          <w:p w:rsidR="00405CBA" w:rsidRPr="003162DA" w:rsidRDefault="00C41DCE" w:rsidP="00C41DCE">
            <w:pPr>
              <w:autoSpaceDE w:val="0"/>
              <w:autoSpaceDN w:val="0"/>
              <w:adjustRightInd w:val="0"/>
              <w:spacing w:after="120"/>
              <w:ind w:left="0" w:firstLine="0"/>
              <w:jc w:val="center"/>
              <w:rPr>
                <w:rFonts w:ascii="Arial" w:hAnsi="Arial"/>
                <w:color w:val="000000" w:themeColor="text1"/>
                <w:sz w:val="24"/>
              </w:rPr>
            </w:pPr>
            <w:r w:rsidRPr="003162DA">
              <w:rPr>
                <w:rFonts w:ascii="Arial" w:hAnsi="Arial"/>
                <w:color w:val="000000" w:themeColor="text1"/>
                <w:sz w:val="24"/>
              </w:rPr>
              <w:t>3 cm</w:t>
            </w:r>
          </w:p>
        </w:tc>
      </w:tr>
      <w:tr w:rsidR="003162DA" w:rsidRPr="003162DA" w:rsidTr="00405CBA">
        <w:tc>
          <w:tcPr>
            <w:tcW w:w="528" w:type="dxa"/>
          </w:tcPr>
          <w:p w:rsidR="00405CBA" w:rsidRPr="003162DA" w:rsidRDefault="005931F8"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3.</w:t>
            </w:r>
          </w:p>
        </w:tc>
        <w:tc>
          <w:tcPr>
            <w:tcW w:w="6096" w:type="dxa"/>
          </w:tcPr>
          <w:p w:rsidR="00405CBA" w:rsidRPr="003162DA" w:rsidRDefault="00C41DCE"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 xml:space="preserve">Podbudowa pomocnicza z gruntu stabilizowanego cementem klasy C3/4 w betoniarce </w:t>
            </w:r>
          </w:p>
        </w:tc>
        <w:tc>
          <w:tcPr>
            <w:tcW w:w="1948" w:type="dxa"/>
          </w:tcPr>
          <w:p w:rsidR="00405CBA" w:rsidRPr="003162DA" w:rsidRDefault="00C41DCE" w:rsidP="00C41DCE">
            <w:pPr>
              <w:autoSpaceDE w:val="0"/>
              <w:autoSpaceDN w:val="0"/>
              <w:adjustRightInd w:val="0"/>
              <w:spacing w:after="120"/>
              <w:ind w:left="0" w:firstLine="0"/>
              <w:jc w:val="center"/>
              <w:rPr>
                <w:rFonts w:ascii="Arial" w:hAnsi="Arial"/>
                <w:color w:val="000000" w:themeColor="text1"/>
                <w:sz w:val="24"/>
              </w:rPr>
            </w:pPr>
            <w:r w:rsidRPr="003162DA">
              <w:rPr>
                <w:rFonts w:ascii="Arial" w:hAnsi="Arial"/>
                <w:color w:val="000000" w:themeColor="text1"/>
                <w:sz w:val="24"/>
              </w:rPr>
              <w:t>20 cm</w:t>
            </w:r>
          </w:p>
        </w:tc>
      </w:tr>
      <w:tr w:rsidR="003162DA" w:rsidRPr="003162DA" w:rsidTr="00405CBA">
        <w:tc>
          <w:tcPr>
            <w:tcW w:w="528" w:type="dxa"/>
          </w:tcPr>
          <w:p w:rsidR="00405CBA" w:rsidRPr="003162DA" w:rsidRDefault="00C41DCE"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4.</w:t>
            </w:r>
          </w:p>
        </w:tc>
        <w:tc>
          <w:tcPr>
            <w:tcW w:w="6096" w:type="dxa"/>
          </w:tcPr>
          <w:p w:rsidR="00405CBA" w:rsidRPr="003162DA" w:rsidRDefault="00C41DCE"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Podłoże gruntowe</w:t>
            </w:r>
          </w:p>
        </w:tc>
        <w:tc>
          <w:tcPr>
            <w:tcW w:w="1948" w:type="dxa"/>
          </w:tcPr>
          <w:p w:rsidR="00405CBA" w:rsidRPr="003162DA" w:rsidRDefault="00C41DCE" w:rsidP="00C41DCE">
            <w:pPr>
              <w:autoSpaceDE w:val="0"/>
              <w:autoSpaceDN w:val="0"/>
              <w:adjustRightInd w:val="0"/>
              <w:spacing w:after="120"/>
              <w:ind w:left="0" w:firstLine="0"/>
              <w:jc w:val="center"/>
              <w:rPr>
                <w:rFonts w:ascii="Arial" w:hAnsi="Arial"/>
                <w:color w:val="000000" w:themeColor="text1"/>
                <w:sz w:val="32"/>
                <w:szCs w:val="32"/>
              </w:rPr>
            </w:pPr>
            <w:r w:rsidRPr="003162DA">
              <w:rPr>
                <w:rFonts w:ascii="Arial" w:hAnsi="Arial"/>
                <w:color w:val="000000" w:themeColor="text1"/>
                <w:sz w:val="32"/>
                <w:szCs w:val="32"/>
              </w:rPr>
              <w:t>-</w:t>
            </w:r>
          </w:p>
        </w:tc>
      </w:tr>
      <w:tr w:rsidR="003162DA" w:rsidRPr="003162DA" w:rsidTr="00405CBA">
        <w:tc>
          <w:tcPr>
            <w:tcW w:w="528" w:type="dxa"/>
          </w:tcPr>
          <w:p w:rsidR="00405CBA" w:rsidRPr="003162DA" w:rsidRDefault="00405CBA" w:rsidP="00415E43">
            <w:pPr>
              <w:autoSpaceDE w:val="0"/>
              <w:autoSpaceDN w:val="0"/>
              <w:adjustRightInd w:val="0"/>
              <w:spacing w:after="120"/>
              <w:ind w:left="0" w:firstLine="0"/>
              <w:rPr>
                <w:rFonts w:ascii="Arial" w:hAnsi="Arial"/>
                <w:color w:val="000000" w:themeColor="text1"/>
                <w:sz w:val="32"/>
                <w:szCs w:val="32"/>
              </w:rPr>
            </w:pPr>
          </w:p>
        </w:tc>
        <w:tc>
          <w:tcPr>
            <w:tcW w:w="6096" w:type="dxa"/>
          </w:tcPr>
          <w:p w:rsidR="00405CBA" w:rsidRPr="003162DA" w:rsidRDefault="00C41DCE"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Razem</w:t>
            </w:r>
          </w:p>
        </w:tc>
        <w:tc>
          <w:tcPr>
            <w:tcW w:w="1948" w:type="dxa"/>
          </w:tcPr>
          <w:p w:rsidR="00405CBA" w:rsidRPr="003162DA" w:rsidRDefault="00E81C2D" w:rsidP="00415E43">
            <w:pPr>
              <w:autoSpaceDE w:val="0"/>
              <w:autoSpaceDN w:val="0"/>
              <w:adjustRightInd w:val="0"/>
              <w:spacing w:after="120"/>
              <w:ind w:left="0" w:firstLine="0"/>
              <w:rPr>
                <w:rFonts w:ascii="Arial" w:hAnsi="Arial"/>
                <w:color w:val="000000" w:themeColor="text1"/>
                <w:sz w:val="24"/>
              </w:rPr>
            </w:pPr>
            <w:r w:rsidRPr="003162DA">
              <w:rPr>
                <w:rFonts w:ascii="Arial" w:hAnsi="Arial"/>
                <w:color w:val="000000" w:themeColor="text1"/>
                <w:sz w:val="24"/>
              </w:rPr>
              <w:t>min.  31</w:t>
            </w:r>
            <w:r w:rsidR="00C41DCE" w:rsidRPr="003162DA">
              <w:rPr>
                <w:rFonts w:ascii="Arial" w:hAnsi="Arial"/>
                <w:color w:val="000000" w:themeColor="text1"/>
                <w:sz w:val="24"/>
              </w:rPr>
              <w:t xml:space="preserve"> cm</w:t>
            </w:r>
          </w:p>
        </w:tc>
      </w:tr>
    </w:tbl>
    <w:p w:rsidR="00415E43" w:rsidRPr="003162DA" w:rsidRDefault="00415E43" w:rsidP="00415E43">
      <w:pPr>
        <w:pStyle w:val="Stopka"/>
        <w:tabs>
          <w:tab w:val="left" w:pos="708"/>
        </w:tabs>
        <w:rPr>
          <w:rFonts w:ascii="Arial" w:hAnsi="Arial"/>
          <w:color w:val="000000" w:themeColor="text1"/>
        </w:rPr>
      </w:pPr>
      <w:r w:rsidRPr="003162DA">
        <w:rPr>
          <w:rFonts w:ascii="Arial" w:hAnsi="Arial"/>
          <w:color w:val="000000" w:themeColor="text1"/>
        </w:rPr>
        <w:t>Podłoże gruntowe na pro</w:t>
      </w:r>
      <w:r w:rsidR="007673D6" w:rsidRPr="003162DA">
        <w:rPr>
          <w:rFonts w:ascii="Arial" w:hAnsi="Arial"/>
          <w:color w:val="000000" w:themeColor="text1"/>
        </w:rPr>
        <w:t>jektowanym odcinku drogi występują proste warunki gruntowo – wodne.</w:t>
      </w:r>
      <w:r w:rsidR="00567C75" w:rsidRPr="003162DA">
        <w:rPr>
          <w:rFonts w:ascii="Arial" w:hAnsi="Arial"/>
          <w:color w:val="000000" w:themeColor="text1"/>
        </w:rPr>
        <w:t xml:space="preserve"> Badania podłoża przedstawiono w odrębnym opracowaniu.</w:t>
      </w:r>
    </w:p>
    <w:p w:rsidR="00415E43" w:rsidRPr="003162DA" w:rsidRDefault="00415E43" w:rsidP="00415E43">
      <w:pPr>
        <w:pStyle w:val="Stopka"/>
        <w:numPr>
          <w:ilvl w:val="0"/>
          <w:numId w:val="20"/>
        </w:numPr>
        <w:tabs>
          <w:tab w:val="left" w:pos="708"/>
        </w:tabs>
        <w:spacing w:before="120" w:after="120" w:line="240" w:lineRule="auto"/>
        <w:rPr>
          <w:rFonts w:ascii="Arial" w:hAnsi="Arial"/>
          <w:color w:val="000000" w:themeColor="text1"/>
          <w:u w:val="single"/>
        </w:rPr>
      </w:pPr>
      <w:r w:rsidRPr="003162DA">
        <w:rPr>
          <w:rFonts w:ascii="Arial" w:hAnsi="Arial"/>
          <w:color w:val="000000" w:themeColor="text1"/>
          <w:u w:val="single"/>
        </w:rPr>
        <w:t>Podłoże pod nasypami:</w:t>
      </w:r>
    </w:p>
    <w:p w:rsidR="00415E43" w:rsidRPr="003162DA" w:rsidRDefault="00415E43" w:rsidP="00415E43">
      <w:pPr>
        <w:pStyle w:val="Stopka"/>
        <w:tabs>
          <w:tab w:val="left" w:pos="708"/>
        </w:tabs>
        <w:rPr>
          <w:rFonts w:ascii="Arial" w:hAnsi="Arial"/>
          <w:color w:val="000000" w:themeColor="text1"/>
        </w:rPr>
      </w:pPr>
      <w:r w:rsidRPr="003162DA">
        <w:rPr>
          <w:rFonts w:ascii="Arial" w:hAnsi="Arial"/>
          <w:color w:val="000000" w:themeColor="text1"/>
        </w:rPr>
        <w:t>Zgodnie z wymaganiami, podłoże w podstawie nasypów powinno mieć nośność:</w:t>
      </w:r>
    </w:p>
    <w:p w:rsidR="00415E43" w:rsidRPr="003162DA" w:rsidRDefault="00415E43" w:rsidP="00415E43">
      <w:pPr>
        <w:pStyle w:val="Stopka"/>
        <w:numPr>
          <w:ilvl w:val="0"/>
          <w:numId w:val="21"/>
        </w:numPr>
        <w:tabs>
          <w:tab w:val="left" w:pos="993"/>
        </w:tabs>
        <w:spacing w:line="240" w:lineRule="auto"/>
        <w:ind w:hanging="11"/>
        <w:rPr>
          <w:rFonts w:ascii="Arial" w:hAnsi="Arial"/>
          <w:color w:val="000000" w:themeColor="text1"/>
        </w:rPr>
      </w:pPr>
      <w:r w:rsidRPr="003162DA">
        <w:rPr>
          <w:rFonts w:ascii="Arial" w:hAnsi="Arial"/>
          <w:color w:val="000000" w:themeColor="text1"/>
        </w:rPr>
        <w:t xml:space="preserve">min. 30 </w:t>
      </w:r>
      <w:proofErr w:type="spellStart"/>
      <w:r w:rsidRPr="003162DA">
        <w:rPr>
          <w:rFonts w:ascii="Arial" w:hAnsi="Arial"/>
          <w:color w:val="000000" w:themeColor="text1"/>
        </w:rPr>
        <w:t>MPa</w:t>
      </w:r>
      <w:proofErr w:type="spellEnd"/>
      <w:r w:rsidRPr="003162DA">
        <w:rPr>
          <w:rFonts w:ascii="Arial" w:hAnsi="Arial"/>
          <w:color w:val="000000" w:themeColor="text1"/>
        </w:rPr>
        <w:t xml:space="preserve"> dla gruntów spoistych,</w:t>
      </w:r>
    </w:p>
    <w:p w:rsidR="00415E43" w:rsidRPr="003162DA" w:rsidRDefault="00415E43" w:rsidP="00415E43">
      <w:pPr>
        <w:pStyle w:val="Stopka"/>
        <w:numPr>
          <w:ilvl w:val="0"/>
          <w:numId w:val="21"/>
        </w:numPr>
        <w:tabs>
          <w:tab w:val="left" w:pos="993"/>
        </w:tabs>
        <w:spacing w:line="240" w:lineRule="auto"/>
        <w:ind w:hanging="11"/>
        <w:rPr>
          <w:rFonts w:ascii="Arial" w:hAnsi="Arial"/>
          <w:color w:val="000000" w:themeColor="text1"/>
        </w:rPr>
      </w:pPr>
      <w:r w:rsidRPr="003162DA">
        <w:rPr>
          <w:rFonts w:ascii="Arial" w:hAnsi="Arial"/>
          <w:color w:val="000000" w:themeColor="text1"/>
        </w:rPr>
        <w:t xml:space="preserve">min. 45 </w:t>
      </w:r>
      <w:proofErr w:type="spellStart"/>
      <w:r w:rsidRPr="003162DA">
        <w:rPr>
          <w:rFonts w:ascii="Arial" w:hAnsi="Arial"/>
          <w:color w:val="000000" w:themeColor="text1"/>
        </w:rPr>
        <w:t>MPa</w:t>
      </w:r>
      <w:proofErr w:type="spellEnd"/>
      <w:r w:rsidRPr="003162DA">
        <w:rPr>
          <w:rFonts w:ascii="Arial" w:hAnsi="Arial"/>
          <w:color w:val="000000" w:themeColor="text1"/>
        </w:rPr>
        <w:t xml:space="preserve"> dla gruntów niespoistych.</w:t>
      </w:r>
    </w:p>
    <w:p w:rsidR="00415E43" w:rsidRPr="003162DA" w:rsidRDefault="00415E43" w:rsidP="00415E43">
      <w:pPr>
        <w:pStyle w:val="Stopka"/>
        <w:tabs>
          <w:tab w:val="left" w:pos="708"/>
        </w:tabs>
        <w:rPr>
          <w:rFonts w:ascii="Arial" w:hAnsi="Arial"/>
          <w:color w:val="000000" w:themeColor="text1"/>
        </w:rPr>
      </w:pPr>
      <w:r w:rsidRPr="003162DA">
        <w:rPr>
          <w:rFonts w:ascii="Arial" w:hAnsi="Arial"/>
          <w:color w:val="000000" w:themeColor="text1"/>
        </w:rPr>
        <w:t xml:space="preserve">W przypadku występowania w podłożu gruntów grupy nośności G4, zwłaszcza w stanie plastycznym, uzyskanie nośności 30 </w:t>
      </w:r>
      <w:proofErr w:type="spellStart"/>
      <w:r w:rsidRPr="003162DA">
        <w:rPr>
          <w:rFonts w:ascii="Arial" w:hAnsi="Arial"/>
          <w:color w:val="000000" w:themeColor="text1"/>
        </w:rPr>
        <w:t>MPa</w:t>
      </w:r>
      <w:proofErr w:type="spellEnd"/>
      <w:r w:rsidRPr="003162DA">
        <w:rPr>
          <w:rFonts w:ascii="Arial" w:hAnsi="Arial"/>
          <w:color w:val="000000" w:themeColor="text1"/>
        </w:rPr>
        <w:t xml:space="preserve"> może nie być możliwe i z tego powodu konieczne jest zaprojektowanie warstwy ulepszonego podłoża.</w:t>
      </w:r>
    </w:p>
    <w:p w:rsidR="00284D9D" w:rsidRPr="003162DA" w:rsidRDefault="00284D9D" w:rsidP="00415E43">
      <w:pPr>
        <w:pStyle w:val="Stopka"/>
        <w:tabs>
          <w:tab w:val="left" w:pos="708"/>
        </w:tabs>
        <w:rPr>
          <w:rFonts w:ascii="Arial" w:hAnsi="Arial"/>
          <w:color w:val="000000" w:themeColor="text1"/>
        </w:rPr>
      </w:pPr>
      <w:r w:rsidRPr="003162DA">
        <w:rPr>
          <w:rFonts w:ascii="Arial" w:hAnsi="Arial"/>
          <w:color w:val="000000" w:themeColor="text1"/>
        </w:rPr>
        <w:t>Na podstawie badań geologicznych przyjęto</w:t>
      </w:r>
      <w:r w:rsidR="008A0512" w:rsidRPr="003162DA">
        <w:rPr>
          <w:rFonts w:ascii="Arial" w:hAnsi="Arial"/>
          <w:color w:val="000000" w:themeColor="text1"/>
        </w:rPr>
        <w:t xml:space="preserve"> konstrukcję</w:t>
      </w:r>
      <w:r w:rsidRPr="003162DA">
        <w:rPr>
          <w:rFonts w:ascii="Arial" w:hAnsi="Arial"/>
          <w:color w:val="000000" w:themeColor="text1"/>
        </w:rPr>
        <w:t xml:space="preserve"> nawierzchni</w:t>
      </w:r>
      <w:r w:rsidR="008A0512" w:rsidRPr="003162DA">
        <w:rPr>
          <w:rFonts w:ascii="Arial" w:hAnsi="Arial"/>
          <w:color w:val="000000" w:themeColor="text1"/>
        </w:rPr>
        <w:t xml:space="preserve"> jak wyżej.</w:t>
      </w:r>
      <w:r w:rsidRPr="003162DA">
        <w:rPr>
          <w:rFonts w:ascii="Arial" w:hAnsi="Arial"/>
          <w:color w:val="000000" w:themeColor="text1"/>
        </w:rPr>
        <w:t>.</w:t>
      </w:r>
    </w:p>
    <w:p w:rsidR="00341292" w:rsidRPr="003162DA" w:rsidRDefault="00341292" w:rsidP="00415E43">
      <w:pPr>
        <w:pStyle w:val="Stopka"/>
        <w:tabs>
          <w:tab w:val="left" w:pos="708"/>
        </w:tabs>
        <w:rPr>
          <w:rFonts w:ascii="Arial" w:hAnsi="Arial"/>
          <w:color w:val="000000" w:themeColor="text1"/>
        </w:rPr>
      </w:pPr>
      <w:r w:rsidRPr="003162DA">
        <w:rPr>
          <w:rFonts w:ascii="Arial" w:hAnsi="Arial"/>
          <w:color w:val="000000" w:themeColor="text1"/>
        </w:rPr>
        <w:t>Badania geologiczne w załączeniu.</w:t>
      </w:r>
    </w:p>
    <w:p w:rsidR="00E54709" w:rsidRPr="003162DA" w:rsidRDefault="00E54709" w:rsidP="00415E43">
      <w:pPr>
        <w:pStyle w:val="Stopka"/>
        <w:tabs>
          <w:tab w:val="left" w:pos="708"/>
        </w:tabs>
        <w:rPr>
          <w:rFonts w:ascii="Arial" w:hAnsi="Arial"/>
          <w:color w:val="000000" w:themeColor="text1"/>
        </w:rPr>
      </w:pPr>
    </w:p>
    <w:p w:rsidR="00415E43" w:rsidRPr="003162DA" w:rsidRDefault="00CF220B" w:rsidP="00415E43">
      <w:pPr>
        <w:pStyle w:val="AW11"/>
        <w:rPr>
          <w:color w:val="000000" w:themeColor="text1"/>
        </w:rPr>
      </w:pPr>
      <w:bookmarkStart w:id="53" w:name="_Toc454781815"/>
      <w:bookmarkStart w:id="54" w:name="_Toc459303632"/>
      <w:r w:rsidRPr="003162DA">
        <w:rPr>
          <w:color w:val="000000" w:themeColor="text1"/>
        </w:rPr>
        <w:t>4.3</w:t>
      </w:r>
      <w:r w:rsidR="00415E43" w:rsidRPr="003162DA">
        <w:rPr>
          <w:color w:val="000000" w:themeColor="text1"/>
        </w:rPr>
        <w:t>.  Przekrój normalny</w:t>
      </w:r>
      <w:bookmarkEnd w:id="53"/>
      <w:bookmarkEnd w:id="54"/>
    </w:p>
    <w:p w:rsidR="00415E43" w:rsidRPr="003162DA" w:rsidRDefault="00B6603A" w:rsidP="00A90E99">
      <w:pPr>
        <w:pStyle w:val="Stopka"/>
        <w:tabs>
          <w:tab w:val="left" w:pos="708"/>
        </w:tabs>
        <w:rPr>
          <w:rFonts w:ascii="Arial" w:hAnsi="Arial"/>
          <w:color w:val="000000" w:themeColor="text1"/>
        </w:rPr>
      </w:pPr>
      <w:r w:rsidRPr="003162DA">
        <w:rPr>
          <w:rFonts w:ascii="Arial" w:hAnsi="Arial"/>
          <w:color w:val="000000" w:themeColor="text1"/>
        </w:rPr>
        <w:t>Pr</w:t>
      </w:r>
      <w:r w:rsidR="00391324" w:rsidRPr="003162DA">
        <w:rPr>
          <w:rFonts w:ascii="Arial" w:hAnsi="Arial"/>
          <w:color w:val="000000" w:themeColor="text1"/>
        </w:rPr>
        <w:t>zekrój normalny ciągów pieszo - rowerowych</w:t>
      </w:r>
      <w:r w:rsidR="00A90E99" w:rsidRPr="003162DA">
        <w:rPr>
          <w:rFonts w:ascii="Arial" w:hAnsi="Arial"/>
          <w:color w:val="000000" w:themeColor="text1"/>
        </w:rPr>
        <w:t xml:space="preserve"> </w:t>
      </w:r>
      <w:r w:rsidR="00415E43" w:rsidRPr="003162DA">
        <w:rPr>
          <w:rFonts w:ascii="Arial" w:hAnsi="Arial"/>
          <w:color w:val="000000" w:themeColor="text1"/>
        </w:rPr>
        <w:t>obejmuje wykonanie robót</w:t>
      </w:r>
      <w:r w:rsidR="00F04DBB" w:rsidRPr="003162DA">
        <w:rPr>
          <w:rFonts w:ascii="Arial" w:hAnsi="Arial"/>
          <w:color w:val="000000" w:themeColor="text1"/>
        </w:rPr>
        <w:t xml:space="preserve"> ziemnych</w:t>
      </w:r>
      <w:r w:rsidR="00391324" w:rsidRPr="003162DA">
        <w:rPr>
          <w:rFonts w:ascii="Arial" w:hAnsi="Arial"/>
          <w:color w:val="000000" w:themeColor="text1"/>
        </w:rPr>
        <w:t xml:space="preserve">, </w:t>
      </w:r>
      <w:r w:rsidR="00F37A8E" w:rsidRPr="003162DA">
        <w:rPr>
          <w:rFonts w:ascii="Arial" w:hAnsi="Arial"/>
          <w:color w:val="000000" w:themeColor="text1"/>
        </w:rPr>
        <w:t xml:space="preserve"> ułożenie obustronnie obrzeża betonowego</w:t>
      </w:r>
      <w:r w:rsidR="00F04DBB" w:rsidRPr="003162DA">
        <w:rPr>
          <w:rFonts w:ascii="Arial" w:hAnsi="Arial"/>
          <w:color w:val="000000" w:themeColor="text1"/>
        </w:rPr>
        <w:t>, oraz wykonanie</w:t>
      </w:r>
      <w:r w:rsidR="00F37A8E" w:rsidRPr="003162DA">
        <w:rPr>
          <w:rFonts w:ascii="Arial" w:hAnsi="Arial"/>
          <w:color w:val="000000" w:themeColor="text1"/>
        </w:rPr>
        <w:t xml:space="preserve"> </w:t>
      </w:r>
      <w:r w:rsidR="00F04DBB" w:rsidRPr="003162DA">
        <w:rPr>
          <w:rFonts w:ascii="Arial" w:hAnsi="Arial"/>
          <w:color w:val="000000" w:themeColor="text1"/>
        </w:rPr>
        <w:t xml:space="preserve"> konstrukcji nawierzchni.</w:t>
      </w:r>
      <w:r w:rsidR="00A90E99" w:rsidRPr="003162DA">
        <w:rPr>
          <w:rFonts w:ascii="Arial" w:hAnsi="Arial"/>
          <w:color w:val="000000" w:themeColor="text1"/>
        </w:rPr>
        <w:t>.</w:t>
      </w:r>
    </w:p>
    <w:p w:rsidR="00C80054" w:rsidRPr="003162DA" w:rsidRDefault="00C80054" w:rsidP="00A90E99">
      <w:pPr>
        <w:pStyle w:val="Stopka"/>
        <w:tabs>
          <w:tab w:val="left" w:pos="708"/>
        </w:tabs>
        <w:rPr>
          <w:rFonts w:ascii="Arial" w:hAnsi="Arial"/>
          <w:color w:val="000000" w:themeColor="text1"/>
        </w:rPr>
      </w:pPr>
      <w:r w:rsidRPr="003162DA">
        <w:rPr>
          <w:rFonts w:ascii="Arial" w:hAnsi="Arial"/>
          <w:color w:val="000000" w:themeColor="text1"/>
        </w:rPr>
        <w:t xml:space="preserve">Projektuje się ułożenie betonowej kostki brukowej </w:t>
      </w:r>
      <w:proofErr w:type="spellStart"/>
      <w:r w:rsidR="00F37A8E" w:rsidRPr="003162DA">
        <w:rPr>
          <w:rFonts w:ascii="Arial" w:hAnsi="Arial"/>
          <w:color w:val="000000" w:themeColor="text1"/>
        </w:rPr>
        <w:t>bezfazowej</w:t>
      </w:r>
      <w:proofErr w:type="spellEnd"/>
      <w:r w:rsidR="00F37A8E" w:rsidRPr="003162DA">
        <w:rPr>
          <w:rFonts w:ascii="Arial" w:hAnsi="Arial"/>
          <w:color w:val="000000" w:themeColor="text1"/>
        </w:rPr>
        <w:t xml:space="preserve"> gr 8,0 cm </w:t>
      </w:r>
      <w:r w:rsidRPr="003162DA">
        <w:rPr>
          <w:rFonts w:ascii="Arial" w:hAnsi="Arial"/>
          <w:color w:val="000000" w:themeColor="text1"/>
        </w:rPr>
        <w:t xml:space="preserve">na </w:t>
      </w:r>
      <w:r w:rsidR="00F37A8E" w:rsidRPr="003162DA">
        <w:rPr>
          <w:rFonts w:ascii="Arial" w:hAnsi="Arial"/>
          <w:color w:val="000000" w:themeColor="text1"/>
        </w:rPr>
        <w:t>podsypce cementowo – piaskowej gr 3,0</w:t>
      </w:r>
      <w:r w:rsidR="00126355" w:rsidRPr="003162DA">
        <w:rPr>
          <w:rFonts w:ascii="Arial" w:hAnsi="Arial"/>
          <w:color w:val="000000" w:themeColor="text1"/>
        </w:rPr>
        <w:t xml:space="preserve"> cm i podbudowie betonowej</w:t>
      </w:r>
      <w:r w:rsidR="00CF16C2" w:rsidRPr="003162DA">
        <w:rPr>
          <w:rFonts w:ascii="Arial" w:hAnsi="Arial"/>
          <w:color w:val="000000" w:themeColor="text1"/>
        </w:rPr>
        <w:t xml:space="preserve"> C3/4</w:t>
      </w:r>
      <w:r w:rsidR="005F08DB" w:rsidRPr="003162DA">
        <w:rPr>
          <w:rFonts w:ascii="Arial" w:hAnsi="Arial"/>
          <w:color w:val="000000" w:themeColor="text1"/>
        </w:rPr>
        <w:t xml:space="preserve"> gr 20</w:t>
      </w:r>
      <w:r w:rsidR="00F37A8E" w:rsidRPr="003162DA">
        <w:rPr>
          <w:rFonts w:ascii="Arial" w:hAnsi="Arial"/>
          <w:color w:val="000000" w:themeColor="text1"/>
        </w:rPr>
        <w:t xml:space="preserve"> cm. </w:t>
      </w:r>
      <w:r w:rsidR="00751E4C" w:rsidRPr="003162DA">
        <w:rPr>
          <w:rFonts w:ascii="Arial" w:hAnsi="Arial"/>
          <w:color w:val="000000" w:themeColor="text1"/>
        </w:rPr>
        <w:t xml:space="preserve">Nawierzchnia ciągu obramowana obrzeżem betonowym o wymiarach 8 x 30 cm. </w:t>
      </w:r>
      <w:r w:rsidRPr="003162DA">
        <w:rPr>
          <w:rFonts w:ascii="Arial" w:hAnsi="Arial"/>
          <w:color w:val="000000" w:themeColor="text1"/>
        </w:rPr>
        <w:t>Spadki jezdni projektuje się jednostronne</w:t>
      </w:r>
      <w:r w:rsidR="00F37A8E" w:rsidRPr="003162DA">
        <w:rPr>
          <w:rFonts w:ascii="Arial" w:hAnsi="Arial"/>
          <w:color w:val="000000" w:themeColor="text1"/>
        </w:rPr>
        <w:t>.</w:t>
      </w:r>
      <w:r w:rsidR="00F107DB" w:rsidRPr="003162DA">
        <w:rPr>
          <w:rFonts w:ascii="Arial" w:hAnsi="Arial"/>
          <w:color w:val="000000" w:themeColor="text1"/>
        </w:rPr>
        <w:t>.</w:t>
      </w:r>
    </w:p>
    <w:p w:rsidR="00472FD3" w:rsidRPr="003162DA" w:rsidRDefault="00472FD3" w:rsidP="00A90E99">
      <w:pPr>
        <w:pStyle w:val="Stopka"/>
        <w:tabs>
          <w:tab w:val="left" w:pos="708"/>
        </w:tabs>
        <w:rPr>
          <w:rFonts w:ascii="Arial" w:hAnsi="Arial"/>
          <w:color w:val="000000" w:themeColor="text1"/>
        </w:rPr>
      </w:pPr>
      <w:r w:rsidRPr="003162DA">
        <w:rPr>
          <w:rFonts w:ascii="Arial" w:hAnsi="Arial"/>
          <w:color w:val="000000" w:themeColor="text1"/>
        </w:rPr>
        <w:t>Szerokość ścieżki podzielono na dwie części</w:t>
      </w:r>
      <w:r w:rsidR="00552242" w:rsidRPr="003162DA">
        <w:rPr>
          <w:rFonts w:ascii="Arial" w:hAnsi="Arial"/>
          <w:color w:val="000000" w:themeColor="text1"/>
        </w:rPr>
        <w:t xml:space="preserve"> :</w:t>
      </w:r>
    </w:p>
    <w:p w:rsidR="00552242" w:rsidRPr="003162DA" w:rsidRDefault="00CF16C2" w:rsidP="00A90E99">
      <w:pPr>
        <w:pStyle w:val="Stopka"/>
        <w:tabs>
          <w:tab w:val="left" w:pos="708"/>
        </w:tabs>
        <w:rPr>
          <w:rFonts w:ascii="Arial" w:hAnsi="Arial"/>
          <w:color w:val="000000" w:themeColor="text1"/>
        </w:rPr>
      </w:pPr>
      <w:r w:rsidRPr="003162DA">
        <w:rPr>
          <w:rFonts w:ascii="Arial" w:hAnsi="Arial"/>
          <w:color w:val="000000" w:themeColor="text1"/>
        </w:rPr>
        <w:t xml:space="preserve">a/ </w:t>
      </w:r>
      <w:proofErr w:type="spellStart"/>
      <w:r w:rsidRPr="003162DA">
        <w:rPr>
          <w:rFonts w:ascii="Arial" w:hAnsi="Arial"/>
          <w:color w:val="000000" w:themeColor="text1"/>
        </w:rPr>
        <w:t>szer</w:t>
      </w:r>
      <w:proofErr w:type="spellEnd"/>
      <w:r w:rsidRPr="003162DA">
        <w:rPr>
          <w:rFonts w:ascii="Arial" w:hAnsi="Arial"/>
          <w:color w:val="000000" w:themeColor="text1"/>
        </w:rPr>
        <w:t xml:space="preserve"> 2,0</w:t>
      </w:r>
      <w:r w:rsidR="00104671" w:rsidRPr="003162DA">
        <w:rPr>
          <w:rFonts w:ascii="Arial" w:hAnsi="Arial"/>
          <w:color w:val="000000" w:themeColor="text1"/>
        </w:rPr>
        <w:t>0 m kostka koloru grafitowego</w:t>
      </w:r>
      <w:r w:rsidR="00552242" w:rsidRPr="003162DA">
        <w:rPr>
          <w:rFonts w:ascii="Arial" w:hAnsi="Arial"/>
          <w:color w:val="000000" w:themeColor="text1"/>
        </w:rPr>
        <w:t xml:space="preserve"> – ścieżka rowerowa</w:t>
      </w:r>
    </w:p>
    <w:p w:rsidR="00552242" w:rsidRPr="003162DA" w:rsidRDefault="00CF16C2" w:rsidP="00A90E99">
      <w:pPr>
        <w:pStyle w:val="Stopka"/>
        <w:tabs>
          <w:tab w:val="left" w:pos="708"/>
        </w:tabs>
        <w:rPr>
          <w:rFonts w:ascii="Arial" w:hAnsi="Arial"/>
          <w:color w:val="000000" w:themeColor="text1"/>
        </w:rPr>
      </w:pPr>
      <w:r w:rsidRPr="003162DA">
        <w:rPr>
          <w:rFonts w:ascii="Arial" w:hAnsi="Arial"/>
          <w:color w:val="000000" w:themeColor="text1"/>
        </w:rPr>
        <w:t xml:space="preserve">b/ </w:t>
      </w:r>
      <w:proofErr w:type="spellStart"/>
      <w:r w:rsidRPr="003162DA">
        <w:rPr>
          <w:rFonts w:ascii="Arial" w:hAnsi="Arial"/>
          <w:color w:val="000000" w:themeColor="text1"/>
        </w:rPr>
        <w:t>szer</w:t>
      </w:r>
      <w:proofErr w:type="spellEnd"/>
      <w:r w:rsidRPr="003162DA">
        <w:rPr>
          <w:rFonts w:ascii="Arial" w:hAnsi="Arial"/>
          <w:color w:val="000000" w:themeColor="text1"/>
        </w:rPr>
        <w:t xml:space="preserve"> 1,5</w:t>
      </w:r>
      <w:r w:rsidR="00552242" w:rsidRPr="003162DA">
        <w:rPr>
          <w:rFonts w:ascii="Arial" w:hAnsi="Arial"/>
          <w:color w:val="000000" w:themeColor="text1"/>
        </w:rPr>
        <w:t>0 m kostka koloru szarego – ścieżka dla ruchu pieszego.</w:t>
      </w:r>
    </w:p>
    <w:p w:rsidR="005E02C1" w:rsidRPr="003162DA" w:rsidRDefault="005E02C1" w:rsidP="00A90E99">
      <w:pPr>
        <w:pStyle w:val="Stopka"/>
        <w:tabs>
          <w:tab w:val="left" w:pos="708"/>
        </w:tabs>
        <w:rPr>
          <w:rFonts w:ascii="Arial" w:hAnsi="Arial"/>
          <w:color w:val="000000" w:themeColor="text1"/>
        </w:rPr>
      </w:pPr>
      <w:r w:rsidRPr="003162DA">
        <w:rPr>
          <w:rFonts w:ascii="Arial" w:hAnsi="Arial"/>
          <w:color w:val="000000" w:themeColor="text1"/>
        </w:rPr>
        <w:t>W</w:t>
      </w:r>
      <w:r w:rsidR="00254350" w:rsidRPr="003162DA">
        <w:rPr>
          <w:rFonts w:ascii="Arial" w:hAnsi="Arial"/>
          <w:color w:val="000000" w:themeColor="text1"/>
        </w:rPr>
        <w:t>zdłuż ścieżki projektuje się mie</w:t>
      </w:r>
      <w:r w:rsidRPr="003162DA">
        <w:rPr>
          <w:rFonts w:ascii="Arial" w:hAnsi="Arial"/>
          <w:color w:val="000000" w:themeColor="text1"/>
        </w:rPr>
        <w:t>jsca postojowe, na których zlokalizowano ławki, kosze na śmieci oraz</w:t>
      </w:r>
      <w:r w:rsidR="00254350" w:rsidRPr="003162DA">
        <w:rPr>
          <w:rFonts w:ascii="Arial" w:hAnsi="Arial"/>
          <w:color w:val="000000" w:themeColor="text1"/>
        </w:rPr>
        <w:t xml:space="preserve"> po 2</w:t>
      </w:r>
      <w:r w:rsidRPr="003162DA">
        <w:rPr>
          <w:rFonts w:ascii="Arial" w:hAnsi="Arial"/>
          <w:color w:val="000000" w:themeColor="text1"/>
        </w:rPr>
        <w:t xml:space="preserve"> stojaki na rowery, Nawierzchnię zap</w:t>
      </w:r>
      <w:r w:rsidR="00751E4C" w:rsidRPr="003162DA">
        <w:rPr>
          <w:rFonts w:ascii="Arial" w:hAnsi="Arial"/>
          <w:color w:val="000000" w:themeColor="text1"/>
        </w:rPr>
        <w:t>r</w:t>
      </w:r>
      <w:r w:rsidRPr="003162DA">
        <w:rPr>
          <w:rFonts w:ascii="Arial" w:hAnsi="Arial"/>
          <w:color w:val="000000" w:themeColor="text1"/>
        </w:rPr>
        <w:t>ojektowano z kostki granitowej</w:t>
      </w:r>
      <w:r w:rsidR="00254350" w:rsidRPr="003162DA">
        <w:rPr>
          <w:rFonts w:ascii="Arial" w:hAnsi="Arial"/>
          <w:color w:val="000000" w:themeColor="text1"/>
        </w:rPr>
        <w:t xml:space="preserve"> </w:t>
      </w:r>
      <w:proofErr w:type="spellStart"/>
      <w:r w:rsidR="00254350" w:rsidRPr="003162DA">
        <w:rPr>
          <w:rFonts w:ascii="Arial" w:hAnsi="Arial"/>
          <w:color w:val="000000" w:themeColor="text1"/>
        </w:rPr>
        <w:t>płomieniowanej</w:t>
      </w:r>
      <w:proofErr w:type="spellEnd"/>
      <w:r w:rsidR="00254350" w:rsidRPr="003162DA">
        <w:rPr>
          <w:rFonts w:ascii="Arial" w:hAnsi="Arial"/>
          <w:color w:val="000000" w:themeColor="text1"/>
        </w:rPr>
        <w:t xml:space="preserve"> </w:t>
      </w:r>
      <w:r w:rsidR="00FB5BB4" w:rsidRPr="003162DA">
        <w:rPr>
          <w:rFonts w:ascii="Arial" w:hAnsi="Arial"/>
          <w:color w:val="000000" w:themeColor="text1"/>
        </w:rPr>
        <w:t xml:space="preserve"> ciętej </w:t>
      </w:r>
      <w:r w:rsidR="00254350" w:rsidRPr="003162DA">
        <w:rPr>
          <w:rFonts w:ascii="Arial" w:hAnsi="Arial"/>
          <w:color w:val="000000" w:themeColor="text1"/>
        </w:rPr>
        <w:t>gr. 8,0 cm</w:t>
      </w:r>
      <w:r w:rsidRPr="003162DA">
        <w:rPr>
          <w:rFonts w:ascii="Arial" w:hAnsi="Arial"/>
          <w:color w:val="000000" w:themeColor="text1"/>
        </w:rPr>
        <w:t>. Wymia</w:t>
      </w:r>
      <w:r w:rsidR="00254350" w:rsidRPr="003162DA">
        <w:rPr>
          <w:rFonts w:ascii="Arial" w:hAnsi="Arial"/>
          <w:color w:val="000000" w:themeColor="text1"/>
        </w:rPr>
        <w:t>ry miejsca postojowego wynoszą 7</w:t>
      </w:r>
      <w:r w:rsidRPr="003162DA">
        <w:rPr>
          <w:rFonts w:ascii="Arial" w:hAnsi="Arial"/>
          <w:color w:val="000000" w:themeColor="text1"/>
        </w:rPr>
        <w:t>,0 m na 2,0 m</w:t>
      </w:r>
      <w:r w:rsidR="00254350" w:rsidRPr="003162DA">
        <w:rPr>
          <w:rFonts w:ascii="Arial" w:hAnsi="Arial"/>
          <w:color w:val="000000" w:themeColor="text1"/>
        </w:rPr>
        <w:t xml:space="preserve"> obramowane obrzeżem granitowym o wym. 8 x 30 cm </w:t>
      </w:r>
      <w:r w:rsidRPr="003162DA">
        <w:rPr>
          <w:rFonts w:ascii="Arial" w:hAnsi="Arial"/>
          <w:color w:val="000000" w:themeColor="text1"/>
        </w:rPr>
        <w:t>. Na działce nr 22 dodatkowo zaproj</w:t>
      </w:r>
      <w:r w:rsidR="009E6F43" w:rsidRPr="003162DA">
        <w:rPr>
          <w:rFonts w:ascii="Arial" w:hAnsi="Arial"/>
          <w:color w:val="000000" w:themeColor="text1"/>
        </w:rPr>
        <w:t>ektowano stację naprawy rowerów o wymiarach  10,0 x 2,0 m</w:t>
      </w:r>
    </w:p>
    <w:p w:rsidR="00552242" w:rsidRPr="003162DA" w:rsidRDefault="00552242" w:rsidP="00A90E99">
      <w:pPr>
        <w:pStyle w:val="Stopka"/>
        <w:tabs>
          <w:tab w:val="left" w:pos="708"/>
        </w:tabs>
        <w:rPr>
          <w:rFonts w:ascii="Arial" w:hAnsi="Arial"/>
          <w:color w:val="000000" w:themeColor="text1"/>
        </w:rPr>
      </w:pPr>
      <w:r w:rsidRPr="003162DA">
        <w:rPr>
          <w:rFonts w:ascii="Arial" w:hAnsi="Arial"/>
          <w:color w:val="000000" w:themeColor="text1"/>
        </w:rPr>
        <w:t>Po obu stronach ścieżki projektuje się pobocza pokryte humusem i obsiane trawą.</w:t>
      </w:r>
    </w:p>
    <w:p w:rsidR="00552242" w:rsidRPr="003162DA" w:rsidRDefault="00552242" w:rsidP="00A90E99">
      <w:pPr>
        <w:pStyle w:val="Stopka"/>
        <w:tabs>
          <w:tab w:val="left" w:pos="708"/>
        </w:tabs>
        <w:rPr>
          <w:rFonts w:ascii="Arial" w:hAnsi="Arial"/>
          <w:color w:val="000000" w:themeColor="text1"/>
        </w:rPr>
      </w:pPr>
      <w:r w:rsidRPr="003162DA">
        <w:rPr>
          <w:rFonts w:ascii="Arial" w:hAnsi="Arial"/>
          <w:color w:val="000000" w:themeColor="text1"/>
        </w:rPr>
        <w:lastRenderedPageBreak/>
        <w:t xml:space="preserve">Pozostałą powierzchnię do granicy pasa drogowego należy poddać zabiegom agrotechnicznym. </w:t>
      </w:r>
    </w:p>
    <w:p w:rsidR="00472FD3" w:rsidRPr="003162DA" w:rsidRDefault="00472FD3" w:rsidP="00A90E99">
      <w:pPr>
        <w:pStyle w:val="Stopka"/>
        <w:tabs>
          <w:tab w:val="left" w:pos="708"/>
        </w:tabs>
        <w:rPr>
          <w:rFonts w:ascii="Arial" w:hAnsi="Arial"/>
          <w:color w:val="000000" w:themeColor="text1"/>
        </w:rPr>
      </w:pPr>
    </w:p>
    <w:p w:rsidR="002335F2" w:rsidRPr="003162DA" w:rsidRDefault="002335F2" w:rsidP="00A90E99">
      <w:pPr>
        <w:pStyle w:val="Stopka"/>
        <w:tabs>
          <w:tab w:val="left" w:pos="708"/>
        </w:tabs>
        <w:rPr>
          <w:rFonts w:ascii="Arial" w:hAnsi="Arial"/>
          <w:b/>
          <w:color w:val="000000" w:themeColor="text1"/>
        </w:rPr>
      </w:pPr>
      <w:r w:rsidRPr="003162DA">
        <w:rPr>
          <w:rFonts w:ascii="Arial" w:hAnsi="Arial"/>
          <w:b/>
          <w:color w:val="000000" w:themeColor="text1"/>
        </w:rPr>
        <w:t>W części drogowej jest tylko lokalizacja lamp oświetleniowych, natomiast część elektryczną należy wykonać wg projektu oświetlenia.</w:t>
      </w:r>
    </w:p>
    <w:p w:rsidR="002335F2" w:rsidRPr="003162DA" w:rsidRDefault="00B51751" w:rsidP="00A90E99">
      <w:pPr>
        <w:pStyle w:val="Stopka"/>
        <w:tabs>
          <w:tab w:val="left" w:pos="708"/>
        </w:tabs>
        <w:rPr>
          <w:rFonts w:ascii="Arial" w:hAnsi="Arial"/>
          <w:b/>
          <w:color w:val="000000" w:themeColor="text1"/>
        </w:rPr>
      </w:pPr>
      <w:r w:rsidRPr="003162DA">
        <w:rPr>
          <w:rFonts w:ascii="Arial" w:hAnsi="Arial"/>
          <w:b/>
          <w:color w:val="000000" w:themeColor="text1"/>
        </w:rPr>
        <w:t>Parametry techniczne sieci i urządzeń uzbrojenia terenu.</w:t>
      </w:r>
    </w:p>
    <w:p w:rsidR="00B51751" w:rsidRPr="003162DA" w:rsidRDefault="00B51751" w:rsidP="00A90E99">
      <w:pPr>
        <w:pStyle w:val="Stopka"/>
        <w:tabs>
          <w:tab w:val="left" w:pos="708"/>
        </w:tabs>
        <w:rPr>
          <w:rFonts w:ascii="Arial" w:hAnsi="Arial"/>
          <w:color w:val="000000" w:themeColor="text1"/>
        </w:rPr>
      </w:pPr>
      <w:r w:rsidRPr="003162DA">
        <w:rPr>
          <w:rFonts w:ascii="Arial" w:hAnsi="Arial"/>
          <w:b/>
          <w:color w:val="000000" w:themeColor="text1"/>
        </w:rPr>
        <w:t xml:space="preserve">- </w:t>
      </w:r>
      <w:r w:rsidRPr="003162DA">
        <w:rPr>
          <w:rFonts w:ascii="Arial" w:hAnsi="Arial"/>
          <w:color w:val="000000" w:themeColor="text1"/>
        </w:rPr>
        <w:t>napięcie</w:t>
      </w:r>
      <w:r w:rsidRPr="003162DA">
        <w:rPr>
          <w:rFonts w:ascii="Arial" w:hAnsi="Arial"/>
          <w:b/>
          <w:color w:val="000000" w:themeColor="text1"/>
        </w:rPr>
        <w:t xml:space="preserve"> </w:t>
      </w:r>
      <w:r w:rsidRPr="003162DA">
        <w:rPr>
          <w:rFonts w:ascii="Arial" w:hAnsi="Arial"/>
          <w:color w:val="000000" w:themeColor="text1"/>
        </w:rPr>
        <w:t>zasilania</w:t>
      </w:r>
      <w:r w:rsidR="00D33A99" w:rsidRPr="003162DA">
        <w:rPr>
          <w:rFonts w:ascii="Arial" w:hAnsi="Arial"/>
          <w:color w:val="000000" w:themeColor="text1"/>
        </w:rPr>
        <w:t xml:space="preserve">                      </w:t>
      </w:r>
      <w:r w:rsidR="005015CB" w:rsidRPr="003162DA">
        <w:rPr>
          <w:rFonts w:ascii="Arial" w:hAnsi="Arial"/>
          <w:color w:val="000000" w:themeColor="text1"/>
        </w:rPr>
        <w:t xml:space="preserve">                                  </w:t>
      </w:r>
      <w:r w:rsidR="00D33A99" w:rsidRPr="003162DA">
        <w:rPr>
          <w:rFonts w:ascii="Arial" w:hAnsi="Arial"/>
          <w:color w:val="000000" w:themeColor="text1"/>
        </w:rPr>
        <w:t>3 x 230 V</w:t>
      </w:r>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 xml:space="preserve">- </w:t>
      </w:r>
      <w:r w:rsidRPr="003162DA">
        <w:rPr>
          <w:rFonts w:ascii="Arial" w:hAnsi="Arial"/>
          <w:color w:val="000000" w:themeColor="text1"/>
        </w:rPr>
        <w:t>częstotliwość</w:t>
      </w:r>
      <w:r w:rsidRPr="003162DA">
        <w:rPr>
          <w:rFonts w:ascii="Arial" w:hAnsi="Arial"/>
          <w:b/>
          <w:color w:val="000000" w:themeColor="text1"/>
        </w:rPr>
        <w:t xml:space="preserve"> </w:t>
      </w:r>
      <w:r w:rsidRPr="003162DA">
        <w:rPr>
          <w:rFonts w:ascii="Arial" w:hAnsi="Arial"/>
          <w:color w:val="000000" w:themeColor="text1"/>
        </w:rPr>
        <w:t xml:space="preserve">robocza           </w:t>
      </w:r>
      <w:r w:rsidR="005015CB" w:rsidRPr="003162DA">
        <w:rPr>
          <w:rFonts w:ascii="Arial" w:hAnsi="Arial"/>
          <w:color w:val="000000" w:themeColor="text1"/>
        </w:rPr>
        <w:t xml:space="preserve">                                   </w:t>
      </w:r>
      <w:r w:rsidRPr="003162DA">
        <w:rPr>
          <w:rFonts w:ascii="Arial" w:hAnsi="Arial"/>
          <w:color w:val="000000" w:themeColor="text1"/>
        </w:rPr>
        <w:t xml:space="preserve">   50 </w:t>
      </w:r>
      <w:proofErr w:type="spellStart"/>
      <w:r w:rsidRPr="003162DA">
        <w:rPr>
          <w:rFonts w:ascii="Arial" w:hAnsi="Arial"/>
          <w:color w:val="000000" w:themeColor="text1"/>
        </w:rPr>
        <w:t>Hz</w:t>
      </w:r>
      <w:proofErr w:type="spellEnd"/>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Pr="003162DA">
        <w:rPr>
          <w:rFonts w:ascii="Arial" w:hAnsi="Arial"/>
          <w:color w:val="000000" w:themeColor="text1"/>
        </w:rPr>
        <w:t>moc zainstalowana części projektowanej                    0,795 kW</w:t>
      </w:r>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Pr="003162DA">
        <w:rPr>
          <w:rFonts w:ascii="Arial" w:hAnsi="Arial"/>
          <w:color w:val="000000" w:themeColor="text1"/>
        </w:rPr>
        <w:t xml:space="preserve"> moc zapotrzebowana części projektowanej               0,795 kW</w:t>
      </w:r>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Pr="003162DA">
        <w:rPr>
          <w:rFonts w:ascii="Arial" w:hAnsi="Arial"/>
          <w:color w:val="000000" w:themeColor="text1"/>
        </w:rPr>
        <w:t>prąd obliczeniowy części projektowanej                      1,23 A</w:t>
      </w:r>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006D4277" w:rsidRPr="003162DA">
        <w:rPr>
          <w:rFonts w:ascii="Arial" w:hAnsi="Arial"/>
          <w:b/>
          <w:color w:val="000000" w:themeColor="text1"/>
        </w:rPr>
        <w:t xml:space="preserve"> </w:t>
      </w:r>
      <w:r w:rsidRPr="003162DA">
        <w:rPr>
          <w:rFonts w:ascii="Arial" w:hAnsi="Arial"/>
          <w:color w:val="000000" w:themeColor="text1"/>
        </w:rPr>
        <w:t>zabezpieczenie obwodów                                            6 A</w:t>
      </w:r>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Pr="003162DA">
        <w:rPr>
          <w:rFonts w:ascii="Arial" w:hAnsi="Arial"/>
          <w:color w:val="000000" w:themeColor="text1"/>
        </w:rPr>
        <w:t>projektowany kabel oświetleniowy                               Y</w:t>
      </w:r>
      <w:r w:rsidR="006D4023" w:rsidRPr="003162DA">
        <w:rPr>
          <w:rFonts w:ascii="Arial" w:hAnsi="Arial"/>
          <w:color w:val="000000" w:themeColor="text1"/>
        </w:rPr>
        <w:t>A</w:t>
      </w:r>
      <w:r w:rsidRPr="003162DA">
        <w:rPr>
          <w:rFonts w:ascii="Arial" w:hAnsi="Arial"/>
          <w:color w:val="000000" w:themeColor="text1"/>
        </w:rPr>
        <w:t>KY</w:t>
      </w:r>
      <w:r w:rsidR="006D4023" w:rsidRPr="003162DA">
        <w:rPr>
          <w:rFonts w:ascii="Arial" w:hAnsi="Arial"/>
          <w:color w:val="000000" w:themeColor="text1"/>
        </w:rPr>
        <w:t>4x35</w:t>
      </w:r>
      <w:r w:rsidRPr="003162DA">
        <w:rPr>
          <w:rFonts w:ascii="Arial" w:hAnsi="Arial"/>
          <w:color w:val="000000" w:themeColor="text1"/>
        </w:rPr>
        <w:t>mm2 (</w:t>
      </w:r>
      <w:r w:rsidR="006D4023" w:rsidRPr="003162DA">
        <w:rPr>
          <w:rFonts w:ascii="Arial" w:hAnsi="Arial"/>
          <w:color w:val="000000" w:themeColor="text1"/>
        </w:rPr>
        <w:t>627</w:t>
      </w:r>
      <w:r w:rsidRPr="003162DA">
        <w:rPr>
          <w:rFonts w:ascii="Arial" w:hAnsi="Arial"/>
          <w:color w:val="000000" w:themeColor="text1"/>
        </w:rPr>
        <w:t>,0 m)</w:t>
      </w:r>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Pr="003162DA">
        <w:rPr>
          <w:rFonts w:ascii="Arial" w:hAnsi="Arial"/>
          <w:color w:val="000000" w:themeColor="text1"/>
        </w:rPr>
        <w:t>projektowana kanalizacja kablowa                               DT110+WMR40 (446,0 m)</w:t>
      </w:r>
    </w:p>
    <w:p w:rsidR="006D4023" w:rsidRPr="003162DA" w:rsidRDefault="006D4023" w:rsidP="00A90E99">
      <w:pPr>
        <w:pStyle w:val="Stopka"/>
        <w:tabs>
          <w:tab w:val="left" w:pos="708"/>
        </w:tabs>
        <w:rPr>
          <w:rFonts w:ascii="Arial" w:hAnsi="Arial"/>
          <w:color w:val="000000" w:themeColor="text1"/>
        </w:rPr>
      </w:pPr>
      <w:r w:rsidRPr="003162DA">
        <w:rPr>
          <w:rFonts w:ascii="Arial" w:hAnsi="Arial"/>
          <w:color w:val="000000" w:themeColor="text1"/>
        </w:rPr>
        <w:t xml:space="preserve">                                                                                       DT50 (8,5 m)  </w:t>
      </w:r>
    </w:p>
    <w:p w:rsidR="00D33A99"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Pr="003162DA">
        <w:rPr>
          <w:rFonts w:ascii="Arial" w:hAnsi="Arial"/>
          <w:color w:val="000000" w:themeColor="text1"/>
        </w:rPr>
        <w:t>wysokość słupów (część nadziemna)                           5,0 m</w:t>
      </w:r>
    </w:p>
    <w:p w:rsidR="006D4023" w:rsidRPr="003162DA" w:rsidRDefault="00D33A99" w:rsidP="00A90E99">
      <w:pPr>
        <w:pStyle w:val="Stopka"/>
        <w:tabs>
          <w:tab w:val="left" w:pos="708"/>
        </w:tabs>
        <w:rPr>
          <w:rFonts w:ascii="Arial" w:hAnsi="Arial"/>
          <w:color w:val="000000" w:themeColor="text1"/>
        </w:rPr>
      </w:pPr>
      <w:r w:rsidRPr="003162DA">
        <w:rPr>
          <w:rFonts w:ascii="Arial" w:hAnsi="Arial"/>
          <w:b/>
          <w:color w:val="000000" w:themeColor="text1"/>
        </w:rPr>
        <w:t>-</w:t>
      </w:r>
      <w:r w:rsidRPr="003162DA">
        <w:rPr>
          <w:rFonts w:ascii="Arial" w:hAnsi="Arial"/>
          <w:color w:val="000000" w:themeColor="text1"/>
        </w:rPr>
        <w:t>projektowany kabel zasilający monitoring</w:t>
      </w:r>
      <w:r w:rsidR="006D4023" w:rsidRPr="003162DA">
        <w:rPr>
          <w:rFonts w:ascii="Arial" w:hAnsi="Arial"/>
          <w:color w:val="000000" w:themeColor="text1"/>
        </w:rPr>
        <w:t xml:space="preserve">                    YKY3x10mm2 (584,0 m)</w:t>
      </w:r>
    </w:p>
    <w:p w:rsidR="006D4023" w:rsidRPr="003162DA" w:rsidRDefault="005015CB" w:rsidP="00A90E99">
      <w:pPr>
        <w:pStyle w:val="Stopka"/>
        <w:tabs>
          <w:tab w:val="left" w:pos="708"/>
        </w:tabs>
        <w:rPr>
          <w:rFonts w:ascii="Arial" w:hAnsi="Arial"/>
          <w:color w:val="000000" w:themeColor="text1"/>
        </w:rPr>
      </w:pPr>
      <w:r w:rsidRPr="003162DA">
        <w:rPr>
          <w:rFonts w:ascii="Arial" w:hAnsi="Arial"/>
          <w:color w:val="000000" w:themeColor="text1"/>
        </w:rPr>
        <w:t>-</w:t>
      </w:r>
      <w:r w:rsidR="006D4277" w:rsidRPr="003162DA">
        <w:rPr>
          <w:rFonts w:ascii="Arial" w:hAnsi="Arial"/>
          <w:color w:val="000000" w:themeColor="text1"/>
        </w:rPr>
        <w:t xml:space="preserve"> </w:t>
      </w:r>
      <w:r w:rsidRPr="003162DA">
        <w:rPr>
          <w:rFonts w:ascii="Arial" w:hAnsi="Arial"/>
          <w:color w:val="000000" w:themeColor="text1"/>
        </w:rPr>
        <w:t>s</w:t>
      </w:r>
      <w:r w:rsidR="006D4023" w:rsidRPr="003162DA">
        <w:rPr>
          <w:rFonts w:ascii="Arial" w:hAnsi="Arial"/>
          <w:color w:val="000000" w:themeColor="text1"/>
        </w:rPr>
        <w:t>tudnie</w:t>
      </w:r>
      <w:r w:rsidR="006D4023" w:rsidRPr="003162DA">
        <w:rPr>
          <w:rFonts w:ascii="Arial" w:hAnsi="Arial"/>
          <w:b/>
          <w:color w:val="000000" w:themeColor="text1"/>
        </w:rPr>
        <w:t xml:space="preserve"> </w:t>
      </w:r>
      <w:r w:rsidR="006D4023" w:rsidRPr="003162DA">
        <w:rPr>
          <w:rFonts w:ascii="Arial" w:hAnsi="Arial"/>
          <w:color w:val="000000" w:themeColor="text1"/>
        </w:rPr>
        <w:t>kablowe                                                            SK-2</w:t>
      </w:r>
    </w:p>
    <w:p w:rsidR="006D4023" w:rsidRPr="003162DA" w:rsidRDefault="006D4023" w:rsidP="00A90E99">
      <w:pPr>
        <w:pStyle w:val="Stopka"/>
        <w:tabs>
          <w:tab w:val="left" w:pos="708"/>
        </w:tabs>
        <w:rPr>
          <w:rFonts w:ascii="Arial" w:hAnsi="Arial"/>
          <w:color w:val="000000" w:themeColor="text1"/>
        </w:rPr>
      </w:pPr>
      <w:r w:rsidRPr="003162DA">
        <w:rPr>
          <w:rFonts w:ascii="Arial" w:hAnsi="Arial"/>
          <w:color w:val="000000" w:themeColor="text1"/>
        </w:rPr>
        <w:t xml:space="preserve">-długość sieci                                                                 </w:t>
      </w:r>
      <w:r w:rsidR="005015CB" w:rsidRPr="003162DA">
        <w:rPr>
          <w:rFonts w:ascii="Arial" w:hAnsi="Arial"/>
          <w:color w:val="000000" w:themeColor="text1"/>
        </w:rPr>
        <w:t>1</w:t>
      </w:r>
      <w:r w:rsidRPr="003162DA">
        <w:rPr>
          <w:rFonts w:ascii="Arial" w:hAnsi="Arial"/>
          <w:color w:val="000000" w:themeColor="text1"/>
        </w:rPr>
        <w:t>665,5 m</w:t>
      </w:r>
    </w:p>
    <w:p w:rsidR="00415E43" w:rsidRPr="003162DA" w:rsidRDefault="00AA3ECF" w:rsidP="000A35CC">
      <w:pPr>
        <w:pStyle w:val="AW11"/>
        <w:ind w:left="851"/>
        <w:rPr>
          <w:color w:val="000000" w:themeColor="text1"/>
        </w:rPr>
      </w:pPr>
      <w:bookmarkStart w:id="55" w:name="_Toc454781816"/>
      <w:bookmarkStart w:id="56" w:name="_Toc459303633"/>
      <w:r w:rsidRPr="003162DA">
        <w:rPr>
          <w:color w:val="000000" w:themeColor="text1"/>
        </w:rPr>
        <w:t xml:space="preserve">                                                                                                                                                                                                                                                                                                                     </w:t>
      </w:r>
      <w:r w:rsidR="00CF220B" w:rsidRPr="003162DA">
        <w:rPr>
          <w:color w:val="000000" w:themeColor="text1"/>
        </w:rPr>
        <w:t>4.4</w:t>
      </w:r>
      <w:r w:rsidR="00415E43" w:rsidRPr="003162DA">
        <w:rPr>
          <w:color w:val="000000" w:themeColor="text1"/>
        </w:rPr>
        <w:t>.  Przekrój podłużny</w:t>
      </w:r>
      <w:bookmarkEnd w:id="55"/>
      <w:bookmarkEnd w:id="56"/>
    </w:p>
    <w:p w:rsidR="00415E43" w:rsidRPr="003162DA" w:rsidRDefault="00415E43" w:rsidP="00415E43">
      <w:pPr>
        <w:tabs>
          <w:tab w:val="left" w:pos="708"/>
        </w:tabs>
        <w:autoSpaceDE w:val="0"/>
        <w:autoSpaceDN w:val="0"/>
        <w:adjustRightInd w:val="0"/>
        <w:rPr>
          <w:rFonts w:ascii="Arial" w:hAnsi="Arial"/>
          <w:color w:val="000000" w:themeColor="text1"/>
        </w:rPr>
      </w:pPr>
      <w:r w:rsidRPr="003162DA">
        <w:rPr>
          <w:rFonts w:ascii="Arial" w:hAnsi="Arial"/>
          <w:color w:val="000000" w:themeColor="text1"/>
        </w:rPr>
        <w:t xml:space="preserve">Rzędne niwelety </w:t>
      </w:r>
      <w:r w:rsidR="00A8378F" w:rsidRPr="003162DA">
        <w:rPr>
          <w:rFonts w:ascii="Arial" w:hAnsi="Arial"/>
          <w:color w:val="000000" w:themeColor="text1"/>
        </w:rPr>
        <w:t>ciągów</w:t>
      </w:r>
      <w:r w:rsidRPr="003162DA">
        <w:rPr>
          <w:rFonts w:ascii="Arial" w:hAnsi="Arial"/>
          <w:color w:val="000000" w:themeColor="text1"/>
        </w:rPr>
        <w:t xml:space="preserve"> zostały określone z uwzględnieniem takich czynników jak:</w:t>
      </w:r>
    </w:p>
    <w:p w:rsidR="00415E43" w:rsidRPr="003162DA" w:rsidRDefault="00415E43" w:rsidP="00415E43">
      <w:pPr>
        <w:numPr>
          <w:ilvl w:val="0"/>
          <w:numId w:val="11"/>
        </w:numPr>
        <w:autoSpaceDE w:val="0"/>
        <w:autoSpaceDN w:val="0"/>
        <w:adjustRightInd w:val="0"/>
        <w:spacing w:line="240" w:lineRule="auto"/>
        <w:rPr>
          <w:rFonts w:ascii="Arial" w:hAnsi="Arial"/>
          <w:color w:val="000000" w:themeColor="text1"/>
        </w:rPr>
      </w:pPr>
      <w:r w:rsidRPr="003162DA">
        <w:rPr>
          <w:rFonts w:ascii="Arial" w:hAnsi="Arial"/>
          <w:color w:val="000000" w:themeColor="text1"/>
        </w:rPr>
        <w:t>odp</w:t>
      </w:r>
      <w:r w:rsidR="002D3FEC" w:rsidRPr="003162DA">
        <w:rPr>
          <w:rFonts w:ascii="Arial" w:hAnsi="Arial"/>
          <w:color w:val="000000" w:themeColor="text1"/>
        </w:rPr>
        <w:t xml:space="preserve">rowadzenie wody opadowej </w:t>
      </w:r>
    </w:p>
    <w:p w:rsidR="00415E43" w:rsidRPr="003162DA" w:rsidRDefault="00A8378F" w:rsidP="00415E43">
      <w:pPr>
        <w:numPr>
          <w:ilvl w:val="0"/>
          <w:numId w:val="11"/>
        </w:numPr>
        <w:autoSpaceDE w:val="0"/>
        <w:autoSpaceDN w:val="0"/>
        <w:adjustRightInd w:val="0"/>
        <w:spacing w:line="240" w:lineRule="auto"/>
        <w:rPr>
          <w:rFonts w:ascii="Arial" w:hAnsi="Arial"/>
          <w:color w:val="000000" w:themeColor="text1"/>
        </w:rPr>
      </w:pPr>
      <w:r w:rsidRPr="003162DA">
        <w:rPr>
          <w:rFonts w:ascii="Arial" w:hAnsi="Arial"/>
          <w:color w:val="000000" w:themeColor="text1"/>
        </w:rPr>
        <w:t>zminimalizowanie robót ziemnych</w:t>
      </w:r>
    </w:p>
    <w:p w:rsidR="00A328AD" w:rsidRPr="003162DA" w:rsidRDefault="00A328AD" w:rsidP="00415E43">
      <w:pPr>
        <w:numPr>
          <w:ilvl w:val="0"/>
          <w:numId w:val="11"/>
        </w:numPr>
        <w:autoSpaceDE w:val="0"/>
        <w:autoSpaceDN w:val="0"/>
        <w:adjustRightInd w:val="0"/>
        <w:spacing w:line="240" w:lineRule="auto"/>
        <w:rPr>
          <w:rFonts w:ascii="Arial" w:hAnsi="Arial"/>
          <w:color w:val="000000" w:themeColor="text1"/>
        </w:rPr>
      </w:pPr>
      <w:r w:rsidRPr="003162DA">
        <w:rPr>
          <w:rFonts w:ascii="Arial" w:hAnsi="Arial"/>
          <w:color w:val="000000" w:themeColor="text1"/>
        </w:rPr>
        <w:t>ciąg projektuje się po terenie</w:t>
      </w:r>
    </w:p>
    <w:p w:rsidR="00A328AD" w:rsidRPr="003162DA" w:rsidRDefault="00A328AD" w:rsidP="00415E43">
      <w:pPr>
        <w:numPr>
          <w:ilvl w:val="0"/>
          <w:numId w:val="11"/>
        </w:numPr>
        <w:autoSpaceDE w:val="0"/>
        <w:autoSpaceDN w:val="0"/>
        <w:adjustRightInd w:val="0"/>
        <w:spacing w:line="240" w:lineRule="auto"/>
        <w:rPr>
          <w:rFonts w:ascii="Arial" w:hAnsi="Arial"/>
          <w:color w:val="000000" w:themeColor="text1"/>
        </w:rPr>
      </w:pPr>
      <w:r w:rsidRPr="003162DA">
        <w:rPr>
          <w:rFonts w:ascii="Arial" w:hAnsi="Arial"/>
          <w:color w:val="000000" w:themeColor="text1"/>
        </w:rPr>
        <w:t>po zdjęciu humusu należy uzupełnić nasyp w celu wyrównania podłoża gruntowego.</w:t>
      </w:r>
    </w:p>
    <w:p w:rsidR="00626795" w:rsidRPr="003162DA" w:rsidRDefault="00626795" w:rsidP="00415E43">
      <w:pPr>
        <w:numPr>
          <w:ilvl w:val="0"/>
          <w:numId w:val="11"/>
        </w:numPr>
        <w:autoSpaceDE w:val="0"/>
        <w:autoSpaceDN w:val="0"/>
        <w:adjustRightInd w:val="0"/>
        <w:spacing w:line="240" w:lineRule="auto"/>
        <w:rPr>
          <w:rFonts w:ascii="Arial" w:hAnsi="Arial"/>
          <w:color w:val="000000" w:themeColor="text1"/>
        </w:rPr>
      </w:pPr>
      <w:r w:rsidRPr="003162DA">
        <w:rPr>
          <w:rFonts w:ascii="Arial" w:hAnsi="Arial"/>
          <w:color w:val="000000" w:themeColor="text1"/>
        </w:rPr>
        <w:t>ograniczyć do minimum wyci</w:t>
      </w:r>
      <w:r w:rsidR="001F3D4D" w:rsidRPr="003162DA">
        <w:rPr>
          <w:rFonts w:ascii="Arial" w:hAnsi="Arial"/>
          <w:color w:val="000000" w:themeColor="text1"/>
        </w:rPr>
        <w:t>nkę drzew (wykaz  w załączniku)</w:t>
      </w:r>
    </w:p>
    <w:p w:rsidR="00C67903" w:rsidRPr="003162DA" w:rsidRDefault="00C67903" w:rsidP="00C67903">
      <w:pPr>
        <w:autoSpaceDE w:val="0"/>
        <w:autoSpaceDN w:val="0"/>
        <w:adjustRightInd w:val="0"/>
        <w:spacing w:line="240" w:lineRule="auto"/>
        <w:ind w:left="720" w:firstLine="0"/>
        <w:rPr>
          <w:rFonts w:ascii="Arial" w:hAnsi="Arial"/>
          <w:color w:val="000000" w:themeColor="text1"/>
        </w:rPr>
      </w:pPr>
    </w:p>
    <w:p w:rsidR="00415E43" w:rsidRPr="003162DA" w:rsidRDefault="00CF220B" w:rsidP="00415E43">
      <w:pPr>
        <w:pStyle w:val="AW11"/>
        <w:rPr>
          <w:color w:val="000000" w:themeColor="text1"/>
        </w:rPr>
      </w:pPr>
      <w:bookmarkStart w:id="57" w:name="_Toc454781819"/>
      <w:bookmarkStart w:id="58" w:name="_Toc459303636"/>
      <w:r w:rsidRPr="003162DA">
        <w:rPr>
          <w:color w:val="000000" w:themeColor="text1"/>
        </w:rPr>
        <w:t>4.5</w:t>
      </w:r>
      <w:r w:rsidR="00415E43" w:rsidRPr="003162DA">
        <w:rPr>
          <w:color w:val="000000" w:themeColor="text1"/>
        </w:rPr>
        <w:t>.  Odwodnienie</w:t>
      </w:r>
      <w:bookmarkEnd w:id="57"/>
      <w:bookmarkEnd w:id="58"/>
    </w:p>
    <w:p w:rsidR="00415E43" w:rsidRPr="003162DA" w:rsidRDefault="00EF426C" w:rsidP="00EF426C">
      <w:pPr>
        <w:spacing w:line="240" w:lineRule="auto"/>
        <w:ind w:left="720" w:firstLine="0"/>
        <w:rPr>
          <w:rFonts w:ascii="Arial" w:hAnsi="Arial"/>
          <w:color w:val="000000" w:themeColor="text1"/>
        </w:rPr>
      </w:pPr>
      <w:r w:rsidRPr="003162DA">
        <w:rPr>
          <w:rFonts w:ascii="Arial" w:hAnsi="Arial"/>
          <w:color w:val="000000" w:themeColor="text1"/>
        </w:rPr>
        <w:t>O</w:t>
      </w:r>
      <w:r w:rsidR="00415E43" w:rsidRPr="003162DA">
        <w:rPr>
          <w:rFonts w:ascii="Arial" w:hAnsi="Arial"/>
          <w:color w:val="000000" w:themeColor="text1"/>
        </w:rPr>
        <w:t>dprowadzenie wó</w:t>
      </w:r>
      <w:r w:rsidRPr="003162DA">
        <w:rPr>
          <w:rFonts w:ascii="Arial" w:hAnsi="Arial"/>
          <w:color w:val="000000" w:themeColor="text1"/>
        </w:rPr>
        <w:t>d opadowych z ciągów</w:t>
      </w:r>
      <w:r w:rsidR="00415E43" w:rsidRPr="003162DA">
        <w:rPr>
          <w:rFonts w:ascii="Arial" w:hAnsi="Arial"/>
          <w:color w:val="000000" w:themeColor="text1"/>
        </w:rPr>
        <w:t xml:space="preserve"> projektuje się przez nadanie nawierzchni  spadków podłużnych i poprzecznych, umożliwiających samoczynny spływ wód opadowych z jezdni</w:t>
      </w:r>
      <w:r w:rsidRPr="003162DA">
        <w:rPr>
          <w:rFonts w:ascii="Arial" w:hAnsi="Arial"/>
          <w:color w:val="000000" w:themeColor="text1"/>
        </w:rPr>
        <w:t xml:space="preserve"> na przyległe tereny.</w:t>
      </w:r>
    </w:p>
    <w:p w:rsidR="00415E43" w:rsidRPr="003162DA" w:rsidRDefault="00415E43" w:rsidP="00EF426C">
      <w:pPr>
        <w:spacing w:line="240" w:lineRule="auto"/>
        <w:ind w:left="720" w:firstLine="0"/>
        <w:rPr>
          <w:rFonts w:ascii="Arial" w:hAnsi="Arial"/>
          <w:color w:val="000000" w:themeColor="text1"/>
        </w:rPr>
      </w:pPr>
    </w:p>
    <w:p w:rsidR="00415E43" w:rsidRPr="003162DA" w:rsidRDefault="000A35CC" w:rsidP="000A35CC">
      <w:pPr>
        <w:pStyle w:val="AW11"/>
        <w:ind w:hanging="284"/>
        <w:rPr>
          <w:color w:val="000000" w:themeColor="text1"/>
          <w:sz w:val="24"/>
          <w:szCs w:val="24"/>
        </w:rPr>
      </w:pPr>
      <w:bookmarkStart w:id="59" w:name="_Toc454781827"/>
      <w:bookmarkStart w:id="60" w:name="_Toc459303644"/>
      <w:r w:rsidRPr="003162DA">
        <w:rPr>
          <w:color w:val="000000" w:themeColor="text1"/>
          <w:sz w:val="24"/>
          <w:szCs w:val="24"/>
        </w:rPr>
        <w:t>5. ROBOTY ZIEMNE</w:t>
      </w:r>
      <w:bookmarkEnd w:id="59"/>
      <w:bookmarkEnd w:id="60"/>
    </w:p>
    <w:p w:rsidR="00415E43" w:rsidRPr="003162DA" w:rsidRDefault="00BF2324" w:rsidP="00BF2324">
      <w:pPr>
        <w:spacing w:before="120"/>
        <w:ind w:left="0" w:firstLine="0"/>
        <w:rPr>
          <w:rFonts w:ascii="Arial" w:hAnsi="Arial"/>
          <w:color w:val="000000" w:themeColor="text1"/>
        </w:rPr>
      </w:pPr>
      <w:r w:rsidRPr="003162DA">
        <w:rPr>
          <w:rFonts w:ascii="Arial" w:hAnsi="Arial"/>
          <w:color w:val="000000" w:themeColor="text1"/>
        </w:rPr>
        <w:t xml:space="preserve">      </w:t>
      </w:r>
      <w:r w:rsidR="00415E43" w:rsidRPr="003162DA">
        <w:rPr>
          <w:rFonts w:ascii="Arial" w:hAnsi="Arial"/>
          <w:color w:val="000000" w:themeColor="text1"/>
        </w:rPr>
        <w:t>Rob</w:t>
      </w:r>
      <w:r w:rsidR="005D7BCA" w:rsidRPr="003162DA">
        <w:rPr>
          <w:rFonts w:ascii="Arial" w:hAnsi="Arial"/>
          <w:color w:val="000000" w:themeColor="text1"/>
        </w:rPr>
        <w:t>ot</w:t>
      </w:r>
      <w:r w:rsidR="00B056F9" w:rsidRPr="003162DA">
        <w:rPr>
          <w:rFonts w:ascii="Arial" w:hAnsi="Arial"/>
          <w:color w:val="000000" w:themeColor="text1"/>
        </w:rPr>
        <w:t>y ziemne wykonywane na ciągach</w:t>
      </w:r>
      <w:r w:rsidR="00415E43" w:rsidRPr="003162DA">
        <w:rPr>
          <w:rFonts w:ascii="Arial" w:hAnsi="Arial"/>
          <w:color w:val="000000" w:themeColor="text1"/>
        </w:rPr>
        <w:t xml:space="preserve">  obejmują m. in.:</w:t>
      </w:r>
    </w:p>
    <w:p w:rsidR="00415E43" w:rsidRPr="003162DA" w:rsidRDefault="00A328AD" w:rsidP="008647D3">
      <w:pPr>
        <w:numPr>
          <w:ilvl w:val="0"/>
          <w:numId w:val="35"/>
        </w:numPr>
        <w:tabs>
          <w:tab w:val="clear" w:pos="2138"/>
        </w:tabs>
        <w:spacing w:line="240" w:lineRule="auto"/>
        <w:ind w:left="1134" w:hanging="283"/>
        <w:rPr>
          <w:rFonts w:ascii="Arial" w:hAnsi="Arial"/>
          <w:color w:val="000000" w:themeColor="text1"/>
        </w:rPr>
      </w:pPr>
      <w:r w:rsidRPr="003162DA">
        <w:rPr>
          <w:rFonts w:ascii="Arial" w:hAnsi="Arial"/>
          <w:color w:val="000000" w:themeColor="text1"/>
        </w:rPr>
        <w:t>zdjęcie humusu</w:t>
      </w:r>
      <w:r w:rsidR="00BF2324" w:rsidRPr="003162DA">
        <w:rPr>
          <w:rFonts w:ascii="Arial" w:hAnsi="Arial"/>
          <w:color w:val="000000" w:themeColor="text1"/>
        </w:rPr>
        <w:t xml:space="preserve"> </w:t>
      </w:r>
      <w:r w:rsidR="00415E43" w:rsidRPr="003162DA">
        <w:rPr>
          <w:rFonts w:ascii="Arial" w:hAnsi="Arial"/>
          <w:color w:val="000000" w:themeColor="text1"/>
        </w:rPr>
        <w:t>,</w:t>
      </w:r>
    </w:p>
    <w:p w:rsidR="001D1378" w:rsidRPr="003162DA" w:rsidRDefault="001D1378" w:rsidP="00415E43">
      <w:pPr>
        <w:pStyle w:val="AW11"/>
        <w:rPr>
          <w:color w:val="000000" w:themeColor="text1"/>
        </w:rPr>
      </w:pPr>
      <w:bookmarkStart w:id="61" w:name="_Toc454781841"/>
      <w:bookmarkStart w:id="62" w:name="_Toc459303658"/>
    </w:p>
    <w:p w:rsidR="00415E43" w:rsidRPr="003162DA" w:rsidRDefault="000A35CC" w:rsidP="000A35CC">
      <w:pPr>
        <w:pStyle w:val="AW11"/>
        <w:ind w:hanging="284"/>
        <w:rPr>
          <w:color w:val="000000" w:themeColor="text1"/>
          <w:sz w:val="24"/>
          <w:szCs w:val="24"/>
        </w:rPr>
      </w:pPr>
      <w:r w:rsidRPr="003162DA">
        <w:rPr>
          <w:color w:val="000000" w:themeColor="text1"/>
          <w:sz w:val="24"/>
          <w:szCs w:val="24"/>
        </w:rPr>
        <w:t>6.  ZJAZDY</w:t>
      </w:r>
      <w:bookmarkEnd w:id="61"/>
      <w:bookmarkEnd w:id="62"/>
    </w:p>
    <w:p w:rsidR="00341292" w:rsidRPr="003162DA" w:rsidRDefault="00EF426C" w:rsidP="00415E43">
      <w:pPr>
        <w:spacing w:after="120"/>
        <w:rPr>
          <w:rFonts w:ascii="Arial" w:hAnsi="Arial"/>
          <w:color w:val="000000" w:themeColor="text1"/>
        </w:rPr>
      </w:pPr>
      <w:r w:rsidRPr="003162DA">
        <w:rPr>
          <w:rFonts w:ascii="Arial" w:hAnsi="Arial"/>
          <w:color w:val="000000" w:themeColor="text1"/>
        </w:rPr>
        <w:t>Z ciągów</w:t>
      </w:r>
      <w:r w:rsidR="00415E43" w:rsidRPr="003162DA">
        <w:rPr>
          <w:rFonts w:ascii="Arial" w:hAnsi="Arial"/>
          <w:color w:val="000000" w:themeColor="text1"/>
        </w:rPr>
        <w:t xml:space="preserve"> projektuje się zjazdy indywidualne do przyległych działek</w:t>
      </w:r>
      <w:r w:rsidRPr="003162DA">
        <w:rPr>
          <w:rFonts w:ascii="Arial" w:hAnsi="Arial"/>
          <w:color w:val="000000" w:themeColor="text1"/>
        </w:rPr>
        <w:t>.</w:t>
      </w:r>
      <w:r w:rsidR="00341292" w:rsidRPr="003162DA">
        <w:rPr>
          <w:rFonts w:ascii="Arial" w:hAnsi="Arial"/>
          <w:color w:val="000000" w:themeColor="text1"/>
        </w:rPr>
        <w:t>.</w:t>
      </w:r>
    </w:p>
    <w:p w:rsidR="00415E43" w:rsidRPr="003162DA" w:rsidRDefault="000A35CC" w:rsidP="000A35CC">
      <w:pPr>
        <w:pStyle w:val="AW11"/>
        <w:ind w:hanging="284"/>
        <w:rPr>
          <w:color w:val="000000" w:themeColor="text1"/>
          <w:sz w:val="24"/>
          <w:szCs w:val="24"/>
        </w:rPr>
      </w:pPr>
      <w:bookmarkStart w:id="63" w:name="_Toc454781843"/>
      <w:bookmarkStart w:id="64" w:name="_Toc459303660"/>
      <w:r w:rsidRPr="003162DA">
        <w:rPr>
          <w:color w:val="000000" w:themeColor="text1"/>
          <w:sz w:val="24"/>
          <w:szCs w:val="24"/>
        </w:rPr>
        <w:t>7. URZĄDZENIA BEZPIECZEŃSTWA RUCHU</w:t>
      </w:r>
      <w:bookmarkEnd w:id="63"/>
      <w:bookmarkEnd w:id="64"/>
    </w:p>
    <w:p w:rsidR="00112F0B" w:rsidRPr="003162DA" w:rsidRDefault="00126355" w:rsidP="007F2B3E">
      <w:pPr>
        <w:spacing w:after="120"/>
        <w:rPr>
          <w:rFonts w:ascii="Arial" w:hAnsi="Arial"/>
          <w:color w:val="000000" w:themeColor="text1"/>
        </w:rPr>
      </w:pPr>
      <w:r w:rsidRPr="003162DA">
        <w:rPr>
          <w:rFonts w:ascii="Arial" w:hAnsi="Arial"/>
          <w:color w:val="000000" w:themeColor="text1"/>
        </w:rPr>
        <w:t>Na ciągach</w:t>
      </w:r>
      <w:r w:rsidR="00415E43" w:rsidRPr="003162DA">
        <w:rPr>
          <w:rFonts w:ascii="Arial" w:hAnsi="Arial"/>
          <w:color w:val="000000" w:themeColor="text1"/>
        </w:rPr>
        <w:t xml:space="preserve">  stosuje się urządzenia bezpieczeństwa ruchu drogowego,</w:t>
      </w:r>
      <w:r w:rsidR="00B24DD8" w:rsidRPr="003162DA">
        <w:rPr>
          <w:rFonts w:ascii="Arial" w:hAnsi="Arial"/>
          <w:color w:val="000000" w:themeColor="text1"/>
        </w:rPr>
        <w:t xml:space="preserve"> czyli oznakowanie</w:t>
      </w:r>
      <w:r w:rsidR="007F2B3E" w:rsidRPr="003162DA">
        <w:rPr>
          <w:rFonts w:ascii="Arial" w:hAnsi="Arial"/>
          <w:color w:val="000000" w:themeColor="text1"/>
        </w:rPr>
        <w:t xml:space="preserve"> pionowe.</w:t>
      </w:r>
      <w:bookmarkStart w:id="65" w:name="_Toc454781844"/>
      <w:bookmarkStart w:id="66" w:name="_Toc459303661"/>
    </w:p>
    <w:bookmarkEnd w:id="65"/>
    <w:bookmarkEnd w:id="66"/>
    <w:p w:rsidR="00415E43" w:rsidRPr="003162DA" w:rsidRDefault="00415E43" w:rsidP="00415E43">
      <w:pPr>
        <w:tabs>
          <w:tab w:val="left" w:pos="-2700"/>
        </w:tabs>
        <w:rPr>
          <w:rFonts w:ascii="Arial" w:hAnsi="Arial"/>
          <w:color w:val="000000" w:themeColor="text1"/>
        </w:rPr>
      </w:pPr>
      <w:r w:rsidRPr="003162DA">
        <w:rPr>
          <w:rFonts w:ascii="Arial" w:hAnsi="Arial"/>
          <w:color w:val="000000" w:themeColor="text1"/>
        </w:rPr>
        <w:tab/>
      </w:r>
      <w:r w:rsidRPr="003162DA">
        <w:rPr>
          <w:rFonts w:ascii="Arial" w:hAnsi="Arial"/>
          <w:color w:val="000000" w:themeColor="text1"/>
        </w:rPr>
        <w:tab/>
      </w:r>
      <w:r w:rsidRPr="003162DA">
        <w:rPr>
          <w:rFonts w:ascii="Arial" w:hAnsi="Arial"/>
          <w:color w:val="000000" w:themeColor="text1"/>
        </w:rPr>
        <w:tab/>
      </w:r>
      <w:r w:rsidRPr="003162DA">
        <w:rPr>
          <w:rFonts w:ascii="Arial" w:hAnsi="Arial"/>
          <w:color w:val="000000" w:themeColor="text1"/>
        </w:rPr>
        <w:tab/>
      </w:r>
      <w:r w:rsidRPr="003162DA">
        <w:rPr>
          <w:rFonts w:ascii="Arial" w:hAnsi="Arial"/>
          <w:color w:val="000000" w:themeColor="text1"/>
        </w:rPr>
        <w:tab/>
      </w:r>
      <w:r w:rsidRPr="003162DA">
        <w:rPr>
          <w:rFonts w:ascii="Arial" w:hAnsi="Arial"/>
          <w:color w:val="000000" w:themeColor="text1"/>
        </w:rPr>
        <w:tab/>
      </w:r>
      <w:r w:rsidRPr="003162DA">
        <w:rPr>
          <w:rFonts w:ascii="Arial" w:hAnsi="Arial"/>
          <w:color w:val="000000" w:themeColor="text1"/>
        </w:rPr>
        <w:tab/>
      </w:r>
      <w:r w:rsidRPr="003162DA">
        <w:rPr>
          <w:rFonts w:ascii="Arial" w:hAnsi="Arial"/>
          <w:color w:val="000000" w:themeColor="text1"/>
        </w:rPr>
        <w:tab/>
      </w:r>
      <w:r w:rsidRPr="003162DA">
        <w:rPr>
          <w:rFonts w:ascii="Arial" w:hAnsi="Arial"/>
          <w:color w:val="000000" w:themeColor="text1"/>
        </w:rPr>
        <w:tab/>
      </w:r>
      <w:r w:rsidR="00BF48A7" w:rsidRPr="003162DA">
        <w:rPr>
          <w:rFonts w:ascii="Arial" w:hAnsi="Arial"/>
          <w:color w:val="000000" w:themeColor="text1"/>
        </w:rPr>
        <w:t xml:space="preserve">      </w:t>
      </w:r>
      <w:r w:rsidRPr="003162DA">
        <w:rPr>
          <w:rFonts w:ascii="Arial" w:hAnsi="Arial"/>
          <w:color w:val="000000" w:themeColor="text1"/>
        </w:rPr>
        <w:t>Opracował:</w:t>
      </w:r>
    </w:p>
    <w:p w:rsidR="00257736" w:rsidRPr="003162DA" w:rsidRDefault="00257736" w:rsidP="00415E43">
      <w:pPr>
        <w:tabs>
          <w:tab w:val="left" w:pos="-2700"/>
        </w:tabs>
        <w:rPr>
          <w:rFonts w:ascii="Arial" w:hAnsi="Arial"/>
          <w:color w:val="000000" w:themeColor="text1"/>
        </w:rPr>
      </w:pPr>
    </w:p>
    <w:p w:rsidR="00415E43" w:rsidRPr="003162DA" w:rsidRDefault="00415E43" w:rsidP="00415E43">
      <w:pPr>
        <w:jc w:val="right"/>
        <w:rPr>
          <w:rFonts w:ascii="Arial" w:hAnsi="Arial"/>
          <w:color w:val="000000" w:themeColor="text1"/>
        </w:rPr>
      </w:pPr>
      <w:r w:rsidRPr="003162DA">
        <w:rPr>
          <w:rFonts w:ascii="Arial" w:hAnsi="Arial"/>
          <w:color w:val="000000" w:themeColor="text1"/>
        </w:rPr>
        <w:t xml:space="preserve">                                                                                              inż. </w:t>
      </w:r>
      <w:r w:rsidR="00B24DD8" w:rsidRPr="003162DA">
        <w:rPr>
          <w:rFonts w:ascii="Arial" w:hAnsi="Arial"/>
          <w:color w:val="000000" w:themeColor="text1"/>
        </w:rPr>
        <w:t>Krzysztof Marchwicki</w:t>
      </w: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532F23" w:rsidRPr="003162DA" w:rsidRDefault="00532F23" w:rsidP="00415E43">
      <w:pPr>
        <w:rPr>
          <w:color w:val="000000" w:themeColor="text1"/>
          <w:lang w:eastAsia="en-US"/>
        </w:rPr>
      </w:pPr>
    </w:p>
    <w:p w:rsidR="00532F23" w:rsidRPr="003162DA" w:rsidRDefault="00532F23" w:rsidP="00415E43">
      <w:pPr>
        <w:rPr>
          <w:color w:val="000000" w:themeColor="text1"/>
          <w:lang w:eastAsia="en-US"/>
        </w:rPr>
      </w:pPr>
    </w:p>
    <w:p w:rsidR="00626795" w:rsidRPr="003162DA" w:rsidRDefault="00626795" w:rsidP="00415E43">
      <w:pPr>
        <w:rPr>
          <w:color w:val="000000" w:themeColor="text1"/>
          <w:lang w:eastAsia="en-US"/>
        </w:rPr>
      </w:pPr>
    </w:p>
    <w:p w:rsidR="00626795" w:rsidRPr="003162DA" w:rsidRDefault="00626795" w:rsidP="00415E43">
      <w:pPr>
        <w:rPr>
          <w:color w:val="000000" w:themeColor="text1"/>
          <w:lang w:eastAsia="en-US"/>
        </w:rPr>
      </w:pPr>
    </w:p>
    <w:p w:rsidR="00626795" w:rsidRPr="003162DA" w:rsidRDefault="00626795" w:rsidP="00415E43">
      <w:pPr>
        <w:rPr>
          <w:color w:val="000000" w:themeColor="text1"/>
          <w:lang w:eastAsia="en-US"/>
        </w:rPr>
      </w:pPr>
    </w:p>
    <w:p w:rsidR="00532F23" w:rsidRPr="003162DA" w:rsidRDefault="00532F23" w:rsidP="00415E43">
      <w:pPr>
        <w:rPr>
          <w:color w:val="000000" w:themeColor="text1"/>
          <w:lang w:eastAsia="en-US"/>
        </w:rPr>
      </w:pPr>
    </w:p>
    <w:p w:rsidR="00532F23" w:rsidRPr="003162DA" w:rsidRDefault="00532F23" w:rsidP="00415E43">
      <w:pPr>
        <w:rPr>
          <w:color w:val="000000" w:themeColor="text1"/>
          <w:lang w:eastAsia="en-US"/>
        </w:rPr>
      </w:pPr>
    </w:p>
    <w:p w:rsidR="001B0C52" w:rsidRPr="003162DA" w:rsidRDefault="00754C77" w:rsidP="00C93598">
      <w:pPr>
        <w:pStyle w:val="Normalny0"/>
        <w:rPr>
          <w:color w:val="000000" w:themeColor="text1"/>
        </w:rPr>
      </w:pPr>
      <w:r w:rsidRPr="003162DA">
        <w:rPr>
          <w:color w:val="000000" w:themeColor="text1"/>
        </w:rPr>
        <w:t xml:space="preserve">                                                                                                              </w:t>
      </w: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C93598">
      <w:pPr>
        <w:pStyle w:val="Normalny0"/>
        <w:rPr>
          <w:color w:val="000000" w:themeColor="text1"/>
        </w:rPr>
      </w:pPr>
    </w:p>
    <w:p w:rsidR="001B0C52" w:rsidRPr="003162DA" w:rsidRDefault="001B0C52" w:rsidP="00415E43">
      <w:pPr>
        <w:pStyle w:val="Spistreci9"/>
        <w:rPr>
          <w:color w:val="000000" w:themeColor="text1"/>
        </w:rPr>
      </w:pPr>
      <w:r w:rsidRPr="003162DA">
        <w:rPr>
          <w:color w:val="000000" w:themeColor="text1"/>
        </w:rPr>
        <w:t>CZĘŚĆ RYSUNKOWA</w:t>
      </w: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AE4E50" w:rsidRPr="003162DA" w:rsidRDefault="00AE4E50" w:rsidP="00415E43">
      <w:pPr>
        <w:rPr>
          <w:color w:val="000000" w:themeColor="text1"/>
          <w:lang w:eastAsia="en-US"/>
        </w:rPr>
      </w:pPr>
    </w:p>
    <w:p w:rsidR="00AE4E50" w:rsidRPr="003162DA" w:rsidRDefault="00AE4E50" w:rsidP="00415E43">
      <w:pPr>
        <w:rPr>
          <w:color w:val="000000" w:themeColor="text1"/>
          <w:lang w:eastAsia="en-US"/>
        </w:rPr>
      </w:pPr>
    </w:p>
    <w:p w:rsidR="00AE4E50" w:rsidRPr="003162DA" w:rsidRDefault="00AE4E50" w:rsidP="00415E43">
      <w:pPr>
        <w:rPr>
          <w:color w:val="000000" w:themeColor="text1"/>
          <w:lang w:eastAsia="en-US"/>
        </w:rPr>
      </w:pPr>
    </w:p>
    <w:p w:rsidR="00AE4E50" w:rsidRPr="003162DA" w:rsidRDefault="00AE4E50" w:rsidP="00415E43">
      <w:pPr>
        <w:rPr>
          <w:color w:val="000000" w:themeColor="text1"/>
          <w:lang w:eastAsia="en-US"/>
        </w:rPr>
      </w:pPr>
    </w:p>
    <w:p w:rsidR="00AE4E50" w:rsidRPr="003162DA" w:rsidRDefault="00AE4E50" w:rsidP="00415E43">
      <w:pPr>
        <w:rPr>
          <w:color w:val="000000" w:themeColor="text1"/>
          <w:lang w:eastAsia="en-US"/>
        </w:rPr>
      </w:pPr>
    </w:p>
    <w:p w:rsidR="00AE4E50" w:rsidRPr="003162DA" w:rsidRDefault="00AE4E50" w:rsidP="00415E43">
      <w:pPr>
        <w:rPr>
          <w:color w:val="000000" w:themeColor="text1"/>
          <w:lang w:eastAsia="en-US"/>
        </w:rPr>
      </w:pPr>
    </w:p>
    <w:p w:rsidR="00AE4E50" w:rsidRPr="003162DA" w:rsidRDefault="00AE4E50" w:rsidP="00415E43">
      <w:pPr>
        <w:rPr>
          <w:color w:val="000000" w:themeColor="text1"/>
          <w:lang w:eastAsia="en-US"/>
        </w:rPr>
      </w:pPr>
    </w:p>
    <w:p w:rsidR="00AE4E50" w:rsidRPr="003162DA" w:rsidRDefault="00AE4E50" w:rsidP="00415E43">
      <w:pPr>
        <w:rPr>
          <w:color w:val="000000" w:themeColor="text1"/>
          <w:lang w:eastAsia="en-US"/>
        </w:rPr>
      </w:pPr>
    </w:p>
    <w:p w:rsidR="00222491" w:rsidRPr="003162DA" w:rsidRDefault="00222491" w:rsidP="00415E43">
      <w:pPr>
        <w:rPr>
          <w:color w:val="000000" w:themeColor="text1"/>
          <w:lang w:eastAsia="en-US"/>
        </w:rPr>
      </w:pP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BF48A7" w:rsidRPr="003162DA" w:rsidRDefault="00BF48A7" w:rsidP="00415E43">
      <w:pPr>
        <w:rPr>
          <w:color w:val="000000" w:themeColor="text1"/>
          <w:lang w:eastAsia="en-US"/>
        </w:rPr>
      </w:pPr>
    </w:p>
    <w:p w:rsidR="00BF48A7" w:rsidRPr="003162DA" w:rsidRDefault="00BF48A7" w:rsidP="00415E43">
      <w:pPr>
        <w:rPr>
          <w:color w:val="000000" w:themeColor="text1"/>
          <w:lang w:eastAsia="en-US"/>
        </w:rPr>
      </w:pP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7F2B3E" w:rsidRPr="003162DA" w:rsidRDefault="007F2B3E" w:rsidP="00415E43">
      <w:pPr>
        <w:rPr>
          <w:color w:val="000000" w:themeColor="text1"/>
          <w:lang w:eastAsia="en-US"/>
        </w:rPr>
      </w:pPr>
    </w:p>
    <w:p w:rsidR="00415E43" w:rsidRPr="003162DA" w:rsidRDefault="00415E43" w:rsidP="00415E43">
      <w:pPr>
        <w:rPr>
          <w:color w:val="000000" w:themeColor="text1"/>
          <w:lang w:eastAsia="en-US"/>
        </w:rPr>
      </w:pPr>
    </w:p>
    <w:p w:rsidR="00415E43" w:rsidRPr="003162DA" w:rsidRDefault="00415E43" w:rsidP="00415E43">
      <w:pPr>
        <w:rPr>
          <w:color w:val="000000" w:themeColor="text1"/>
          <w:lang w:eastAsia="en-US"/>
        </w:rPr>
      </w:pPr>
    </w:p>
    <w:p w:rsidR="00172398" w:rsidRPr="003162DA" w:rsidRDefault="00172398" w:rsidP="00415E43">
      <w:pPr>
        <w:rPr>
          <w:color w:val="000000" w:themeColor="text1"/>
          <w:lang w:eastAsia="en-US"/>
        </w:rPr>
      </w:pPr>
    </w:p>
    <w:p w:rsidR="00172398" w:rsidRPr="003162DA" w:rsidRDefault="00172398" w:rsidP="00415E43">
      <w:pPr>
        <w:rPr>
          <w:color w:val="000000" w:themeColor="text1"/>
          <w:lang w:eastAsia="en-US"/>
        </w:rPr>
      </w:pPr>
    </w:p>
    <w:p w:rsidR="00172398" w:rsidRPr="003162DA" w:rsidRDefault="00172398" w:rsidP="00415E43">
      <w:pPr>
        <w:rPr>
          <w:color w:val="000000" w:themeColor="text1"/>
          <w:lang w:eastAsia="en-US"/>
        </w:rPr>
      </w:pPr>
    </w:p>
    <w:p w:rsidR="00172398" w:rsidRPr="003162DA" w:rsidRDefault="00172398" w:rsidP="00415E43">
      <w:pPr>
        <w:rPr>
          <w:color w:val="000000" w:themeColor="text1"/>
          <w:lang w:eastAsia="en-US"/>
        </w:rPr>
      </w:pPr>
    </w:p>
    <w:p w:rsidR="00172398" w:rsidRPr="003162DA" w:rsidRDefault="00172398" w:rsidP="00415E43">
      <w:pPr>
        <w:rPr>
          <w:color w:val="000000" w:themeColor="text1"/>
          <w:lang w:eastAsia="en-US"/>
        </w:rPr>
      </w:pPr>
    </w:p>
    <w:p w:rsidR="00D15582" w:rsidRPr="003162DA" w:rsidRDefault="00D15582" w:rsidP="00415E43">
      <w:pPr>
        <w:rPr>
          <w:color w:val="000000" w:themeColor="text1"/>
          <w:lang w:eastAsia="en-US"/>
        </w:rPr>
      </w:pPr>
    </w:p>
    <w:p w:rsidR="00D15582" w:rsidRPr="003162DA" w:rsidRDefault="00D15582" w:rsidP="00415E43">
      <w:pPr>
        <w:rPr>
          <w:color w:val="000000" w:themeColor="text1"/>
          <w:lang w:eastAsia="en-US"/>
        </w:rPr>
      </w:pPr>
    </w:p>
    <w:p w:rsidR="00D15582" w:rsidRPr="003162DA" w:rsidRDefault="00D15582" w:rsidP="00415E43">
      <w:pPr>
        <w:rPr>
          <w:color w:val="000000" w:themeColor="text1"/>
          <w:lang w:eastAsia="en-US"/>
        </w:rPr>
      </w:pPr>
    </w:p>
    <w:p w:rsidR="00D15582" w:rsidRPr="003162DA" w:rsidRDefault="00D15582" w:rsidP="00415E43">
      <w:pPr>
        <w:rPr>
          <w:color w:val="000000" w:themeColor="text1"/>
          <w:lang w:eastAsia="en-US"/>
        </w:rPr>
      </w:pPr>
    </w:p>
    <w:p w:rsidR="00D15582" w:rsidRPr="003162DA" w:rsidRDefault="00D15582" w:rsidP="00415E43">
      <w:pPr>
        <w:rPr>
          <w:color w:val="000000" w:themeColor="text1"/>
          <w:lang w:eastAsia="en-US"/>
        </w:rPr>
      </w:pPr>
    </w:p>
    <w:p w:rsidR="00D15582" w:rsidRPr="003162DA" w:rsidRDefault="00D15582" w:rsidP="00415E43">
      <w:pPr>
        <w:rPr>
          <w:color w:val="000000" w:themeColor="text1"/>
          <w:lang w:eastAsia="en-US"/>
        </w:rPr>
      </w:pPr>
    </w:p>
    <w:p w:rsidR="00172398" w:rsidRPr="003162DA" w:rsidRDefault="00172398" w:rsidP="00415E43">
      <w:pPr>
        <w:rPr>
          <w:color w:val="000000" w:themeColor="text1"/>
          <w:lang w:eastAsia="en-US"/>
        </w:rPr>
      </w:pPr>
    </w:p>
    <w:p w:rsidR="00415E43" w:rsidRPr="003162DA" w:rsidRDefault="00415E43" w:rsidP="00415E43">
      <w:pPr>
        <w:rPr>
          <w:color w:val="000000" w:themeColor="text1"/>
          <w:lang w:eastAsia="en-US"/>
        </w:rPr>
      </w:pPr>
    </w:p>
    <w:p w:rsidR="001B0C52" w:rsidRPr="003162DA" w:rsidRDefault="001B0C52" w:rsidP="00415E43">
      <w:pPr>
        <w:pStyle w:val="Nagwek4"/>
        <w:rPr>
          <w:color w:val="000000" w:themeColor="text1"/>
        </w:rPr>
      </w:pPr>
      <w:r w:rsidRPr="003162DA">
        <w:rPr>
          <w:color w:val="000000" w:themeColor="text1"/>
        </w:rPr>
        <w:t>SPIS RYSUNKÓW</w:t>
      </w:r>
    </w:p>
    <w:p w:rsidR="001B0C52" w:rsidRPr="003162DA" w:rsidRDefault="001B0C52" w:rsidP="00DB1E7D">
      <w:pPr>
        <w:rPr>
          <w:color w:val="000000" w:themeColor="text1"/>
        </w:rPr>
      </w:pPr>
    </w:p>
    <w:tbl>
      <w:tblPr>
        <w:tblW w:w="10199" w:type="dxa"/>
        <w:tblInd w:w="-459" w:type="dxa"/>
        <w:tblBorders>
          <w:top w:val="single" w:sz="6" w:space="0" w:color="auto"/>
          <w:left w:val="single" w:sz="6" w:space="0" w:color="auto"/>
          <w:bottom w:val="single" w:sz="4" w:space="0" w:color="auto"/>
          <w:right w:val="single" w:sz="6" w:space="0" w:color="auto"/>
          <w:insideH w:val="single" w:sz="4" w:space="0" w:color="auto"/>
          <w:insideV w:val="single" w:sz="4" w:space="0" w:color="auto"/>
        </w:tblBorders>
        <w:tblLayout w:type="fixed"/>
        <w:tblLook w:val="01E0" w:firstRow="1" w:lastRow="1" w:firstColumn="1" w:lastColumn="1" w:noHBand="0" w:noVBand="0"/>
      </w:tblPr>
      <w:tblGrid>
        <w:gridCol w:w="1199"/>
        <w:gridCol w:w="6388"/>
        <w:gridCol w:w="1344"/>
        <w:gridCol w:w="1268"/>
      </w:tblGrid>
      <w:tr w:rsidR="003162DA" w:rsidRPr="003162DA" w:rsidTr="0038414E">
        <w:trPr>
          <w:tblHeader/>
        </w:trPr>
        <w:tc>
          <w:tcPr>
            <w:tcW w:w="1199" w:type="dxa"/>
            <w:tcBorders>
              <w:top w:val="single" w:sz="6" w:space="0" w:color="auto"/>
              <w:left w:val="single" w:sz="6" w:space="0" w:color="auto"/>
              <w:bottom w:val="single" w:sz="4" w:space="0" w:color="auto"/>
              <w:right w:val="single" w:sz="4" w:space="0" w:color="auto"/>
            </w:tcBorders>
            <w:shd w:val="clear" w:color="auto" w:fill="D9D9D9"/>
            <w:hideMark/>
          </w:tcPr>
          <w:p w:rsidR="001B0C52" w:rsidRPr="003162DA" w:rsidRDefault="001B0C52" w:rsidP="00415E43">
            <w:pPr>
              <w:pStyle w:val="KPTabelka"/>
              <w:rPr>
                <w:color w:val="000000" w:themeColor="text1"/>
              </w:rPr>
            </w:pPr>
            <w:r w:rsidRPr="003162DA">
              <w:rPr>
                <w:color w:val="000000" w:themeColor="text1"/>
              </w:rPr>
              <w:t>Nr</w:t>
            </w:r>
          </w:p>
          <w:p w:rsidR="001B0C52" w:rsidRPr="003162DA" w:rsidRDefault="001B0C52" w:rsidP="00415E43">
            <w:pPr>
              <w:pStyle w:val="KPTabelka"/>
              <w:rPr>
                <w:color w:val="000000" w:themeColor="text1"/>
              </w:rPr>
            </w:pPr>
            <w:r w:rsidRPr="003162DA">
              <w:rPr>
                <w:color w:val="000000" w:themeColor="text1"/>
              </w:rPr>
              <w:t>rysunku</w:t>
            </w:r>
          </w:p>
        </w:tc>
        <w:tc>
          <w:tcPr>
            <w:tcW w:w="6388"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Pr="003162DA" w:rsidRDefault="001B0C52" w:rsidP="00415E43">
            <w:pPr>
              <w:pStyle w:val="KPTabelka"/>
              <w:rPr>
                <w:color w:val="000000" w:themeColor="text1"/>
              </w:rPr>
            </w:pPr>
            <w:r w:rsidRPr="003162DA">
              <w:rPr>
                <w:color w:val="000000" w:themeColor="text1"/>
              </w:rPr>
              <w:t>Tytuł</w:t>
            </w:r>
          </w:p>
        </w:tc>
        <w:tc>
          <w:tcPr>
            <w:tcW w:w="1344"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Pr="003162DA" w:rsidRDefault="001B0C52" w:rsidP="00415E43">
            <w:pPr>
              <w:pStyle w:val="KPTabelka"/>
              <w:rPr>
                <w:color w:val="000000" w:themeColor="text1"/>
              </w:rPr>
            </w:pPr>
            <w:r w:rsidRPr="003162DA">
              <w:rPr>
                <w:color w:val="000000" w:themeColor="text1"/>
              </w:rPr>
              <w:t>Skala</w:t>
            </w:r>
          </w:p>
        </w:tc>
        <w:tc>
          <w:tcPr>
            <w:tcW w:w="1268" w:type="dxa"/>
            <w:tcBorders>
              <w:top w:val="single" w:sz="6" w:space="0" w:color="auto"/>
              <w:left w:val="single" w:sz="4" w:space="0" w:color="auto"/>
              <w:bottom w:val="single" w:sz="4" w:space="0" w:color="auto"/>
              <w:right w:val="single" w:sz="6" w:space="0" w:color="auto"/>
            </w:tcBorders>
            <w:shd w:val="clear" w:color="auto" w:fill="D9D9D9"/>
            <w:vAlign w:val="center"/>
            <w:hideMark/>
          </w:tcPr>
          <w:p w:rsidR="001B0C52" w:rsidRPr="003162DA" w:rsidRDefault="001B0C52" w:rsidP="00415E43">
            <w:pPr>
              <w:pStyle w:val="KPTabelka"/>
              <w:rPr>
                <w:color w:val="000000" w:themeColor="text1"/>
              </w:rPr>
            </w:pPr>
            <w:r w:rsidRPr="003162DA">
              <w:rPr>
                <w:color w:val="000000" w:themeColor="text1"/>
              </w:rPr>
              <w:t>Data wydania</w:t>
            </w:r>
          </w:p>
        </w:tc>
      </w:tr>
      <w:tr w:rsidR="003162DA" w:rsidRPr="003162DA"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FD332A" w:rsidRPr="003162DA" w:rsidRDefault="00FD332A" w:rsidP="00415E43">
            <w:pPr>
              <w:pStyle w:val="KPTabelka"/>
              <w:rPr>
                <w:color w:val="000000" w:themeColor="text1"/>
              </w:rPr>
            </w:pPr>
            <w:r w:rsidRPr="003162DA">
              <w:rPr>
                <w:color w:val="000000" w:themeColor="text1"/>
              </w:rPr>
              <w:t>1</w:t>
            </w:r>
          </w:p>
        </w:tc>
        <w:tc>
          <w:tcPr>
            <w:tcW w:w="6388" w:type="dxa"/>
            <w:tcBorders>
              <w:top w:val="single" w:sz="4" w:space="0" w:color="auto"/>
              <w:left w:val="single" w:sz="4" w:space="0" w:color="auto"/>
              <w:bottom w:val="single" w:sz="4" w:space="0" w:color="auto"/>
              <w:right w:val="single" w:sz="4" w:space="0" w:color="auto"/>
            </w:tcBorders>
            <w:vAlign w:val="center"/>
            <w:hideMark/>
          </w:tcPr>
          <w:p w:rsidR="00FD332A" w:rsidRPr="003162DA" w:rsidRDefault="00FD332A" w:rsidP="00415E43">
            <w:pPr>
              <w:pStyle w:val="KPTabelka"/>
              <w:rPr>
                <w:color w:val="000000" w:themeColor="text1"/>
              </w:rPr>
            </w:pPr>
            <w:r w:rsidRPr="003162DA">
              <w:rPr>
                <w:color w:val="000000" w:themeColor="text1"/>
              </w:rPr>
              <w:t xml:space="preserve">Plan orientacyjny </w:t>
            </w:r>
          </w:p>
        </w:tc>
        <w:tc>
          <w:tcPr>
            <w:tcW w:w="1344" w:type="dxa"/>
            <w:tcBorders>
              <w:top w:val="single" w:sz="4" w:space="0" w:color="auto"/>
              <w:left w:val="single" w:sz="4" w:space="0" w:color="auto"/>
              <w:bottom w:val="single" w:sz="4" w:space="0" w:color="auto"/>
              <w:right w:val="single" w:sz="4" w:space="0" w:color="auto"/>
            </w:tcBorders>
            <w:vAlign w:val="center"/>
            <w:hideMark/>
          </w:tcPr>
          <w:p w:rsidR="00FD332A" w:rsidRPr="003162DA" w:rsidRDefault="00FD332A" w:rsidP="00415E43">
            <w:pPr>
              <w:pStyle w:val="KPTabelka"/>
              <w:rPr>
                <w:color w:val="000000" w:themeColor="text1"/>
              </w:rPr>
            </w:pPr>
            <w:r w:rsidRPr="003162DA">
              <w:rPr>
                <w:color w:val="000000" w:themeColor="text1"/>
              </w:rPr>
              <w:t>1: 25 000</w:t>
            </w:r>
          </w:p>
        </w:tc>
        <w:tc>
          <w:tcPr>
            <w:tcW w:w="1268" w:type="dxa"/>
            <w:vMerge w:val="restart"/>
            <w:tcBorders>
              <w:top w:val="single" w:sz="4" w:space="0" w:color="auto"/>
              <w:left w:val="single" w:sz="4" w:space="0" w:color="auto"/>
              <w:right w:val="single" w:sz="6" w:space="0" w:color="auto"/>
            </w:tcBorders>
            <w:vAlign w:val="center"/>
            <w:hideMark/>
          </w:tcPr>
          <w:p w:rsidR="00FD332A" w:rsidRPr="003162DA" w:rsidRDefault="00FD332A" w:rsidP="00415E43">
            <w:pPr>
              <w:pStyle w:val="KPTabelka"/>
              <w:rPr>
                <w:color w:val="000000" w:themeColor="text1"/>
              </w:rPr>
            </w:pPr>
            <w:r w:rsidRPr="003162DA">
              <w:rPr>
                <w:color w:val="000000" w:themeColor="text1"/>
              </w:rPr>
              <w:t>Marzec 2025 r.</w:t>
            </w:r>
          </w:p>
        </w:tc>
      </w:tr>
      <w:tr w:rsidR="003162DA" w:rsidRPr="003162DA"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FD332A" w:rsidRPr="003162DA" w:rsidRDefault="00FD332A" w:rsidP="00172398">
            <w:pPr>
              <w:pStyle w:val="KPTabelka"/>
              <w:rPr>
                <w:color w:val="000000" w:themeColor="text1"/>
              </w:rPr>
            </w:pPr>
            <w:r w:rsidRPr="003162DA">
              <w:rPr>
                <w:color w:val="000000" w:themeColor="text1"/>
              </w:rPr>
              <w:t>2</w:t>
            </w:r>
          </w:p>
        </w:tc>
        <w:tc>
          <w:tcPr>
            <w:tcW w:w="6388" w:type="dxa"/>
            <w:tcBorders>
              <w:top w:val="single" w:sz="4" w:space="0" w:color="auto"/>
              <w:left w:val="single" w:sz="4" w:space="0" w:color="auto"/>
              <w:bottom w:val="single" w:sz="4" w:space="0" w:color="auto"/>
              <w:right w:val="single" w:sz="4" w:space="0" w:color="auto"/>
            </w:tcBorders>
            <w:vAlign w:val="center"/>
            <w:hideMark/>
          </w:tcPr>
          <w:p w:rsidR="00FD332A" w:rsidRPr="003162DA" w:rsidRDefault="00FD332A" w:rsidP="00415E43">
            <w:pPr>
              <w:pStyle w:val="KPTabelka"/>
              <w:rPr>
                <w:color w:val="000000" w:themeColor="text1"/>
              </w:rPr>
            </w:pPr>
            <w:r w:rsidRPr="003162DA">
              <w:rPr>
                <w:color w:val="000000" w:themeColor="text1"/>
              </w:rPr>
              <w:t>Plan  sytuacyjny</w:t>
            </w:r>
          </w:p>
        </w:tc>
        <w:tc>
          <w:tcPr>
            <w:tcW w:w="1344" w:type="dxa"/>
            <w:tcBorders>
              <w:top w:val="single" w:sz="4" w:space="0" w:color="auto"/>
              <w:left w:val="single" w:sz="4" w:space="0" w:color="auto"/>
              <w:bottom w:val="single" w:sz="4" w:space="0" w:color="auto"/>
              <w:right w:val="single" w:sz="4" w:space="0" w:color="auto"/>
            </w:tcBorders>
            <w:vAlign w:val="center"/>
            <w:hideMark/>
          </w:tcPr>
          <w:p w:rsidR="00FD332A" w:rsidRPr="003162DA" w:rsidRDefault="00FD332A" w:rsidP="00415E43">
            <w:pPr>
              <w:pStyle w:val="KPTabelka"/>
              <w:rPr>
                <w:color w:val="000000" w:themeColor="text1"/>
              </w:rPr>
            </w:pPr>
            <w:r w:rsidRPr="003162DA">
              <w:rPr>
                <w:color w:val="000000" w:themeColor="text1"/>
              </w:rPr>
              <w:t>1: 500</w:t>
            </w:r>
          </w:p>
        </w:tc>
        <w:tc>
          <w:tcPr>
            <w:tcW w:w="1268" w:type="dxa"/>
            <w:vMerge/>
            <w:tcBorders>
              <w:left w:val="single" w:sz="4" w:space="0" w:color="auto"/>
              <w:right w:val="single" w:sz="6" w:space="0" w:color="auto"/>
            </w:tcBorders>
            <w:vAlign w:val="center"/>
            <w:hideMark/>
          </w:tcPr>
          <w:p w:rsidR="00FD332A" w:rsidRPr="003162DA" w:rsidRDefault="00FD332A" w:rsidP="00415E43">
            <w:pPr>
              <w:pStyle w:val="KPTabelka"/>
              <w:rPr>
                <w:color w:val="000000" w:themeColor="text1"/>
              </w:rPr>
            </w:pPr>
          </w:p>
        </w:tc>
      </w:tr>
      <w:tr w:rsidR="003162DA" w:rsidRPr="003162DA"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tcPr>
          <w:p w:rsidR="00FD332A" w:rsidRPr="003162DA" w:rsidRDefault="00FD332A" w:rsidP="00172398">
            <w:pPr>
              <w:pStyle w:val="KPTabelka"/>
              <w:rPr>
                <w:color w:val="000000" w:themeColor="text1"/>
              </w:rPr>
            </w:pPr>
            <w:r w:rsidRPr="003162DA">
              <w:rPr>
                <w:color w:val="000000" w:themeColor="text1"/>
              </w:rPr>
              <w:t>3</w:t>
            </w:r>
          </w:p>
        </w:tc>
        <w:tc>
          <w:tcPr>
            <w:tcW w:w="6388" w:type="dxa"/>
            <w:tcBorders>
              <w:top w:val="single" w:sz="4" w:space="0" w:color="auto"/>
              <w:left w:val="single" w:sz="4" w:space="0" w:color="auto"/>
              <w:bottom w:val="single" w:sz="4" w:space="0" w:color="auto"/>
              <w:right w:val="single" w:sz="4" w:space="0" w:color="auto"/>
            </w:tcBorders>
            <w:vAlign w:val="center"/>
          </w:tcPr>
          <w:p w:rsidR="00FD332A" w:rsidRPr="003162DA" w:rsidRDefault="00FD332A" w:rsidP="00415E43">
            <w:pPr>
              <w:pStyle w:val="KPTabelka"/>
              <w:rPr>
                <w:color w:val="000000" w:themeColor="text1"/>
              </w:rPr>
            </w:pPr>
            <w:r w:rsidRPr="003162DA">
              <w:rPr>
                <w:color w:val="000000" w:themeColor="text1"/>
              </w:rPr>
              <w:t>Przekrój normalny i szczegół konstrukcyjny</w:t>
            </w:r>
          </w:p>
        </w:tc>
        <w:tc>
          <w:tcPr>
            <w:tcW w:w="1344" w:type="dxa"/>
            <w:tcBorders>
              <w:top w:val="single" w:sz="4" w:space="0" w:color="auto"/>
              <w:left w:val="single" w:sz="4" w:space="0" w:color="auto"/>
              <w:bottom w:val="single" w:sz="4" w:space="0" w:color="auto"/>
              <w:right w:val="single" w:sz="4" w:space="0" w:color="auto"/>
            </w:tcBorders>
            <w:vAlign w:val="center"/>
          </w:tcPr>
          <w:p w:rsidR="00FD332A" w:rsidRPr="003162DA" w:rsidRDefault="00FD332A" w:rsidP="00415E43">
            <w:pPr>
              <w:pStyle w:val="KPTabelka"/>
              <w:rPr>
                <w:color w:val="000000" w:themeColor="text1"/>
              </w:rPr>
            </w:pPr>
            <w:r w:rsidRPr="003162DA">
              <w:rPr>
                <w:color w:val="000000" w:themeColor="text1"/>
              </w:rPr>
              <w:t>1: 50/20</w:t>
            </w:r>
          </w:p>
        </w:tc>
        <w:tc>
          <w:tcPr>
            <w:tcW w:w="1268" w:type="dxa"/>
            <w:vMerge/>
            <w:tcBorders>
              <w:left w:val="single" w:sz="4" w:space="0" w:color="auto"/>
              <w:right w:val="single" w:sz="6" w:space="0" w:color="auto"/>
            </w:tcBorders>
            <w:vAlign w:val="center"/>
          </w:tcPr>
          <w:p w:rsidR="00FD332A" w:rsidRPr="003162DA" w:rsidRDefault="00FD332A" w:rsidP="00415E43">
            <w:pPr>
              <w:pStyle w:val="KPTabelka"/>
              <w:rPr>
                <w:color w:val="000000" w:themeColor="text1"/>
              </w:rPr>
            </w:pPr>
          </w:p>
        </w:tc>
      </w:tr>
    </w:tbl>
    <w:p w:rsidR="002F3327" w:rsidRPr="003162DA" w:rsidRDefault="002F3327" w:rsidP="00C93598">
      <w:pPr>
        <w:pStyle w:val="Normalny0"/>
        <w:rPr>
          <w:color w:val="000000" w:themeColor="text1"/>
          <w:lang w:eastAsia="en-US"/>
        </w:rPr>
      </w:pPr>
    </w:p>
    <w:p w:rsidR="00076F90" w:rsidRPr="003162DA" w:rsidRDefault="00076F90" w:rsidP="00C93598">
      <w:pPr>
        <w:pStyle w:val="Normalny0"/>
        <w:rPr>
          <w:color w:val="000000" w:themeColor="text1"/>
          <w:lang w:eastAsia="en-US"/>
        </w:rPr>
      </w:pPr>
    </w:p>
    <w:p w:rsidR="004A2B35" w:rsidRPr="003162DA" w:rsidRDefault="004A2B35" w:rsidP="00C93598">
      <w:pPr>
        <w:pStyle w:val="Normalny0"/>
        <w:rPr>
          <w:color w:val="000000" w:themeColor="text1"/>
          <w:lang w:eastAsia="en-US"/>
        </w:rPr>
      </w:pPr>
    </w:p>
    <w:p w:rsidR="00311925" w:rsidRPr="003162DA" w:rsidRDefault="00311925" w:rsidP="00C93598">
      <w:pPr>
        <w:pStyle w:val="Normalny0"/>
        <w:rPr>
          <w:color w:val="000000" w:themeColor="text1"/>
          <w:lang w:eastAsia="en-US"/>
        </w:rPr>
      </w:pPr>
    </w:p>
    <w:sectPr w:rsidR="00311925" w:rsidRPr="003162DA" w:rsidSect="003A55E9">
      <w:headerReference w:type="default" r:id="rId12"/>
      <w:footerReference w:type="even" r:id="rId13"/>
      <w:footerReference w:type="default" r:id="rId14"/>
      <w:pgSz w:w="11906" w:h="16838" w:code="9"/>
      <w:pgMar w:top="1276" w:right="1418" w:bottom="1560" w:left="1418" w:header="567" w:footer="604"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77039" w:rsidRDefault="00F77039" w:rsidP="005F1BDC">
      <w:r>
        <w:separator/>
      </w:r>
    </w:p>
  </w:endnote>
  <w:endnote w:type="continuationSeparator" w:id="0">
    <w:p w:rsidR="00F77039" w:rsidRDefault="00F77039" w:rsidP="005F1B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panose1 w:val="05010000000000000000"/>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charset w:val="00"/>
    <w:family w:val="roman"/>
    <w:pitch w:val="default"/>
  </w:font>
  <w:font w:name="Arial Black">
    <w:panose1 w:val="020B0A04020102020204"/>
    <w:charset w:val="EE"/>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A1649" w:rsidRDefault="00AA1649">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A1649" w:rsidRPr="000B33C6" w:rsidRDefault="00AA1649" w:rsidP="00BA3798">
    <w:pPr>
      <w:pStyle w:val="Stopka"/>
      <w:tabs>
        <w:tab w:val="clear" w:pos="4536"/>
        <w:tab w:val="right" w:pos="4820"/>
      </w:tabs>
      <w:ind w:firstLine="0"/>
      <w:jc w:val="center"/>
      <w:rPr>
        <w:color w:val="0F243E" w:themeColor="text2" w:themeShade="80"/>
        <w:sz w:val="18"/>
        <w:szCs w:val="18"/>
      </w:rPr>
    </w:pPr>
    <w:r w:rsidRPr="003C70C1">
      <w:rPr>
        <w:color w:val="0F243E" w:themeColor="text2" w:themeShade="80"/>
        <w:sz w:val="16"/>
        <w:szCs w:val="16"/>
      </w:rPr>
      <w:t>P</w:t>
    </w:r>
    <w:r w:rsidR="00BA3798">
      <w:rPr>
        <w:color w:val="0F243E" w:themeColor="text2" w:themeShade="80"/>
        <w:sz w:val="16"/>
        <w:szCs w:val="16"/>
      </w:rPr>
      <w:t xml:space="preserve">ROJEKT </w:t>
    </w:r>
    <w:r w:rsidR="000A35CC">
      <w:rPr>
        <w:color w:val="0F243E" w:themeColor="text2" w:themeShade="80"/>
        <w:sz w:val="16"/>
        <w:szCs w:val="16"/>
      </w:rPr>
      <w:t>ARCHITEKTONICZNO-BUDOWLANY</w:t>
    </w:r>
    <w:r w:rsidRPr="003C70C1">
      <w:rPr>
        <w:color w:val="0F243E" w:themeColor="text2" w:themeShade="80"/>
        <w:sz w:val="16"/>
        <w:szCs w:val="16"/>
      </w:rPr>
      <w:tab/>
      <w:t>Strona</w:t>
    </w:r>
    <w:r w:rsidRPr="000B33C6">
      <w:rPr>
        <w:color w:val="0F243E" w:themeColor="text2" w:themeShade="80"/>
        <w:sz w:val="18"/>
        <w:szCs w:val="18"/>
      </w:rPr>
      <w:t xml:space="preserve"> </w:t>
    </w:r>
    <w:r w:rsidRPr="000B33C6">
      <w:rPr>
        <w:color w:val="0F243E" w:themeColor="text2" w:themeShade="80"/>
        <w:sz w:val="18"/>
        <w:szCs w:val="18"/>
      </w:rPr>
      <w:fldChar w:fldCharType="begin"/>
    </w:r>
    <w:r w:rsidRPr="000B33C6">
      <w:rPr>
        <w:color w:val="0F243E" w:themeColor="text2" w:themeShade="80"/>
        <w:sz w:val="18"/>
        <w:szCs w:val="18"/>
      </w:rPr>
      <w:instrText>PAGE</w:instrText>
    </w:r>
    <w:r w:rsidRPr="000B33C6">
      <w:rPr>
        <w:color w:val="0F243E" w:themeColor="text2" w:themeShade="80"/>
        <w:sz w:val="18"/>
        <w:szCs w:val="18"/>
      </w:rPr>
      <w:fldChar w:fldCharType="separate"/>
    </w:r>
    <w:r w:rsidR="00ED4260">
      <w:rPr>
        <w:noProof/>
        <w:color w:val="0F243E" w:themeColor="text2" w:themeShade="80"/>
        <w:sz w:val="18"/>
        <w:szCs w:val="18"/>
      </w:rPr>
      <w:t>1</w:t>
    </w:r>
    <w:r w:rsidRPr="000B33C6">
      <w:rPr>
        <w:color w:val="0F243E" w:themeColor="text2" w:themeShade="80"/>
        <w:sz w:val="18"/>
        <w:szCs w:val="18"/>
      </w:rPr>
      <w:fldChar w:fldCharType="end"/>
    </w:r>
    <w:r w:rsidRPr="000B33C6">
      <w:rPr>
        <w:color w:val="0F243E" w:themeColor="text2" w:themeShade="80"/>
        <w:sz w:val="18"/>
        <w:szCs w:val="18"/>
      </w:rPr>
      <w:t>.</w:t>
    </w:r>
  </w:p>
  <w:p w:rsidR="00AA1649" w:rsidRPr="00152F48" w:rsidRDefault="00AA1649" w:rsidP="005F1BDC">
    <w:pPr>
      <w:pStyle w:val="Stopka"/>
    </w:pPr>
    <w:r>
      <w:rPr>
        <w:noProof/>
      </w:rPr>
      <mc:AlternateContent>
        <mc:Choice Requires="wps">
          <w:drawing>
            <wp:anchor distT="0" distB="0" distL="114300" distR="114300" simplePos="0" relativeHeight="251664384" behindDoc="0" locked="0" layoutInCell="1" allowOverlap="1" wp14:anchorId="5AE39993" wp14:editId="68877604">
              <wp:simplePos x="0" y="0"/>
              <wp:positionH relativeFrom="column">
                <wp:posOffset>-93345</wp:posOffset>
              </wp:positionH>
              <wp:positionV relativeFrom="paragraph">
                <wp:posOffset>-245110</wp:posOffset>
              </wp:positionV>
              <wp:extent cx="6309995" cy="13335"/>
              <wp:effectExtent l="0" t="0" r="14605" b="24765"/>
              <wp:wrapNone/>
              <wp:docPr id="1"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09995" cy="13335"/>
                      </a:xfrm>
                      <a:prstGeom prst="straightConnector1">
                        <a:avLst/>
                      </a:prstGeom>
                      <a:noFill/>
                      <a:ln w="19050">
                        <a:solidFill>
                          <a:srgbClr val="0070C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30D6274" id="_x0000_t32" coordsize="21600,21600" o:spt="32" o:oned="t" path="m,l21600,21600e" filled="f">
              <v:path arrowok="t" fillok="f" o:connecttype="none"/>
              <o:lock v:ext="edit" shapetype="t"/>
            </v:shapetype>
            <v:shape id="AutoShape 9" o:spid="_x0000_s1026" type="#_x0000_t32" style="position:absolute;margin-left:-7.35pt;margin-top:-19.3pt;width:496.85pt;height:1.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" strokecolor="#0070c0" strokeweight="1.5p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77039" w:rsidRDefault="00F77039" w:rsidP="005F1BDC">
      <w:r>
        <w:separator/>
      </w:r>
    </w:p>
  </w:footnote>
  <w:footnote w:type="continuationSeparator" w:id="0">
    <w:p w:rsidR="00F77039" w:rsidRDefault="00F77039" w:rsidP="005F1B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AA1649" w:rsidRPr="000B33C6" w:rsidRDefault="00AA1649" w:rsidP="009C76B1">
    <w:pPr>
      <w:ind w:left="-142" w:right="-569" w:firstLine="0"/>
      <w:jc w:val="center"/>
      <w:rPr>
        <w:color w:val="0F243E" w:themeColor="text2" w:themeShade="80"/>
        <w:szCs w:val="18"/>
      </w:rPr>
    </w:pPr>
    <w:r>
      <w:rPr>
        <w:smallCaps/>
        <w:color w:val="0F243E" w:themeColor="text2" w:themeShade="80"/>
        <w:sz w:val="18"/>
        <w:szCs w:val="18"/>
      </w:rPr>
      <w:t xml:space="preserve">BUDOWA </w:t>
    </w:r>
    <w:r>
      <w:rPr>
        <w:smallCaps/>
        <w:noProof/>
        <w:color w:val="0F243E" w:themeColor="text2" w:themeShade="80"/>
        <w:sz w:val="16"/>
        <w:szCs w:val="16"/>
      </w:rPr>
      <mc:AlternateContent>
        <mc:Choice Requires="wps">
          <w:drawing>
            <wp:anchor distT="4294967295" distB="4294967295" distL="114300" distR="114300" simplePos="0" relativeHeight="251658240" behindDoc="0" locked="0" layoutInCell="1" allowOverlap="1" wp14:anchorId="3E50761E" wp14:editId="2FD0310B">
              <wp:simplePos x="0" y="0"/>
              <wp:positionH relativeFrom="column">
                <wp:posOffset>-147955</wp:posOffset>
              </wp:positionH>
              <wp:positionV relativeFrom="paragraph">
                <wp:posOffset>201929</wp:posOffset>
              </wp:positionV>
              <wp:extent cx="6267450" cy="0"/>
              <wp:effectExtent l="0" t="0" r="19050" b="19050"/>
              <wp:wrapNone/>
              <wp:docPr id="3"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67450" cy="0"/>
                      </a:xfrm>
                      <a:prstGeom prst="straightConnector1">
                        <a:avLst/>
                      </a:prstGeom>
                      <a:noFill/>
                      <a:ln w="19050">
                        <a:solidFill>
                          <a:srgbClr val="0070C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sy="50000" kx="-2453608" rotWithShape="0">
                                <a:srgbClr val="CCC0D9">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3345689" id="_x0000_t32" coordsize="21600,21600" o:spt="32" o:oned="t" path="m,l21600,21600e" filled="f">
              <v:path arrowok="t" fillok="f" o:connecttype="none"/>
              <o:lock v:ext="edit" shapetype="t"/>
            </v:shapetype>
            <v:shape id="AutoShape 10" o:spid="_x0000_s1026" type="#_x0000_t32" style="position:absolute;margin-left:-11.65pt;margin-top:15.9pt;width:493.5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" strokecolor="#0070c0" strokeweight="1.5pt">
              <v:shadow type="perspective" color="#ccc0d9" opacity=".5" origin=",.5" offset="0,0" matrix=",-56756f,,.5"/>
            </v:shape>
          </w:pict>
        </mc:Fallback>
      </mc:AlternateContent>
    </w:r>
    <w:r>
      <w:rPr>
        <w:smallCaps/>
        <w:color w:val="0F243E" w:themeColor="text2" w:themeShade="80"/>
        <w:sz w:val="18"/>
        <w:szCs w:val="18"/>
      </w:rPr>
      <w:t xml:space="preserve"> NAWIERZCHNI  UTWARDZONYCH  ORAZ  OŚWIETLENIA  NA  TERENIE  ZBIORNIKA  ZABOROWO  W LESZNIE</w:t>
    </w:r>
    <w:r w:rsidR="00BA3798">
      <w:rPr>
        <w:smallCaps/>
        <w:color w:val="0F243E" w:themeColor="text2" w:themeShade="80"/>
        <w:sz w:val="18"/>
        <w:szCs w:val="18"/>
      </w:rPr>
      <w:t xml:space="preserve"> –CZĘŚĆ PÓŁNOCNA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multilevel"/>
    <w:tmpl w:val="00000008"/>
    <w:name w:val="WWNum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16"/>
    <w:multiLevelType w:val="multilevel"/>
    <w:tmpl w:val="00000016"/>
    <w:name w:val="WW8Num22"/>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4" w15:restartNumberingAfterBreak="0">
    <w:nsid w:val="00000017"/>
    <w:multiLevelType w:val="multilevel"/>
    <w:tmpl w:val="00000017"/>
    <w:name w:val="WW8Num23"/>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5" w15:restartNumberingAfterBreak="0">
    <w:nsid w:val="00000018"/>
    <w:multiLevelType w:val="multilevel"/>
    <w:tmpl w:val="00000018"/>
    <w:name w:val="WW8Num24"/>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6" w15:restartNumberingAfterBreak="0">
    <w:nsid w:val="00000019"/>
    <w:multiLevelType w:val="multilevel"/>
    <w:tmpl w:val="00000019"/>
    <w:name w:val="WW8Num25"/>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7" w15:restartNumberingAfterBreak="0">
    <w:nsid w:val="0C5F4C1A"/>
    <w:multiLevelType w:val="hybridMultilevel"/>
    <w:tmpl w:val="ACE0BF70"/>
    <w:lvl w:ilvl="0" w:tplc="C0306228">
      <w:start w:val="1"/>
      <w:numFmt w:val="bullet"/>
      <w:lvlText w:val=""/>
      <w:lvlJc w:val="left"/>
      <w:pPr>
        <w:tabs>
          <w:tab w:val="num" w:pos="720"/>
        </w:tabs>
        <w:ind w:left="720" w:hanging="363"/>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F2B274E"/>
    <w:multiLevelType w:val="hybridMultilevel"/>
    <w:tmpl w:val="4E661F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0497F3E"/>
    <w:multiLevelType w:val="hybridMultilevel"/>
    <w:tmpl w:val="A5846A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11FD427B"/>
    <w:multiLevelType w:val="singleLevel"/>
    <w:tmpl w:val="14462C2C"/>
    <w:lvl w:ilvl="0">
      <w:start w:val="1"/>
      <w:numFmt w:val="bullet"/>
      <w:pStyle w:val="Lista"/>
      <w:lvlText w:val=""/>
      <w:lvlJc w:val="left"/>
      <w:pPr>
        <w:tabs>
          <w:tab w:val="num" w:pos="360"/>
        </w:tabs>
        <w:ind w:left="360" w:hanging="360"/>
      </w:pPr>
      <w:rPr>
        <w:rFonts w:ascii="Symbol" w:hAnsi="Symbol" w:hint="default"/>
      </w:rPr>
    </w:lvl>
  </w:abstractNum>
  <w:abstractNum w:abstractNumId="11" w15:restartNumberingAfterBreak="0">
    <w:nsid w:val="17816709"/>
    <w:multiLevelType w:val="hybridMultilevel"/>
    <w:tmpl w:val="ADF8AD4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87F7C84"/>
    <w:multiLevelType w:val="hybridMultilevel"/>
    <w:tmpl w:val="EC8EB2DE"/>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2143"/>
        </w:tabs>
        <w:ind w:left="2143" w:hanging="360"/>
      </w:pPr>
      <w:rPr>
        <w:rFonts w:ascii="Courier New" w:hAnsi="Courier New" w:cs="Courier New" w:hint="default"/>
      </w:rPr>
    </w:lvl>
    <w:lvl w:ilvl="2" w:tplc="04150005" w:tentative="1">
      <w:start w:val="1"/>
      <w:numFmt w:val="bullet"/>
      <w:lvlText w:val=""/>
      <w:lvlJc w:val="left"/>
      <w:pPr>
        <w:tabs>
          <w:tab w:val="num" w:pos="2863"/>
        </w:tabs>
        <w:ind w:left="2863" w:hanging="360"/>
      </w:pPr>
      <w:rPr>
        <w:rFonts w:ascii="Wingdings" w:hAnsi="Wingdings" w:hint="default"/>
      </w:rPr>
    </w:lvl>
    <w:lvl w:ilvl="3" w:tplc="04150001" w:tentative="1">
      <w:start w:val="1"/>
      <w:numFmt w:val="bullet"/>
      <w:lvlText w:val=""/>
      <w:lvlJc w:val="left"/>
      <w:pPr>
        <w:tabs>
          <w:tab w:val="num" w:pos="3583"/>
        </w:tabs>
        <w:ind w:left="3583" w:hanging="360"/>
      </w:pPr>
      <w:rPr>
        <w:rFonts w:ascii="Symbol" w:hAnsi="Symbol" w:hint="default"/>
      </w:rPr>
    </w:lvl>
    <w:lvl w:ilvl="4" w:tplc="04150003" w:tentative="1">
      <w:start w:val="1"/>
      <w:numFmt w:val="bullet"/>
      <w:lvlText w:val="o"/>
      <w:lvlJc w:val="left"/>
      <w:pPr>
        <w:tabs>
          <w:tab w:val="num" w:pos="4303"/>
        </w:tabs>
        <w:ind w:left="4303" w:hanging="360"/>
      </w:pPr>
      <w:rPr>
        <w:rFonts w:ascii="Courier New" w:hAnsi="Courier New" w:cs="Courier New" w:hint="default"/>
      </w:rPr>
    </w:lvl>
    <w:lvl w:ilvl="5" w:tplc="04150005" w:tentative="1">
      <w:start w:val="1"/>
      <w:numFmt w:val="bullet"/>
      <w:lvlText w:val=""/>
      <w:lvlJc w:val="left"/>
      <w:pPr>
        <w:tabs>
          <w:tab w:val="num" w:pos="5023"/>
        </w:tabs>
        <w:ind w:left="5023" w:hanging="360"/>
      </w:pPr>
      <w:rPr>
        <w:rFonts w:ascii="Wingdings" w:hAnsi="Wingdings" w:hint="default"/>
      </w:rPr>
    </w:lvl>
    <w:lvl w:ilvl="6" w:tplc="04150001" w:tentative="1">
      <w:start w:val="1"/>
      <w:numFmt w:val="bullet"/>
      <w:lvlText w:val=""/>
      <w:lvlJc w:val="left"/>
      <w:pPr>
        <w:tabs>
          <w:tab w:val="num" w:pos="5743"/>
        </w:tabs>
        <w:ind w:left="5743" w:hanging="360"/>
      </w:pPr>
      <w:rPr>
        <w:rFonts w:ascii="Symbol" w:hAnsi="Symbol" w:hint="default"/>
      </w:rPr>
    </w:lvl>
    <w:lvl w:ilvl="7" w:tplc="04150003" w:tentative="1">
      <w:start w:val="1"/>
      <w:numFmt w:val="bullet"/>
      <w:lvlText w:val="o"/>
      <w:lvlJc w:val="left"/>
      <w:pPr>
        <w:tabs>
          <w:tab w:val="num" w:pos="6463"/>
        </w:tabs>
        <w:ind w:left="6463" w:hanging="360"/>
      </w:pPr>
      <w:rPr>
        <w:rFonts w:ascii="Courier New" w:hAnsi="Courier New" w:cs="Courier New" w:hint="default"/>
      </w:rPr>
    </w:lvl>
    <w:lvl w:ilvl="8" w:tplc="04150005" w:tentative="1">
      <w:start w:val="1"/>
      <w:numFmt w:val="bullet"/>
      <w:lvlText w:val=""/>
      <w:lvlJc w:val="left"/>
      <w:pPr>
        <w:tabs>
          <w:tab w:val="num" w:pos="7183"/>
        </w:tabs>
        <w:ind w:left="7183" w:hanging="360"/>
      </w:pPr>
      <w:rPr>
        <w:rFonts w:ascii="Wingdings" w:hAnsi="Wingdings" w:hint="default"/>
      </w:rPr>
    </w:lvl>
  </w:abstractNum>
  <w:abstractNum w:abstractNumId="13" w15:restartNumberingAfterBreak="0">
    <w:nsid w:val="1B885B1A"/>
    <w:multiLevelType w:val="hybridMultilevel"/>
    <w:tmpl w:val="C7EAD0CC"/>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1BC057DD"/>
    <w:multiLevelType w:val="hybridMultilevel"/>
    <w:tmpl w:val="79A056DA"/>
    <w:lvl w:ilvl="0" w:tplc="04150003">
      <w:start w:val="1"/>
      <w:numFmt w:val="bullet"/>
      <w:lvlText w:val="o"/>
      <w:lvlJc w:val="left"/>
      <w:pPr>
        <w:ind w:left="1508" w:hanging="360"/>
      </w:pPr>
      <w:rPr>
        <w:rFonts w:ascii="Courier New" w:hAnsi="Courier New" w:cs="Courier New" w:hint="default"/>
      </w:rPr>
    </w:lvl>
    <w:lvl w:ilvl="1" w:tplc="04150003" w:tentative="1">
      <w:start w:val="1"/>
      <w:numFmt w:val="bullet"/>
      <w:lvlText w:val="o"/>
      <w:lvlJc w:val="left"/>
      <w:pPr>
        <w:ind w:left="2228" w:hanging="360"/>
      </w:pPr>
      <w:rPr>
        <w:rFonts w:ascii="Courier New" w:hAnsi="Courier New" w:cs="Courier New" w:hint="default"/>
      </w:rPr>
    </w:lvl>
    <w:lvl w:ilvl="2" w:tplc="04150005" w:tentative="1">
      <w:start w:val="1"/>
      <w:numFmt w:val="bullet"/>
      <w:lvlText w:val=""/>
      <w:lvlJc w:val="left"/>
      <w:pPr>
        <w:ind w:left="2948" w:hanging="360"/>
      </w:pPr>
      <w:rPr>
        <w:rFonts w:ascii="Wingdings" w:hAnsi="Wingdings" w:hint="default"/>
      </w:rPr>
    </w:lvl>
    <w:lvl w:ilvl="3" w:tplc="04150001" w:tentative="1">
      <w:start w:val="1"/>
      <w:numFmt w:val="bullet"/>
      <w:lvlText w:val=""/>
      <w:lvlJc w:val="left"/>
      <w:pPr>
        <w:ind w:left="3668" w:hanging="360"/>
      </w:pPr>
      <w:rPr>
        <w:rFonts w:ascii="Symbol" w:hAnsi="Symbol" w:hint="default"/>
      </w:rPr>
    </w:lvl>
    <w:lvl w:ilvl="4" w:tplc="04150003" w:tentative="1">
      <w:start w:val="1"/>
      <w:numFmt w:val="bullet"/>
      <w:lvlText w:val="o"/>
      <w:lvlJc w:val="left"/>
      <w:pPr>
        <w:ind w:left="4388" w:hanging="360"/>
      </w:pPr>
      <w:rPr>
        <w:rFonts w:ascii="Courier New" w:hAnsi="Courier New" w:cs="Courier New" w:hint="default"/>
      </w:rPr>
    </w:lvl>
    <w:lvl w:ilvl="5" w:tplc="04150005" w:tentative="1">
      <w:start w:val="1"/>
      <w:numFmt w:val="bullet"/>
      <w:lvlText w:val=""/>
      <w:lvlJc w:val="left"/>
      <w:pPr>
        <w:ind w:left="5108" w:hanging="360"/>
      </w:pPr>
      <w:rPr>
        <w:rFonts w:ascii="Wingdings" w:hAnsi="Wingdings" w:hint="default"/>
      </w:rPr>
    </w:lvl>
    <w:lvl w:ilvl="6" w:tplc="04150001" w:tentative="1">
      <w:start w:val="1"/>
      <w:numFmt w:val="bullet"/>
      <w:lvlText w:val=""/>
      <w:lvlJc w:val="left"/>
      <w:pPr>
        <w:ind w:left="5828" w:hanging="360"/>
      </w:pPr>
      <w:rPr>
        <w:rFonts w:ascii="Symbol" w:hAnsi="Symbol" w:hint="default"/>
      </w:rPr>
    </w:lvl>
    <w:lvl w:ilvl="7" w:tplc="04150003" w:tentative="1">
      <w:start w:val="1"/>
      <w:numFmt w:val="bullet"/>
      <w:lvlText w:val="o"/>
      <w:lvlJc w:val="left"/>
      <w:pPr>
        <w:ind w:left="6548" w:hanging="360"/>
      </w:pPr>
      <w:rPr>
        <w:rFonts w:ascii="Courier New" w:hAnsi="Courier New" w:cs="Courier New" w:hint="default"/>
      </w:rPr>
    </w:lvl>
    <w:lvl w:ilvl="8" w:tplc="04150005" w:tentative="1">
      <w:start w:val="1"/>
      <w:numFmt w:val="bullet"/>
      <w:lvlText w:val=""/>
      <w:lvlJc w:val="left"/>
      <w:pPr>
        <w:ind w:left="7268" w:hanging="360"/>
      </w:pPr>
      <w:rPr>
        <w:rFonts w:ascii="Wingdings" w:hAnsi="Wingdings" w:hint="default"/>
      </w:rPr>
    </w:lvl>
  </w:abstractNum>
  <w:abstractNum w:abstractNumId="15" w15:restartNumberingAfterBreak="0">
    <w:nsid w:val="1E351B9E"/>
    <w:multiLevelType w:val="singleLevel"/>
    <w:tmpl w:val="04150005"/>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20E647FE"/>
    <w:multiLevelType w:val="hybridMultilevel"/>
    <w:tmpl w:val="4454D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66B22FC"/>
    <w:multiLevelType w:val="multilevel"/>
    <w:tmpl w:val="A5C633FE"/>
    <w:lvl w:ilvl="0">
      <w:start w:val="1"/>
      <w:numFmt w:val="decimal"/>
      <w:pStyle w:val="akapit2"/>
      <w:lvlText w:val="%1."/>
      <w:lvlJc w:val="left"/>
      <w:pPr>
        <w:tabs>
          <w:tab w:val="num" w:pos="705"/>
        </w:tabs>
        <w:ind w:left="705" w:hanging="70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705"/>
        </w:tabs>
        <w:ind w:left="705" w:hanging="705"/>
      </w:pPr>
      <w:rPr>
        <w:rFonts w:ascii="Times New Roman" w:hAnsi="Times New Roman" w:hint="default"/>
        <w:b/>
        <w:i w:val="0"/>
        <w:caps w:val="0"/>
        <w:vanish w:val="0"/>
        <w:sz w:val="24"/>
        <w:szCs w:val="24"/>
      </w:rPr>
    </w:lvl>
    <w:lvl w:ilvl="2">
      <w:start w:val="1"/>
      <w:numFmt w:val="decimal"/>
      <w:lvlText w:val="%1.%2.%3."/>
      <w:lvlJc w:val="left"/>
      <w:pPr>
        <w:tabs>
          <w:tab w:val="num" w:pos="720"/>
        </w:tabs>
        <w:ind w:left="720" w:hanging="720"/>
      </w:pPr>
      <w:rPr>
        <w:rFonts w:ascii="Times New Roman" w:hAnsi="Times New Roman" w:hint="default"/>
        <w:b w:val="0"/>
        <w:i w:val="0"/>
        <w:caps w:val="0"/>
        <w:vanish w:val="0"/>
        <w:sz w:val="24"/>
        <w:szCs w:val="24"/>
      </w:rPr>
    </w:lvl>
    <w:lvl w:ilvl="3">
      <w:numFmt w:val="none"/>
      <w:lvlText w:val=""/>
      <w:lvlJc w:val="left"/>
      <w:pPr>
        <w:tabs>
          <w:tab w:val="num" w:pos="360"/>
        </w:tabs>
      </w:p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19" w15:restartNumberingAfterBreak="0">
    <w:nsid w:val="2E996EB1"/>
    <w:multiLevelType w:val="hybridMultilevel"/>
    <w:tmpl w:val="8B246F9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3023778B"/>
    <w:multiLevelType w:val="hybridMultilevel"/>
    <w:tmpl w:val="1EFCF9BE"/>
    <w:lvl w:ilvl="0" w:tplc="04150001">
      <w:start w:val="1"/>
      <w:numFmt w:val="bullet"/>
      <w:lvlText w:val=""/>
      <w:lvlJc w:val="left"/>
      <w:pPr>
        <w:tabs>
          <w:tab w:val="num" w:pos="1212"/>
        </w:tabs>
        <w:ind w:left="1212" w:hanging="360"/>
      </w:pPr>
      <w:rPr>
        <w:rFonts w:ascii="Symbol" w:hAnsi="Symbol" w:hint="default"/>
      </w:rPr>
    </w:lvl>
    <w:lvl w:ilvl="1" w:tplc="FFFFFFFF">
      <w:numFmt w:val="bullet"/>
      <w:lvlText w:val="-"/>
      <w:lvlJc w:val="left"/>
      <w:pPr>
        <w:tabs>
          <w:tab w:val="num" w:pos="1932"/>
        </w:tabs>
        <w:ind w:left="1932" w:hanging="360"/>
      </w:pPr>
      <w:rPr>
        <w:rFonts w:ascii="Times New Roman" w:eastAsia="Times New Roman" w:hAnsi="Times New Roman" w:cs="Times New Roman" w:hint="default"/>
      </w:rPr>
    </w:lvl>
    <w:lvl w:ilvl="2" w:tplc="FFFFFFFF" w:tentative="1">
      <w:start w:val="1"/>
      <w:numFmt w:val="bullet"/>
      <w:lvlText w:val=""/>
      <w:lvlJc w:val="left"/>
      <w:pPr>
        <w:tabs>
          <w:tab w:val="num" w:pos="2652"/>
        </w:tabs>
        <w:ind w:left="2652" w:hanging="360"/>
      </w:pPr>
      <w:rPr>
        <w:rFonts w:ascii="Wingdings" w:hAnsi="Wingdings" w:hint="default"/>
      </w:rPr>
    </w:lvl>
    <w:lvl w:ilvl="3" w:tplc="FFFFFFFF" w:tentative="1">
      <w:start w:val="1"/>
      <w:numFmt w:val="bullet"/>
      <w:lvlText w:val=""/>
      <w:lvlJc w:val="left"/>
      <w:pPr>
        <w:tabs>
          <w:tab w:val="num" w:pos="3372"/>
        </w:tabs>
        <w:ind w:left="3372" w:hanging="360"/>
      </w:pPr>
      <w:rPr>
        <w:rFonts w:ascii="Symbol" w:hAnsi="Symbol" w:hint="default"/>
      </w:rPr>
    </w:lvl>
    <w:lvl w:ilvl="4" w:tplc="FFFFFFFF" w:tentative="1">
      <w:start w:val="1"/>
      <w:numFmt w:val="bullet"/>
      <w:lvlText w:val="o"/>
      <w:lvlJc w:val="left"/>
      <w:pPr>
        <w:tabs>
          <w:tab w:val="num" w:pos="4092"/>
        </w:tabs>
        <w:ind w:left="4092" w:hanging="360"/>
      </w:pPr>
      <w:rPr>
        <w:rFonts w:ascii="Courier New" w:hAnsi="Courier New" w:cs="Courier New" w:hint="default"/>
      </w:rPr>
    </w:lvl>
    <w:lvl w:ilvl="5" w:tplc="FFFFFFFF" w:tentative="1">
      <w:start w:val="1"/>
      <w:numFmt w:val="bullet"/>
      <w:lvlText w:val=""/>
      <w:lvlJc w:val="left"/>
      <w:pPr>
        <w:tabs>
          <w:tab w:val="num" w:pos="4812"/>
        </w:tabs>
        <w:ind w:left="4812" w:hanging="360"/>
      </w:pPr>
      <w:rPr>
        <w:rFonts w:ascii="Wingdings" w:hAnsi="Wingdings" w:hint="default"/>
      </w:rPr>
    </w:lvl>
    <w:lvl w:ilvl="6" w:tplc="FFFFFFFF" w:tentative="1">
      <w:start w:val="1"/>
      <w:numFmt w:val="bullet"/>
      <w:lvlText w:val=""/>
      <w:lvlJc w:val="left"/>
      <w:pPr>
        <w:tabs>
          <w:tab w:val="num" w:pos="5532"/>
        </w:tabs>
        <w:ind w:left="5532" w:hanging="360"/>
      </w:pPr>
      <w:rPr>
        <w:rFonts w:ascii="Symbol" w:hAnsi="Symbol" w:hint="default"/>
      </w:rPr>
    </w:lvl>
    <w:lvl w:ilvl="7" w:tplc="FFFFFFFF" w:tentative="1">
      <w:start w:val="1"/>
      <w:numFmt w:val="bullet"/>
      <w:lvlText w:val="o"/>
      <w:lvlJc w:val="left"/>
      <w:pPr>
        <w:tabs>
          <w:tab w:val="num" w:pos="6252"/>
        </w:tabs>
        <w:ind w:left="6252" w:hanging="360"/>
      </w:pPr>
      <w:rPr>
        <w:rFonts w:ascii="Courier New" w:hAnsi="Courier New" w:cs="Courier New" w:hint="default"/>
      </w:rPr>
    </w:lvl>
    <w:lvl w:ilvl="8" w:tplc="FFFFFFFF" w:tentative="1">
      <w:start w:val="1"/>
      <w:numFmt w:val="bullet"/>
      <w:lvlText w:val=""/>
      <w:lvlJc w:val="left"/>
      <w:pPr>
        <w:tabs>
          <w:tab w:val="num" w:pos="6972"/>
        </w:tabs>
        <w:ind w:left="6972" w:hanging="360"/>
      </w:pPr>
      <w:rPr>
        <w:rFonts w:ascii="Wingdings" w:hAnsi="Wingdings" w:hint="default"/>
      </w:rPr>
    </w:lvl>
  </w:abstractNum>
  <w:abstractNum w:abstractNumId="21" w15:restartNumberingAfterBreak="0">
    <w:nsid w:val="30AF5398"/>
    <w:multiLevelType w:val="hybridMultilevel"/>
    <w:tmpl w:val="32ECE49C"/>
    <w:lvl w:ilvl="0" w:tplc="04150001">
      <w:start w:val="1"/>
      <w:numFmt w:val="bullet"/>
      <w:lvlText w:val=""/>
      <w:lvlJc w:val="left"/>
      <w:pPr>
        <w:tabs>
          <w:tab w:val="num" w:pos="720"/>
        </w:tabs>
        <w:ind w:left="720" w:hanging="360"/>
      </w:pPr>
      <w:rPr>
        <w:rFonts w:ascii="Symbol" w:hAnsi="Symbol" w:hint="default"/>
      </w:rPr>
    </w:lvl>
    <w:lvl w:ilvl="1" w:tplc="C3CCFF7C">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12E6842"/>
    <w:multiLevelType w:val="hybridMultilevel"/>
    <w:tmpl w:val="AB148B0C"/>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23" w15:restartNumberingAfterBreak="0">
    <w:nsid w:val="33A618D5"/>
    <w:multiLevelType w:val="hybridMultilevel"/>
    <w:tmpl w:val="632E4A5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4" w15:restartNumberingAfterBreak="0">
    <w:nsid w:val="36326064"/>
    <w:multiLevelType w:val="hybridMultilevel"/>
    <w:tmpl w:val="6B4E19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D791AD6"/>
    <w:multiLevelType w:val="hybridMultilevel"/>
    <w:tmpl w:val="5414D9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59B7BD2"/>
    <w:multiLevelType w:val="hybridMultilevel"/>
    <w:tmpl w:val="F10AD2A6"/>
    <w:lvl w:ilvl="0" w:tplc="8DE87B5C">
      <w:start w:val="1"/>
      <w:numFmt w:val="bullet"/>
      <w:pStyle w:val="wyliczanie"/>
      <w:lvlText w:val=""/>
      <w:lvlJc w:val="left"/>
      <w:pPr>
        <w:tabs>
          <w:tab w:val="num" w:pos="284"/>
        </w:tabs>
        <w:ind w:left="284" w:hanging="284"/>
      </w:pPr>
      <w:rPr>
        <w:rFonts w:ascii="Symbol" w:hAnsi="Symbol" w:hint="default"/>
      </w:rPr>
    </w:lvl>
    <w:lvl w:ilvl="1" w:tplc="00C01BF0">
      <w:start w:val="1"/>
      <w:numFmt w:val="decimal"/>
      <w:lvlText w:val="%2."/>
      <w:lvlJc w:val="left"/>
      <w:pPr>
        <w:tabs>
          <w:tab w:val="num" w:pos="1440"/>
        </w:tabs>
        <w:ind w:left="1440" w:hanging="360"/>
      </w:pPr>
      <w:rPr>
        <w:rFonts w:hint="default"/>
      </w:rPr>
    </w:lvl>
    <w:lvl w:ilvl="2" w:tplc="2F541D22" w:tentative="1">
      <w:start w:val="1"/>
      <w:numFmt w:val="bullet"/>
      <w:lvlText w:val=""/>
      <w:lvlJc w:val="left"/>
      <w:pPr>
        <w:tabs>
          <w:tab w:val="num" w:pos="2160"/>
        </w:tabs>
        <w:ind w:left="2160" w:hanging="360"/>
      </w:pPr>
      <w:rPr>
        <w:rFonts w:ascii="Wingdings" w:hAnsi="Wingdings" w:hint="default"/>
      </w:rPr>
    </w:lvl>
    <w:lvl w:ilvl="3" w:tplc="22D811F0" w:tentative="1">
      <w:start w:val="1"/>
      <w:numFmt w:val="bullet"/>
      <w:lvlText w:val=""/>
      <w:lvlJc w:val="left"/>
      <w:pPr>
        <w:tabs>
          <w:tab w:val="num" w:pos="2880"/>
        </w:tabs>
        <w:ind w:left="2880" w:hanging="360"/>
      </w:pPr>
      <w:rPr>
        <w:rFonts w:ascii="Symbol" w:hAnsi="Symbol" w:hint="default"/>
      </w:rPr>
    </w:lvl>
    <w:lvl w:ilvl="4" w:tplc="80281192" w:tentative="1">
      <w:start w:val="1"/>
      <w:numFmt w:val="bullet"/>
      <w:lvlText w:val="o"/>
      <w:lvlJc w:val="left"/>
      <w:pPr>
        <w:tabs>
          <w:tab w:val="num" w:pos="3600"/>
        </w:tabs>
        <w:ind w:left="3600" w:hanging="360"/>
      </w:pPr>
      <w:rPr>
        <w:rFonts w:ascii="Courier New" w:hAnsi="Courier New" w:cs="Courier New" w:hint="default"/>
      </w:rPr>
    </w:lvl>
    <w:lvl w:ilvl="5" w:tplc="4FF60E6C" w:tentative="1">
      <w:start w:val="1"/>
      <w:numFmt w:val="bullet"/>
      <w:lvlText w:val=""/>
      <w:lvlJc w:val="left"/>
      <w:pPr>
        <w:tabs>
          <w:tab w:val="num" w:pos="4320"/>
        </w:tabs>
        <w:ind w:left="4320" w:hanging="360"/>
      </w:pPr>
      <w:rPr>
        <w:rFonts w:ascii="Wingdings" w:hAnsi="Wingdings" w:hint="default"/>
      </w:rPr>
    </w:lvl>
    <w:lvl w:ilvl="6" w:tplc="B9B87DE0" w:tentative="1">
      <w:start w:val="1"/>
      <w:numFmt w:val="bullet"/>
      <w:lvlText w:val=""/>
      <w:lvlJc w:val="left"/>
      <w:pPr>
        <w:tabs>
          <w:tab w:val="num" w:pos="5040"/>
        </w:tabs>
        <w:ind w:left="5040" w:hanging="360"/>
      </w:pPr>
      <w:rPr>
        <w:rFonts w:ascii="Symbol" w:hAnsi="Symbol" w:hint="default"/>
      </w:rPr>
    </w:lvl>
    <w:lvl w:ilvl="7" w:tplc="634A8AAC" w:tentative="1">
      <w:start w:val="1"/>
      <w:numFmt w:val="bullet"/>
      <w:lvlText w:val="o"/>
      <w:lvlJc w:val="left"/>
      <w:pPr>
        <w:tabs>
          <w:tab w:val="num" w:pos="5760"/>
        </w:tabs>
        <w:ind w:left="5760" w:hanging="360"/>
      </w:pPr>
      <w:rPr>
        <w:rFonts w:ascii="Courier New" w:hAnsi="Courier New" w:cs="Courier New" w:hint="default"/>
      </w:rPr>
    </w:lvl>
    <w:lvl w:ilvl="8" w:tplc="6390F1C8"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5A80640"/>
    <w:multiLevelType w:val="hybridMultilevel"/>
    <w:tmpl w:val="C7EE9FB6"/>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8" w15:restartNumberingAfterBreak="0">
    <w:nsid w:val="46BE309C"/>
    <w:multiLevelType w:val="hybridMultilevel"/>
    <w:tmpl w:val="2F38DBF0"/>
    <w:lvl w:ilvl="0" w:tplc="50C6496A">
      <w:start w:val="1"/>
      <w:numFmt w:val="bullet"/>
      <w:lvlText w:val=""/>
      <w:lvlJc w:val="left"/>
      <w:pPr>
        <w:tabs>
          <w:tab w:val="num" w:pos="2509"/>
        </w:tabs>
        <w:ind w:left="2509" w:hanging="357"/>
      </w:pPr>
      <w:rPr>
        <w:rFonts w:ascii="Symbol" w:hAnsi="Symbol" w:hint="default"/>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9" w15:restartNumberingAfterBreak="0">
    <w:nsid w:val="49515C8A"/>
    <w:multiLevelType w:val="hybridMultilevel"/>
    <w:tmpl w:val="06C02CFE"/>
    <w:lvl w:ilvl="0" w:tplc="90FA2C72">
      <w:start w:val="1"/>
      <w:numFmt w:val="bullet"/>
      <w:pStyle w:val="PKzkropk"/>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B9C6D13"/>
    <w:multiLevelType w:val="hybridMultilevel"/>
    <w:tmpl w:val="D8F48780"/>
    <w:lvl w:ilvl="0" w:tplc="0B18153A">
      <w:start w:val="6"/>
      <w:numFmt w:val="bullet"/>
      <w:lvlText w:val="-"/>
      <w:lvlJc w:val="left"/>
      <w:pPr>
        <w:ind w:left="420" w:hanging="360"/>
      </w:pPr>
      <w:rPr>
        <w:rFonts w:ascii="Arial" w:eastAsia="Times New Roman" w:hAnsi="Arial" w:cs="Arial" w:hint="default"/>
      </w:rPr>
    </w:lvl>
    <w:lvl w:ilvl="1" w:tplc="04150003" w:tentative="1">
      <w:start w:val="1"/>
      <w:numFmt w:val="bullet"/>
      <w:lvlText w:val="o"/>
      <w:lvlJc w:val="left"/>
      <w:pPr>
        <w:ind w:left="1140" w:hanging="360"/>
      </w:pPr>
      <w:rPr>
        <w:rFonts w:ascii="Courier New" w:hAnsi="Courier New" w:cs="Courier New" w:hint="default"/>
      </w:rPr>
    </w:lvl>
    <w:lvl w:ilvl="2" w:tplc="04150005" w:tentative="1">
      <w:start w:val="1"/>
      <w:numFmt w:val="bullet"/>
      <w:lvlText w:val=""/>
      <w:lvlJc w:val="left"/>
      <w:pPr>
        <w:ind w:left="1860" w:hanging="360"/>
      </w:pPr>
      <w:rPr>
        <w:rFonts w:ascii="Wingdings" w:hAnsi="Wingdings" w:hint="default"/>
      </w:rPr>
    </w:lvl>
    <w:lvl w:ilvl="3" w:tplc="04150001" w:tentative="1">
      <w:start w:val="1"/>
      <w:numFmt w:val="bullet"/>
      <w:lvlText w:val=""/>
      <w:lvlJc w:val="left"/>
      <w:pPr>
        <w:ind w:left="2580" w:hanging="360"/>
      </w:pPr>
      <w:rPr>
        <w:rFonts w:ascii="Symbol" w:hAnsi="Symbol" w:hint="default"/>
      </w:rPr>
    </w:lvl>
    <w:lvl w:ilvl="4" w:tplc="04150003" w:tentative="1">
      <w:start w:val="1"/>
      <w:numFmt w:val="bullet"/>
      <w:lvlText w:val="o"/>
      <w:lvlJc w:val="left"/>
      <w:pPr>
        <w:ind w:left="3300" w:hanging="360"/>
      </w:pPr>
      <w:rPr>
        <w:rFonts w:ascii="Courier New" w:hAnsi="Courier New" w:cs="Courier New" w:hint="default"/>
      </w:rPr>
    </w:lvl>
    <w:lvl w:ilvl="5" w:tplc="04150005" w:tentative="1">
      <w:start w:val="1"/>
      <w:numFmt w:val="bullet"/>
      <w:lvlText w:val=""/>
      <w:lvlJc w:val="left"/>
      <w:pPr>
        <w:ind w:left="4020" w:hanging="360"/>
      </w:pPr>
      <w:rPr>
        <w:rFonts w:ascii="Wingdings" w:hAnsi="Wingdings" w:hint="default"/>
      </w:rPr>
    </w:lvl>
    <w:lvl w:ilvl="6" w:tplc="04150001" w:tentative="1">
      <w:start w:val="1"/>
      <w:numFmt w:val="bullet"/>
      <w:lvlText w:val=""/>
      <w:lvlJc w:val="left"/>
      <w:pPr>
        <w:ind w:left="4740" w:hanging="360"/>
      </w:pPr>
      <w:rPr>
        <w:rFonts w:ascii="Symbol" w:hAnsi="Symbol" w:hint="default"/>
      </w:rPr>
    </w:lvl>
    <w:lvl w:ilvl="7" w:tplc="04150003" w:tentative="1">
      <w:start w:val="1"/>
      <w:numFmt w:val="bullet"/>
      <w:lvlText w:val="o"/>
      <w:lvlJc w:val="left"/>
      <w:pPr>
        <w:ind w:left="5460" w:hanging="360"/>
      </w:pPr>
      <w:rPr>
        <w:rFonts w:ascii="Courier New" w:hAnsi="Courier New" w:cs="Courier New" w:hint="default"/>
      </w:rPr>
    </w:lvl>
    <w:lvl w:ilvl="8" w:tplc="04150005" w:tentative="1">
      <w:start w:val="1"/>
      <w:numFmt w:val="bullet"/>
      <w:lvlText w:val=""/>
      <w:lvlJc w:val="left"/>
      <w:pPr>
        <w:ind w:left="6180" w:hanging="360"/>
      </w:pPr>
      <w:rPr>
        <w:rFonts w:ascii="Wingdings" w:hAnsi="Wingdings" w:hint="default"/>
      </w:rPr>
    </w:lvl>
  </w:abstractNum>
  <w:abstractNum w:abstractNumId="31" w15:restartNumberingAfterBreak="0">
    <w:nsid w:val="4D7A0924"/>
    <w:multiLevelType w:val="multilevel"/>
    <w:tmpl w:val="6A360550"/>
    <w:lvl w:ilvl="0">
      <w:start w:val="5"/>
      <w:numFmt w:val="decimal"/>
      <w:lvlText w:val="%1"/>
      <w:lvlJc w:val="left"/>
      <w:pPr>
        <w:tabs>
          <w:tab w:val="num" w:pos="660"/>
        </w:tabs>
        <w:ind w:left="660" w:hanging="660"/>
      </w:pPr>
      <w:rPr>
        <w:rFonts w:hint="default"/>
      </w:rPr>
    </w:lvl>
    <w:lvl w:ilvl="1">
      <w:start w:val="6"/>
      <w:numFmt w:val="decimal"/>
      <w:lvlText w:val="%1.%2"/>
      <w:lvlJc w:val="left"/>
      <w:pPr>
        <w:tabs>
          <w:tab w:val="num" w:pos="660"/>
        </w:tabs>
        <w:ind w:left="660" w:hanging="660"/>
      </w:pPr>
      <w:rPr>
        <w:rFonts w:hint="default"/>
      </w:rPr>
    </w:lvl>
    <w:lvl w:ilvl="2">
      <w:start w:val="9"/>
      <w:numFmt w:val="decimal"/>
      <w:lvlText w:val="%1.%2.%3"/>
      <w:lvlJc w:val="left"/>
      <w:pPr>
        <w:tabs>
          <w:tab w:val="num" w:pos="720"/>
        </w:tabs>
        <w:ind w:left="720" w:hanging="720"/>
      </w:pPr>
      <w:rPr>
        <w:rFonts w:hint="default"/>
      </w:rPr>
    </w:lvl>
    <w:lvl w:ilvl="3">
      <w:start w:val="4"/>
      <w:numFmt w:val="decimal"/>
      <w:pStyle w:val="Listapunktowana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4D8A758D"/>
    <w:multiLevelType w:val="hybridMultilevel"/>
    <w:tmpl w:val="DC88E4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EE85E06"/>
    <w:multiLevelType w:val="hybridMultilevel"/>
    <w:tmpl w:val="996EB8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F1809DE"/>
    <w:multiLevelType w:val="hybridMultilevel"/>
    <w:tmpl w:val="77208AB0"/>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15:restartNumberingAfterBreak="0">
    <w:nsid w:val="545E56D2"/>
    <w:multiLevelType w:val="hybridMultilevel"/>
    <w:tmpl w:val="FBB87BC0"/>
    <w:lvl w:ilvl="0" w:tplc="04150005">
      <w:start w:val="1"/>
      <w:numFmt w:val="bullet"/>
      <w:lvlText w:val=""/>
      <w:lvlJc w:val="left"/>
      <w:pPr>
        <w:tabs>
          <w:tab w:val="num" w:pos="2138"/>
        </w:tabs>
        <w:ind w:left="2138" w:hanging="360"/>
      </w:pPr>
      <w:rPr>
        <w:rFonts w:ascii="Wingdings" w:hAnsi="Wingdings" w:hint="default"/>
      </w:rPr>
    </w:lvl>
    <w:lvl w:ilvl="1" w:tplc="04150003" w:tentative="1">
      <w:start w:val="1"/>
      <w:numFmt w:val="bullet"/>
      <w:lvlText w:val="o"/>
      <w:lvlJc w:val="left"/>
      <w:pPr>
        <w:tabs>
          <w:tab w:val="num" w:pos="2858"/>
        </w:tabs>
        <w:ind w:left="2858" w:hanging="360"/>
      </w:pPr>
      <w:rPr>
        <w:rFonts w:ascii="Courier New" w:hAnsi="Courier New" w:cs="Courier New" w:hint="default"/>
      </w:rPr>
    </w:lvl>
    <w:lvl w:ilvl="2" w:tplc="04150005" w:tentative="1">
      <w:start w:val="1"/>
      <w:numFmt w:val="bullet"/>
      <w:lvlText w:val=""/>
      <w:lvlJc w:val="left"/>
      <w:pPr>
        <w:tabs>
          <w:tab w:val="num" w:pos="3578"/>
        </w:tabs>
        <w:ind w:left="3578" w:hanging="360"/>
      </w:pPr>
      <w:rPr>
        <w:rFonts w:ascii="Wingdings" w:hAnsi="Wingdings" w:hint="default"/>
      </w:rPr>
    </w:lvl>
    <w:lvl w:ilvl="3" w:tplc="04150001" w:tentative="1">
      <w:start w:val="1"/>
      <w:numFmt w:val="bullet"/>
      <w:lvlText w:val=""/>
      <w:lvlJc w:val="left"/>
      <w:pPr>
        <w:tabs>
          <w:tab w:val="num" w:pos="4298"/>
        </w:tabs>
        <w:ind w:left="4298" w:hanging="360"/>
      </w:pPr>
      <w:rPr>
        <w:rFonts w:ascii="Symbol" w:hAnsi="Symbol" w:hint="default"/>
      </w:rPr>
    </w:lvl>
    <w:lvl w:ilvl="4" w:tplc="04150003" w:tentative="1">
      <w:start w:val="1"/>
      <w:numFmt w:val="bullet"/>
      <w:lvlText w:val="o"/>
      <w:lvlJc w:val="left"/>
      <w:pPr>
        <w:tabs>
          <w:tab w:val="num" w:pos="5018"/>
        </w:tabs>
        <w:ind w:left="5018" w:hanging="360"/>
      </w:pPr>
      <w:rPr>
        <w:rFonts w:ascii="Courier New" w:hAnsi="Courier New" w:cs="Courier New" w:hint="default"/>
      </w:rPr>
    </w:lvl>
    <w:lvl w:ilvl="5" w:tplc="04150005" w:tentative="1">
      <w:start w:val="1"/>
      <w:numFmt w:val="bullet"/>
      <w:lvlText w:val=""/>
      <w:lvlJc w:val="left"/>
      <w:pPr>
        <w:tabs>
          <w:tab w:val="num" w:pos="5738"/>
        </w:tabs>
        <w:ind w:left="5738" w:hanging="360"/>
      </w:pPr>
      <w:rPr>
        <w:rFonts w:ascii="Wingdings" w:hAnsi="Wingdings" w:hint="default"/>
      </w:rPr>
    </w:lvl>
    <w:lvl w:ilvl="6" w:tplc="04150001" w:tentative="1">
      <w:start w:val="1"/>
      <w:numFmt w:val="bullet"/>
      <w:lvlText w:val=""/>
      <w:lvlJc w:val="left"/>
      <w:pPr>
        <w:tabs>
          <w:tab w:val="num" w:pos="6458"/>
        </w:tabs>
        <w:ind w:left="6458" w:hanging="360"/>
      </w:pPr>
      <w:rPr>
        <w:rFonts w:ascii="Symbol" w:hAnsi="Symbol" w:hint="default"/>
      </w:rPr>
    </w:lvl>
    <w:lvl w:ilvl="7" w:tplc="04150003" w:tentative="1">
      <w:start w:val="1"/>
      <w:numFmt w:val="bullet"/>
      <w:lvlText w:val="o"/>
      <w:lvlJc w:val="left"/>
      <w:pPr>
        <w:tabs>
          <w:tab w:val="num" w:pos="7178"/>
        </w:tabs>
        <w:ind w:left="7178" w:hanging="360"/>
      </w:pPr>
      <w:rPr>
        <w:rFonts w:ascii="Courier New" w:hAnsi="Courier New" w:cs="Courier New" w:hint="default"/>
      </w:rPr>
    </w:lvl>
    <w:lvl w:ilvl="8" w:tplc="04150005" w:tentative="1">
      <w:start w:val="1"/>
      <w:numFmt w:val="bullet"/>
      <w:lvlText w:val=""/>
      <w:lvlJc w:val="left"/>
      <w:pPr>
        <w:tabs>
          <w:tab w:val="num" w:pos="7898"/>
        </w:tabs>
        <w:ind w:left="7898" w:hanging="360"/>
      </w:pPr>
      <w:rPr>
        <w:rFonts w:ascii="Wingdings" w:hAnsi="Wingdings" w:hint="default"/>
      </w:rPr>
    </w:lvl>
  </w:abstractNum>
  <w:abstractNum w:abstractNumId="36" w15:restartNumberingAfterBreak="0">
    <w:nsid w:val="55B12CAC"/>
    <w:multiLevelType w:val="hybridMultilevel"/>
    <w:tmpl w:val="1678586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5AFD645D"/>
    <w:multiLevelType w:val="hybridMultilevel"/>
    <w:tmpl w:val="CE5ACFD6"/>
    <w:lvl w:ilvl="0" w:tplc="91D4FCE0">
      <w:start w:val="1"/>
      <w:numFmt w:val="bullet"/>
      <w:lvlText w:val=""/>
      <w:lvlJc w:val="left"/>
      <w:pPr>
        <w:tabs>
          <w:tab w:val="num" w:pos="1069"/>
        </w:tabs>
        <w:ind w:left="1069" w:hanging="360"/>
      </w:pPr>
      <w:rPr>
        <w:rFonts w:ascii="Wingdings" w:hAnsi="Wingdings" w:hint="default"/>
      </w:rPr>
    </w:lvl>
    <w:lvl w:ilvl="1" w:tplc="CEBEF978">
      <w:start w:val="1"/>
      <w:numFmt w:val="bullet"/>
      <w:lvlText w:val=""/>
      <w:lvlJc w:val="left"/>
      <w:pPr>
        <w:tabs>
          <w:tab w:val="num" w:pos="1789"/>
        </w:tabs>
        <w:ind w:left="1789" w:hanging="360"/>
      </w:pPr>
      <w:rPr>
        <w:rFonts w:ascii="Wingdings" w:hAnsi="Wingdings" w:hint="default"/>
      </w:rPr>
    </w:lvl>
    <w:lvl w:ilvl="2" w:tplc="35EE3DD4" w:tentative="1">
      <w:start w:val="1"/>
      <w:numFmt w:val="bullet"/>
      <w:lvlText w:val=""/>
      <w:lvlJc w:val="left"/>
      <w:pPr>
        <w:tabs>
          <w:tab w:val="num" w:pos="2509"/>
        </w:tabs>
        <w:ind w:left="2509" w:hanging="360"/>
      </w:pPr>
      <w:rPr>
        <w:rFonts w:ascii="Wingdings" w:hAnsi="Wingdings" w:hint="default"/>
      </w:rPr>
    </w:lvl>
    <w:lvl w:ilvl="3" w:tplc="5A281FE0" w:tentative="1">
      <w:start w:val="1"/>
      <w:numFmt w:val="bullet"/>
      <w:lvlText w:val=""/>
      <w:lvlJc w:val="left"/>
      <w:pPr>
        <w:tabs>
          <w:tab w:val="num" w:pos="3229"/>
        </w:tabs>
        <w:ind w:left="3229" w:hanging="360"/>
      </w:pPr>
      <w:rPr>
        <w:rFonts w:ascii="Symbol" w:hAnsi="Symbol" w:hint="default"/>
      </w:rPr>
    </w:lvl>
    <w:lvl w:ilvl="4" w:tplc="1CEE390E" w:tentative="1">
      <w:start w:val="1"/>
      <w:numFmt w:val="bullet"/>
      <w:lvlText w:val="o"/>
      <w:lvlJc w:val="left"/>
      <w:pPr>
        <w:tabs>
          <w:tab w:val="num" w:pos="3949"/>
        </w:tabs>
        <w:ind w:left="3949" w:hanging="360"/>
      </w:pPr>
      <w:rPr>
        <w:rFonts w:ascii="Courier New" w:hAnsi="Courier New" w:cs="Courier New" w:hint="default"/>
      </w:rPr>
    </w:lvl>
    <w:lvl w:ilvl="5" w:tplc="5F2C7930" w:tentative="1">
      <w:start w:val="1"/>
      <w:numFmt w:val="bullet"/>
      <w:lvlText w:val=""/>
      <w:lvlJc w:val="left"/>
      <w:pPr>
        <w:tabs>
          <w:tab w:val="num" w:pos="4669"/>
        </w:tabs>
        <w:ind w:left="4669" w:hanging="360"/>
      </w:pPr>
      <w:rPr>
        <w:rFonts w:ascii="Wingdings" w:hAnsi="Wingdings" w:hint="default"/>
      </w:rPr>
    </w:lvl>
    <w:lvl w:ilvl="6" w:tplc="A1245472" w:tentative="1">
      <w:start w:val="1"/>
      <w:numFmt w:val="bullet"/>
      <w:lvlText w:val=""/>
      <w:lvlJc w:val="left"/>
      <w:pPr>
        <w:tabs>
          <w:tab w:val="num" w:pos="5389"/>
        </w:tabs>
        <w:ind w:left="5389" w:hanging="360"/>
      </w:pPr>
      <w:rPr>
        <w:rFonts w:ascii="Symbol" w:hAnsi="Symbol" w:hint="default"/>
      </w:rPr>
    </w:lvl>
    <w:lvl w:ilvl="7" w:tplc="291095AA" w:tentative="1">
      <w:start w:val="1"/>
      <w:numFmt w:val="bullet"/>
      <w:lvlText w:val="o"/>
      <w:lvlJc w:val="left"/>
      <w:pPr>
        <w:tabs>
          <w:tab w:val="num" w:pos="6109"/>
        </w:tabs>
        <w:ind w:left="6109" w:hanging="360"/>
      </w:pPr>
      <w:rPr>
        <w:rFonts w:ascii="Courier New" w:hAnsi="Courier New" w:cs="Courier New" w:hint="default"/>
      </w:rPr>
    </w:lvl>
    <w:lvl w:ilvl="8" w:tplc="3D3C912A" w:tentative="1">
      <w:start w:val="1"/>
      <w:numFmt w:val="bullet"/>
      <w:lvlText w:val=""/>
      <w:lvlJc w:val="left"/>
      <w:pPr>
        <w:tabs>
          <w:tab w:val="num" w:pos="6829"/>
        </w:tabs>
        <w:ind w:left="6829" w:hanging="360"/>
      </w:pPr>
      <w:rPr>
        <w:rFonts w:ascii="Wingdings" w:hAnsi="Wingdings" w:hint="default"/>
      </w:rPr>
    </w:lvl>
  </w:abstractNum>
  <w:abstractNum w:abstractNumId="38" w15:restartNumberingAfterBreak="0">
    <w:nsid w:val="5B3E1A24"/>
    <w:multiLevelType w:val="hybridMultilevel"/>
    <w:tmpl w:val="D72C6040"/>
    <w:lvl w:ilvl="0" w:tplc="2B06FD90">
      <w:start w:val="1"/>
      <w:numFmt w:val="bullet"/>
      <w:lvlText w:val=""/>
      <w:lvlJc w:val="left"/>
      <w:pPr>
        <w:tabs>
          <w:tab w:val="num" w:pos="928"/>
        </w:tabs>
        <w:ind w:left="928" w:hanging="360"/>
      </w:pPr>
      <w:rPr>
        <w:rFonts w:ascii="Wingdings" w:hAnsi="Wingdings" w:hint="default"/>
      </w:rPr>
    </w:lvl>
    <w:lvl w:ilvl="1" w:tplc="3C9A70C2" w:tentative="1">
      <w:start w:val="1"/>
      <w:numFmt w:val="bullet"/>
      <w:lvlText w:val="o"/>
      <w:lvlJc w:val="left"/>
      <w:pPr>
        <w:tabs>
          <w:tab w:val="num" w:pos="1648"/>
        </w:tabs>
        <w:ind w:left="1648" w:hanging="360"/>
      </w:pPr>
      <w:rPr>
        <w:rFonts w:ascii="Courier New" w:hAnsi="Courier New" w:cs="Courier New" w:hint="default"/>
      </w:rPr>
    </w:lvl>
    <w:lvl w:ilvl="2" w:tplc="2FD2DB5A" w:tentative="1">
      <w:start w:val="1"/>
      <w:numFmt w:val="bullet"/>
      <w:lvlText w:val=""/>
      <w:lvlJc w:val="left"/>
      <w:pPr>
        <w:tabs>
          <w:tab w:val="num" w:pos="2368"/>
        </w:tabs>
        <w:ind w:left="2368" w:hanging="360"/>
      </w:pPr>
      <w:rPr>
        <w:rFonts w:ascii="Wingdings" w:hAnsi="Wingdings" w:hint="default"/>
      </w:rPr>
    </w:lvl>
    <w:lvl w:ilvl="3" w:tplc="BFACD664" w:tentative="1">
      <w:start w:val="1"/>
      <w:numFmt w:val="bullet"/>
      <w:lvlText w:val=""/>
      <w:lvlJc w:val="left"/>
      <w:pPr>
        <w:tabs>
          <w:tab w:val="num" w:pos="3088"/>
        </w:tabs>
        <w:ind w:left="3088" w:hanging="360"/>
      </w:pPr>
      <w:rPr>
        <w:rFonts w:ascii="Symbol" w:hAnsi="Symbol" w:hint="default"/>
      </w:rPr>
    </w:lvl>
    <w:lvl w:ilvl="4" w:tplc="698A3D38" w:tentative="1">
      <w:start w:val="1"/>
      <w:numFmt w:val="bullet"/>
      <w:lvlText w:val="o"/>
      <w:lvlJc w:val="left"/>
      <w:pPr>
        <w:tabs>
          <w:tab w:val="num" w:pos="3808"/>
        </w:tabs>
        <w:ind w:left="3808" w:hanging="360"/>
      </w:pPr>
      <w:rPr>
        <w:rFonts w:ascii="Courier New" w:hAnsi="Courier New" w:cs="Courier New" w:hint="default"/>
      </w:rPr>
    </w:lvl>
    <w:lvl w:ilvl="5" w:tplc="F858D64A" w:tentative="1">
      <w:start w:val="1"/>
      <w:numFmt w:val="bullet"/>
      <w:lvlText w:val=""/>
      <w:lvlJc w:val="left"/>
      <w:pPr>
        <w:tabs>
          <w:tab w:val="num" w:pos="4528"/>
        </w:tabs>
        <w:ind w:left="4528" w:hanging="360"/>
      </w:pPr>
      <w:rPr>
        <w:rFonts w:ascii="Wingdings" w:hAnsi="Wingdings" w:hint="default"/>
      </w:rPr>
    </w:lvl>
    <w:lvl w:ilvl="6" w:tplc="5AB09ECE" w:tentative="1">
      <w:start w:val="1"/>
      <w:numFmt w:val="bullet"/>
      <w:lvlText w:val=""/>
      <w:lvlJc w:val="left"/>
      <w:pPr>
        <w:tabs>
          <w:tab w:val="num" w:pos="5248"/>
        </w:tabs>
        <w:ind w:left="5248" w:hanging="360"/>
      </w:pPr>
      <w:rPr>
        <w:rFonts w:ascii="Symbol" w:hAnsi="Symbol" w:hint="default"/>
      </w:rPr>
    </w:lvl>
    <w:lvl w:ilvl="7" w:tplc="B8D8E4B8" w:tentative="1">
      <w:start w:val="1"/>
      <w:numFmt w:val="bullet"/>
      <w:lvlText w:val="o"/>
      <w:lvlJc w:val="left"/>
      <w:pPr>
        <w:tabs>
          <w:tab w:val="num" w:pos="5968"/>
        </w:tabs>
        <w:ind w:left="5968" w:hanging="360"/>
      </w:pPr>
      <w:rPr>
        <w:rFonts w:ascii="Courier New" w:hAnsi="Courier New" w:cs="Courier New" w:hint="default"/>
      </w:rPr>
    </w:lvl>
    <w:lvl w:ilvl="8" w:tplc="E982E110" w:tentative="1">
      <w:start w:val="1"/>
      <w:numFmt w:val="bullet"/>
      <w:lvlText w:val=""/>
      <w:lvlJc w:val="left"/>
      <w:pPr>
        <w:tabs>
          <w:tab w:val="num" w:pos="6688"/>
        </w:tabs>
        <w:ind w:left="6688" w:hanging="360"/>
      </w:pPr>
      <w:rPr>
        <w:rFonts w:ascii="Wingdings" w:hAnsi="Wingdings" w:hint="default"/>
      </w:rPr>
    </w:lvl>
  </w:abstractNum>
  <w:abstractNum w:abstractNumId="39" w15:restartNumberingAfterBreak="0">
    <w:nsid w:val="5BB1653D"/>
    <w:multiLevelType w:val="hybridMultilevel"/>
    <w:tmpl w:val="DB98DE56"/>
    <w:lvl w:ilvl="0" w:tplc="8BC69838">
      <w:start w:val="1"/>
      <w:numFmt w:val="bullet"/>
      <w:lvlText w:val=""/>
      <w:lvlJc w:val="left"/>
      <w:pPr>
        <w:ind w:left="1140" w:hanging="360"/>
      </w:pPr>
      <w:rPr>
        <w:rFonts w:ascii="Symbol" w:hAnsi="Symbol" w:hint="default"/>
      </w:rPr>
    </w:lvl>
    <w:lvl w:ilvl="1" w:tplc="20FE0636" w:tentative="1">
      <w:start w:val="1"/>
      <w:numFmt w:val="bullet"/>
      <w:lvlText w:val="o"/>
      <w:lvlJc w:val="left"/>
      <w:pPr>
        <w:ind w:left="1860" w:hanging="360"/>
      </w:pPr>
      <w:rPr>
        <w:rFonts w:ascii="Courier New" w:hAnsi="Courier New" w:cs="Courier New" w:hint="default"/>
      </w:rPr>
    </w:lvl>
    <w:lvl w:ilvl="2" w:tplc="97B221B0" w:tentative="1">
      <w:start w:val="1"/>
      <w:numFmt w:val="bullet"/>
      <w:lvlText w:val=""/>
      <w:lvlJc w:val="left"/>
      <w:pPr>
        <w:ind w:left="2580" w:hanging="360"/>
      </w:pPr>
      <w:rPr>
        <w:rFonts w:ascii="Wingdings" w:hAnsi="Wingdings" w:hint="default"/>
      </w:rPr>
    </w:lvl>
    <w:lvl w:ilvl="3" w:tplc="DBFA8EEA" w:tentative="1">
      <w:start w:val="1"/>
      <w:numFmt w:val="bullet"/>
      <w:lvlText w:val=""/>
      <w:lvlJc w:val="left"/>
      <w:pPr>
        <w:ind w:left="3300" w:hanging="360"/>
      </w:pPr>
      <w:rPr>
        <w:rFonts w:ascii="Symbol" w:hAnsi="Symbol" w:hint="default"/>
      </w:rPr>
    </w:lvl>
    <w:lvl w:ilvl="4" w:tplc="0B6A4D26" w:tentative="1">
      <w:start w:val="1"/>
      <w:numFmt w:val="bullet"/>
      <w:lvlText w:val="o"/>
      <w:lvlJc w:val="left"/>
      <w:pPr>
        <w:ind w:left="4020" w:hanging="360"/>
      </w:pPr>
      <w:rPr>
        <w:rFonts w:ascii="Courier New" w:hAnsi="Courier New" w:cs="Courier New" w:hint="default"/>
      </w:rPr>
    </w:lvl>
    <w:lvl w:ilvl="5" w:tplc="2892E2A0" w:tentative="1">
      <w:start w:val="1"/>
      <w:numFmt w:val="bullet"/>
      <w:lvlText w:val=""/>
      <w:lvlJc w:val="left"/>
      <w:pPr>
        <w:ind w:left="4740" w:hanging="360"/>
      </w:pPr>
      <w:rPr>
        <w:rFonts w:ascii="Wingdings" w:hAnsi="Wingdings" w:hint="default"/>
      </w:rPr>
    </w:lvl>
    <w:lvl w:ilvl="6" w:tplc="D3840518" w:tentative="1">
      <w:start w:val="1"/>
      <w:numFmt w:val="bullet"/>
      <w:lvlText w:val=""/>
      <w:lvlJc w:val="left"/>
      <w:pPr>
        <w:ind w:left="5460" w:hanging="360"/>
      </w:pPr>
      <w:rPr>
        <w:rFonts w:ascii="Symbol" w:hAnsi="Symbol" w:hint="default"/>
      </w:rPr>
    </w:lvl>
    <w:lvl w:ilvl="7" w:tplc="C902FCE0" w:tentative="1">
      <w:start w:val="1"/>
      <w:numFmt w:val="bullet"/>
      <w:lvlText w:val="o"/>
      <w:lvlJc w:val="left"/>
      <w:pPr>
        <w:ind w:left="6180" w:hanging="360"/>
      </w:pPr>
      <w:rPr>
        <w:rFonts w:ascii="Courier New" w:hAnsi="Courier New" w:cs="Courier New" w:hint="default"/>
      </w:rPr>
    </w:lvl>
    <w:lvl w:ilvl="8" w:tplc="D2A0D8A0" w:tentative="1">
      <w:start w:val="1"/>
      <w:numFmt w:val="bullet"/>
      <w:lvlText w:val=""/>
      <w:lvlJc w:val="left"/>
      <w:pPr>
        <w:ind w:left="6900" w:hanging="360"/>
      </w:pPr>
      <w:rPr>
        <w:rFonts w:ascii="Wingdings" w:hAnsi="Wingdings" w:hint="default"/>
      </w:rPr>
    </w:lvl>
  </w:abstractNum>
  <w:abstractNum w:abstractNumId="40" w15:restartNumberingAfterBreak="0">
    <w:nsid w:val="620220C3"/>
    <w:multiLevelType w:val="hybridMultilevel"/>
    <w:tmpl w:val="0CB60CF0"/>
    <w:lvl w:ilvl="0" w:tplc="AEE4CEC8">
      <w:start w:val="1"/>
      <w:numFmt w:val="bullet"/>
      <w:lvlText w:val=""/>
      <w:lvlJc w:val="left"/>
      <w:pPr>
        <w:ind w:left="720" w:hanging="360"/>
      </w:pPr>
      <w:rPr>
        <w:rFonts w:ascii="Symbol" w:hAnsi="Symbol" w:hint="default"/>
      </w:rPr>
    </w:lvl>
    <w:lvl w:ilvl="1" w:tplc="519E8986" w:tentative="1">
      <w:start w:val="1"/>
      <w:numFmt w:val="bullet"/>
      <w:lvlText w:val="o"/>
      <w:lvlJc w:val="left"/>
      <w:pPr>
        <w:ind w:left="1440" w:hanging="360"/>
      </w:pPr>
      <w:rPr>
        <w:rFonts w:ascii="Courier New" w:hAnsi="Courier New" w:cs="Courier New" w:hint="default"/>
      </w:rPr>
    </w:lvl>
    <w:lvl w:ilvl="2" w:tplc="3ED248B6" w:tentative="1">
      <w:start w:val="1"/>
      <w:numFmt w:val="bullet"/>
      <w:lvlText w:val=""/>
      <w:lvlJc w:val="left"/>
      <w:pPr>
        <w:ind w:left="2160" w:hanging="360"/>
      </w:pPr>
      <w:rPr>
        <w:rFonts w:ascii="Wingdings" w:hAnsi="Wingdings" w:hint="default"/>
      </w:rPr>
    </w:lvl>
    <w:lvl w:ilvl="3" w:tplc="BC38470A" w:tentative="1">
      <w:start w:val="1"/>
      <w:numFmt w:val="bullet"/>
      <w:lvlText w:val=""/>
      <w:lvlJc w:val="left"/>
      <w:pPr>
        <w:ind w:left="2880" w:hanging="360"/>
      </w:pPr>
      <w:rPr>
        <w:rFonts w:ascii="Symbol" w:hAnsi="Symbol" w:hint="default"/>
      </w:rPr>
    </w:lvl>
    <w:lvl w:ilvl="4" w:tplc="984E74DA" w:tentative="1">
      <w:start w:val="1"/>
      <w:numFmt w:val="bullet"/>
      <w:lvlText w:val="o"/>
      <w:lvlJc w:val="left"/>
      <w:pPr>
        <w:ind w:left="3600" w:hanging="360"/>
      </w:pPr>
      <w:rPr>
        <w:rFonts w:ascii="Courier New" w:hAnsi="Courier New" w:cs="Courier New" w:hint="default"/>
      </w:rPr>
    </w:lvl>
    <w:lvl w:ilvl="5" w:tplc="62946014" w:tentative="1">
      <w:start w:val="1"/>
      <w:numFmt w:val="bullet"/>
      <w:lvlText w:val=""/>
      <w:lvlJc w:val="left"/>
      <w:pPr>
        <w:ind w:left="4320" w:hanging="360"/>
      </w:pPr>
      <w:rPr>
        <w:rFonts w:ascii="Wingdings" w:hAnsi="Wingdings" w:hint="default"/>
      </w:rPr>
    </w:lvl>
    <w:lvl w:ilvl="6" w:tplc="46CEBD82" w:tentative="1">
      <w:start w:val="1"/>
      <w:numFmt w:val="bullet"/>
      <w:lvlText w:val=""/>
      <w:lvlJc w:val="left"/>
      <w:pPr>
        <w:ind w:left="5040" w:hanging="360"/>
      </w:pPr>
      <w:rPr>
        <w:rFonts w:ascii="Symbol" w:hAnsi="Symbol" w:hint="default"/>
      </w:rPr>
    </w:lvl>
    <w:lvl w:ilvl="7" w:tplc="D2E8C028" w:tentative="1">
      <w:start w:val="1"/>
      <w:numFmt w:val="bullet"/>
      <w:lvlText w:val="o"/>
      <w:lvlJc w:val="left"/>
      <w:pPr>
        <w:ind w:left="5760" w:hanging="360"/>
      </w:pPr>
      <w:rPr>
        <w:rFonts w:ascii="Courier New" w:hAnsi="Courier New" w:cs="Courier New" w:hint="default"/>
      </w:rPr>
    </w:lvl>
    <w:lvl w:ilvl="8" w:tplc="3CE2F6BC" w:tentative="1">
      <w:start w:val="1"/>
      <w:numFmt w:val="bullet"/>
      <w:lvlText w:val=""/>
      <w:lvlJc w:val="left"/>
      <w:pPr>
        <w:ind w:left="6480" w:hanging="360"/>
      </w:pPr>
      <w:rPr>
        <w:rFonts w:ascii="Wingdings" w:hAnsi="Wingdings" w:hint="default"/>
      </w:rPr>
    </w:lvl>
  </w:abstractNum>
  <w:abstractNum w:abstractNumId="41" w15:restartNumberingAfterBreak="0">
    <w:nsid w:val="6531474F"/>
    <w:multiLevelType w:val="singleLevel"/>
    <w:tmpl w:val="04150007"/>
    <w:lvl w:ilvl="0">
      <w:start w:val="1"/>
      <w:numFmt w:val="bullet"/>
      <w:pStyle w:val="Listanumerowana2"/>
      <w:lvlText w:val=""/>
      <w:lvlJc w:val="left"/>
      <w:pPr>
        <w:tabs>
          <w:tab w:val="num" w:pos="360"/>
        </w:tabs>
        <w:ind w:left="360" w:hanging="360"/>
      </w:pPr>
      <w:rPr>
        <w:rFonts w:ascii="Wingdings" w:hAnsi="Wingdings" w:hint="default"/>
        <w:sz w:val="16"/>
      </w:rPr>
    </w:lvl>
  </w:abstractNum>
  <w:abstractNum w:abstractNumId="42" w15:restartNumberingAfterBreak="0">
    <w:nsid w:val="666F033C"/>
    <w:multiLevelType w:val="hybridMultilevel"/>
    <w:tmpl w:val="72C66E9A"/>
    <w:lvl w:ilvl="0" w:tplc="88C2050C">
      <w:start w:val="1"/>
      <w:numFmt w:val="bullet"/>
      <w:lvlText w:val=""/>
      <w:lvlJc w:val="left"/>
      <w:pPr>
        <w:ind w:left="720" w:hanging="360"/>
      </w:pPr>
      <w:rPr>
        <w:rFonts w:ascii="Symbol" w:hAnsi="Symbol" w:hint="default"/>
      </w:rPr>
    </w:lvl>
    <w:lvl w:ilvl="1" w:tplc="D8D60EE6" w:tentative="1">
      <w:start w:val="1"/>
      <w:numFmt w:val="bullet"/>
      <w:lvlText w:val="o"/>
      <w:lvlJc w:val="left"/>
      <w:pPr>
        <w:ind w:left="1440" w:hanging="360"/>
      </w:pPr>
      <w:rPr>
        <w:rFonts w:ascii="Courier New" w:hAnsi="Courier New" w:cs="Courier New" w:hint="default"/>
      </w:rPr>
    </w:lvl>
    <w:lvl w:ilvl="2" w:tplc="0E6EE896" w:tentative="1">
      <w:start w:val="1"/>
      <w:numFmt w:val="bullet"/>
      <w:lvlText w:val=""/>
      <w:lvlJc w:val="left"/>
      <w:pPr>
        <w:ind w:left="2160" w:hanging="360"/>
      </w:pPr>
      <w:rPr>
        <w:rFonts w:ascii="Wingdings" w:hAnsi="Wingdings" w:hint="default"/>
      </w:rPr>
    </w:lvl>
    <w:lvl w:ilvl="3" w:tplc="6276A838" w:tentative="1">
      <w:start w:val="1"/>
      <w:numFmt w:val="bullet"/>
      <w:lvlText w:val=""/>
      <w:lvlJc w:val="left"/>
      <w:pPr>
        <w:ind w:left="2880" w:hanging="360"/>
      </w:pPr>
      <w:rPr>
        <w:rFonts w:ascii="Symbol" w:hAnsi="Symbol" w:hint="default"/>
      </w:rPr>
    </w:lvl>
    <w:lvl w:ilvl="4" w:tplc="136A5168" w:tentative="1">
      <w:start w:val="1"/>
      <w:numFmt w:val="bullet"/>
      <w:lvlText w:val="o"/>
      <w:lvlJc w:val="left"/>
      <w:pPr>
        <w:ind w:left="3600" w:hanging="360"/>
      </w:pPr>
      <w:rPr>
        <w:rFonts w:ascii="Courier New" w:hAnsi="Courier New" w:cs="Courier New" w:hint="default"/>
      </w:rPr>
    </w:lvl>
    <w:lvl w:ilvl="5" w:tplc="72D60928" w:tentative="1">
      <w:start w:val="1"/>
      <w:numFmt w:val="bullet"/>
      <w:lvlText w:val=""/>
      <w:lvlJc w:val="left"/>
      <w:pPr>
        <w:ind w:left="4320" w:hanging="360"/>
      </w:pPr>
      <w:rPr>
        <w:rFonts w:ascii="Wingdings" w:hAnsi="Wingdings" w:hint="default"/>
      </w:rPr>
    </w:lvl>
    <w:lvl w:ilvl="6" w:tplc="BA1A08C0" w:tentative="1">
      <w:start w:val="1"/>
      <w:numFmt w:val="bullet"/>
      <w:lvlText w:val=""/>
      <w:lvlJc w:val="left"/>
      <w:pPr>
        <w:ind w:left="5040" w:hanging="360"/>
      </w:pPr>
      <w:rPr>
        <w:rFonts w:ascii="Symbol" w:hAnsi="Symbol" w:hint="default"/>
      </w:rPr>
    </w:lvl>
    <w:lvl w:ilvl="7" w:tplc="3250AFE6" w:tentative="1">
      <w:start w:val="1"/>
      <w:numFmt w:val="bullet"/>
      <w:lvlText w:val="o"/>
      <w:lvlJc w:val="left"/>
      <w:pPr>
        <w:ind w:left="5760" w:hanging="360"/>
      </w:pPr>
      <w:rPr>
        <w:rFonts w:ascii="Courier New" w:hAnsi="Courier New" w:cs="Courier New" w:hint="default"/>
      </w:rPr>
    </w:lvl>
    <w:lvl w:ilvl="8" w:tplc="76CAC166" w:tentative="1">
      <w:start w:val="1"/>
      <w:numFmt w:val="bullet"/>
      <w:lvlText w:val=""/>
      <w:lvlJc w:val="left"/>
      <w:pPr>
        <w:ind w:left="6480" w:hanging="360"/>
      </w:pPr>
      <w:rPr>
        <w:rFonts w:ascii="Wingdings" w:hAnsi="Wingdings" w:hint="default"/>
      </w:rPr>
    </w:lvl>
  </w:abstractNum>
  <w:abstractNum w:abstractNumId="43" w15:restartNumberingAfterBreak="0">
    <w:nsid w:val="694678E4"/>
    <w:multiLevelType w:val="hybridMultilevel"/>
    <w:tmpl w:val="1BB67E5A"/>
    <w:lvl w:ilvl="0" w:tplc="04150005">
      <w:start w:val="1"/>
      <w:numFmt w:val="bullet"/>
      <w:lvlText w:val="o"/>
      <w:lvlJc w:val="left"/>
      <w:pPr>
        <w:ind w:left="720" w:hanging="360"/>
      </w:pPr>
      <w:rPr>
        <w:rFonts w:ascii="Courier New" w:hAnsi="Courier New" w:cs="Courier New" w:hint="default"/>
      </w:rPr>
    </w:lvl>
    <w:lvl w:ilvl="1" w:tplc="0415000B"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9676C0B"/>
    <w:multiLevelType w:val="multilevel"/>
    <w:tmpl w:val="325EBF8A"/>
    <w:lvl w:ilvl="0">
      <w:start w:val="1"/>
      <w:numFmt w:val="decimal"/>
      <w:lvlText w:val="%1."/>
      <w:lvlJc w:val="left"/>
      <w:pPr>
        <w:ind w:left="720" w:hanging="360"/>
      </w:pPr>
      <w:rPr>
        <w:rFonts w:hint="default"/>
      </w:rPr>
    </w:lvl>
    <w:lvl w:ilvl="1">
      <w:start w:val="1"/>
      <w:numFmt w:val="decimal"/>
      <w:isLgl/>
      <w:lvlText w:val="%1.%2."/>
      <w:lvlJc w:val="left"/>
      <w:pPr>
        <w:ind w:left="491" w:hanging="207"/>
      </w:pPr>
      <w:rPr>
        <w:rFonts w:hint="default"/>
      </w:rPr>
    </w:lvl>
    <w:lvl w:ilvl="2">
      <w:start w:val="1"/>
      <w:numFmt w:val="decimal"/>
      <w:pStyle w:val="111Kasia"/>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6F4E63FE"/>
    <w:multiLevelType w:val="hybridMultilevel"/>
    <w:tmpl w:val="8B129F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5812B57"/>
    <w:multiLevelType w:val="hybridMultilevel"/>
    <w:tmpl w:val="2306F2D8"/>
    <w:lvl w:ilvl="0" w:tplc="D5466E8A">
      <w:start w:val="1"/>
      <w:numFmt w:val="bullet"/>
      <w:lvlText w:val=""/>
      <w:lvlJc w:val="left"/>
      <w:pPr>
        <w:ind w:left="720" w:hanging="360"/>
      </w:pPr>
      <w:rPr>
        <w:rFonts w:ascii="Symbol" w:hAnsi="Symbol" w:hint="default"/>
      </w:rPr>
    </w:lvl>
    <w:lvl w:ilvl="1" w:tplc="13DC1E92" w:tentative="1">
      <w:start w:val="1"/>
      <w:numFmt w:val="bullet"/>
      <w:lvlText w:val="o"/>
      <w:lvlJc w:val="left"/>
      <w:pPr>
        <w:ind w:left="1440" w:hanging="360"/>
      </w:pPr>
      <w:rPr>
        <w:rFonts w:ascii="Courier New" w:hAnsi="Courier New" w:cs="Courier New" w:hint="default"/>
      </w:rPr>
    </w:lvl>
    <w:lvl w:ilvl="2" w:tplc="501EDE4E" w:tentative="1">
      <w:start w:val="1"/>
      <w:numFmt w:val="bullet"/>
      <w:lvlText w:val=""/>
      <w:lvlJc w:val="left"/>
      <w:pPr>
        <w:ind w:left="2160" w:hanging="360"/>
      </w:pPr>
      <w:rPr>
        <w:rFonts w:ascii="Wingdings" w:hAnsi="Wingdings" w:hint="default"/>
      </w:rPr>
    </w:lvl>
    <w:lvl w:ilvl="3" w:tplc="08E48766" w:tentative="1">
      <w:start w:val="1"/>
      <w:numFmt w:val="bullet"/>
      <w:lvlText w:val=""/>
      <w:lvlJc w:val="left"/>
      <w:pPr>
        <w:ind w:left="2880" w:hanging="360"/>
      </w:pPr>
      <w:rPr>
        <w:rFonts w:ascii="Symbol" w:hAnsi="Symbol" w:hint="default"/>
      </w:rPr>
    </w:lvl>
    <w:lvl w:ilvl="4" w:tplc="E856CF7A" w:tentative="1">
      <w:start w:val="1"/>
      <w:numFmt w:val="bullet"/>
      <w:lvlText w:val="o"/>
      <w:lvlJc w:val="left"/>
      <w:pPr>
        <w:ind w:left="3600" w:hanging="360"/>
      </w:pPr>
      <w:rPr>
        <w:rFonts w:ascii="Courier New" w:hAnsi="Courier New" w:cs="Courier New" w:hint="default"/>
      </w:rPr>
    </w:lvl>
    <w:lvl w:ilvl="5" w:tplc="F572BDD0" w:tentative="1">
      <w:start w:val="1"/>
      <w:numFmt w:val="bullet"/>
      <w:lvlText w:val=""/>
      <w:lvlJc w:val="left"/>
      <w:pPr>
        <w:ind w:left="4320" w:hanging="360"/>
      </w:pPr>
      <w:rPr>
        <w:rFonts w:ascii="Wingdings" w:hAnsi="Wingdings" w:hint="default"/>
      </w:rPr>
    </w:lvl>
    <w:lvl w:ilvl="6" w:tplc="5CF82C42" w:tentative="1">
      <w:start w:val="1"/>
      <w:numFmt w:val="bullet"/>
      <w:lvlText w:val=""/>
      <w:lvlJc w:val="left"/>
      <w:pPr>
        <w:ind w:left="5040" w:hanging="360"/>
      </w:pPr>
      <w:rPr>
        <w:rFonts w:ascii="Symbol" w:hAnsi="Symbol" w:hint="default"/>
      </w:rPr>
    </w:lvl>
    <w:lvl w:ilvl="7" w:tplc="69CAC816" w:tentative="1">
      <w:start w:val="1"/>
      <w:numFmt w:val="bullet"/>
      <w:lvlText w:val="o"/>
      <w:lvlJc w:val="left"/>
      <w:pPr>
        <w:ind w:left="5760" w:hanging="360"/>
      </w:pPr>
      <w:rPr>
        <w:rFonts w:ascii="Courier New" w:hAnsi="Courier New" w:cs="Courier New" w:hint="default"/>
      </w:rPr>
    </w:lvl>
    <w:lvl w:ilvl="8" w:tplc="97F410B0" w:tentative="1">
      <w:start w:val="1"/>
      <w:numFmt w:val="bullet"/>
      <w:lvlText w:val=""/>
      <w:lvlJc w:val="left"/>
      <w:pPr>
        <w:ind w:left="6480" w:hanging="360"/>
      </w:pPr>
      <w:rPr>
        <w:rFonts w:ascii="Wingdings" w:hAnsi="Wingdings" w:hint="default"/>
      </w:rPr>
    </w:lvl>
  </w:abstractNum>
  <w:abstractNum w:abstractNumId="47" w15:restartNumberingAfterBreak="0">
    <w:nsid w:val="766D7EB7"/>
    <w:multiLevelType w:val="hybridMultilevel"/>
    <w:tmpl w:val="EB3CE468"/>
    <w:lvl w:ilvl="0" w:tplc="ED849DBC">
      <w:start w:val="1"/>
      <w:numFmt w:val="bullet"/>
      <w:lvlText w:val=""/>
      <w:lvlJc w:val="left"/>
      <w:pPr>
        <w:ind w:left="720" w:hanging="360"/>
      </w:pPr>
      <w:rPr>
        <w:rFonts w:ascii="Symbol" w:hAnsi="Symbol" w:hint="default"/>
      </w:rPr>
    </w:lvl>
    <w:lvl w:ilvl="1" w:tplc="CA12CB2A" w:tentative="1">
      <w:start w:val="1"/>
      <w:numFmt w:val="bullet"/>
      <w:lvlText w:val="o"/>
      <w:lvlJc w:val="left"/>
      <w:pPr>
        <w:ind w:left="1440" w:hanging="360"/>
      </w:pPr>
      <w:rPr>
        <w:rFonts w:ascii="Courier New" w:hAnsi="Courier New" w:cs="Courier New" w:hint="default"/>
      </w:rPr>
    </w:lvl>
    <w:lvl w:ilvl="2" w:tplc="BBE4CB6E" w:tentative="1">
      <w:start w:val="1"/>
      <w:numFmt w:val="bullet"/>
      <w:lvlText w:val=""/>
      <w:lvlJc w:val="left"/>
      <w:pPr>
        <w:ind w:left="2160" w:hanging="360"/>
      </w:pPr>
      <w:rPr>
        <w:rFonts w:ascii="Wingdings" w:hAnsi="Wingdings" w:hint="default"/>
      </w:rPr>
    </w:lvl>
    <w:lvl w:ilvl="3" w:tplc="EF620E08" w:tentative="1">
      <w:start w:val="1"/>
      <w:numFmt w:val="bullet"/>
      <w:lvlText w:val=""/>
      <w:lvlJc w:val="left"/>
      <w:pPr>
        <w:ind w:left="2880" w:hanging="360"/>
      </w:pPr>
      <w:rPr>
        <w:rFonts w:ascii="Symbol" w:hAnsi="Symbol" w:hint="default"/>
      </w:rPr>
    </w:lvl>
    <w:lvl w:ilvl="4" w:tplc="84C4C5C0" w:tentative="1">
      <w:start w:val="1"/>
      <w:numFmt w:val="bullet"/>
      <w:lvlText w:val="o"/>
      <w:lvlJc w:val="left"/>
      <w:pPr>
        <w:ind w:left="3600" w:hanging="360"/>
      </w:pPr>
      <w:rPr>
        <w:rFonts w:ascii="Courier New" w:hAnsi="Courier New" w:cs="Courier New" w:hint="default"/>
      </w:rPr>
    </w:lvl>
    <w:lvl w:ilvl="5" w:tplc="0ED8E700" w:tentative="1">
      <w:start w:val="1"/>
      <w:numFmt w:val="bullet"/>
      <w:lvlText w:val=""/>
      <w:lvlJc w:val="left"/>
      <w:pPr>
        <w:ind w:left="4320" w:hanging="360"/>
      </w:pPr>
      <w:rPr>
        <w:rFonts w:ascii="Wingdings" w:hAnsi="Wingdings" w:hint="default"/>
      </w:rPr>
    </w:lvl>
    <w:lvl w:ilvl="6" w:tplc="A1024F5C" w:tentative="1">
      <w:start w:val="1"/>
      <w:numFmt w:val="bullet"/>
      <w:lvlText w:val=""/>
      <w:lvlJc w:val="left"/>
      <w:pPr>
        <w:ind w:left="5040" w:hanging="360"/>
      </w:pPr>
      <w:rPr>
        <w:rFonts w:ascii="Symbol" w:hAnsi="Symbol" w:hint="default"/>
      </w:rPr>
    </w:lvl>
    <w:lvl w:ilvl="7" w:tplc="F2180968" w:tentative="1">
      <w:start w:val="1"/>
      <w:numFmt w:val="bullet"/>
      <w:lvlText w:val="o"/>
      <w:lvlJc w:val="left"/>
      <w:pPr>
        <w:ind w:left="5760" w:hanging="360"/>
      </w:pPr>
      <w:rPr>
        <w:rFonts w:ascii="Courier New" w:hAnsi="Courier New" w:cs="Courier New" w:hint="default"/>
      </w:rPr>
    </w:lvl>
    <w:lvl w:ilvl="8" w:tplc="3754E2F8" w:tentative="1">
      <w:start w:val="1"/>
      <w:numFmt w:val="bullet"/>
      <w:lvlText w:val=""/>
      <w:lvlJc w:val="left"/>
      <w:pPr>
        <w:ind w:left="6480" w:hanging="360"/>
      </w:pPr>
      <w:rPr>
        <w:rFonts w:ascii="Wingdings" w:hAnsi="Wingdings" w:hint="default"/>
      </w:rPr>
    </w:lvl>
  </w:abstractNum>
  <w:abstractNum w:abstractNumId="48" w15:restartNumberingAfterBreak="0">
    <w:nsid w:val="7B845338"/>
    <w:multiLevelType w:val="hybridMultilevel"/>
    <w:tmpl w:val="AC8E52DA"/>
    <w:lvl w:ilvl="0" w:tplc="04150005">
      <w:start w:val="1"/>
      <w:numFmt w:val="bullet"/>
      <w:pStyle w:val="PKPunktatory"/>
      <w:lvlText w:val=""/>
      <w:lvlJc w:val="left"/>
      <w:pPr>
        <w:ind w:left="1713" w:hanging="360"/>
      </w:pPr>
      <w:rPr>
        <w:rFonts w:ascii="Wingdings" w:hAnsi="Wingdings"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num w:numId="1" w16cid:durableId="2036803418">
    <w:abstractNumId w:val="26"/>
  </w:num>
  <w:num w:numId="2" w16cid:durableId="506291538">
    <w:abstractNumId w:val="10"/>
  </w:num>
  <w:num w:numId="3" w16cid:durableId="1409420274">
    <w:abstractNumId w:val="18"/>
  </w:num>
  <w:num w:numId="4" w16cid:durableId="301666330">
    <w:abstractNumId w:val="41"/>
  </w:num>
  <w:num w:numId="5" w16cid:durableId="1475872691">
    <w:abstractNumId w:val="31"/>
  </w:num>
  <w:num w:numId="6" w16cid:durableId="584152207">
    <w:abstractNumId w:val="44"/>
  </w:num>
  <w:num w:numId="7" w16cid:durableId="996107782">
    <w:abstractNumId w:val="29"/>
  </w:num>
  <w:num w:numId="8" w16cid:durableId="386344287">
    <w:abstractNumId w:val="17"/>
  </w:num>
  <w:num w:numId="9" w16cid:durableId="2106877191">
    <w:abstractNumId w:val="48"/>
  </w:num>
  <w:num w:numId="10" w16cid:durableId="1795559843">
    <w:abstractNumId w:val="39"/>
  </w:num>
  <w:num w:numId="11" w16cid:durableId="544101722">
    <w:abstractNumId w:val="33"/>
  </w:num>
  <w:num w:numId="12" w16cid:durableId="1807702011">
    <w:abstractNumId w:val="21"/>
  </w:num>
  <w:num w:numId="13" w16cid:durableId="1467158181">
    <w:abstractNumId w:val="25"/>
  </w:num>
  <w:num w:numId="14" w16cid:durableId="420951090">
    <w:abstractNumId w:val="38"/>
  </w:num>
  <w:num w:numId="15" w16cid:durableId="2098285021">
    <w:abstractNumId w:val="20"/>
  </w:num>
  <w:num w:numId="16" w16cid:durableId="913440909">
    <w:abstractNumId w:val="46"/>
  </w:num>
  <w:num w:numId="17" w16cid:durableId="498883383">
    <w:abstractNumId w:val="32"/>
  </w:num>
  <w:num w:numId="18" w16cid:durableId="620067118">
    <w:abstractNumId w:val="14"/>
  </w:num>
  <w:num w:numId="19" w16cid:durableId="1302879286">
    <w:abstractNumId w:val="23"/>
  </w:num>
  <w:num w:numId="20" w16cid:durableId="33506253">
    <w:abstractNumId w:val="8"/>
  </w:num>
  <w:num w:numId="21" w16cid:durableId="1927836470">
    <w:abstractNumId w:val="11"/>
  </w:num>
  <w:num w:numId="22" w16cid:durableId="372734073">
    <w:abstractNumId w:val="43"/>
  </w:num>
  <w:num w:numId="23" w16cid:durableId="1434520578">
    <w:abstractNumId w:val="47"/>
  </w:num>
  <w:num w:numId="24" w16cid:durableId="945498185">
    <w:abstractNumId w:val="7"/>
  </w:num>
  <w:num w:numId="25" w16cid:durableId="1396469357">
    <w:abstractNumId w:val="37"/>
  </w:num>
  <w:num w:numId="26" w16cid:durableId="1445147267">
    <w:abstractNumId w:val="45"/>
  </w:num>
  <w:num w:numId="27" w16cid:durableId="1813252648">
    <w:abstractNumId w:val="36"/>
  </w:num>
  <w:num w:numId="28" w16cid:durableId="1745756856">
    <w:abstractNumId w:val="42"/>
  </w:num>
  <w:num w:numId="29" w16cid:durableId="183442603">
    <w:abstractNumId w:val="22"/>
  </w:num>
  <w:num w:numId="30" w16cid:durableId="1279684280">
    <w:abstractNumId w:val="28"/>
  </w:num>
  <w:num w:numId="31" w16cid:durableId="1202673786">
    <w:abstractNumId w:val="19"/>
  </w:num>
  <w:num w:numId="32" w16cid:durableId="1039621704">
    <w:abstractNumId w:val="12"/>
  </w:num>
  <w:num w:numId="33" w16cid:durableId="159080802">
    <w:abstractNumId w:val="15"/>
  </w:num>
  <w:num w:numId="34" w16cid:durableId="173695663">
    <w:abstractNumId w:val="27"/>
  </w:num>
  <w:num w:numId="35" w16cid:durableId="1052116126">
    <w:abstractNumId w:val="35"/>
  </w:num>
  <w:num w:numId="36" w16cid:durableId="912933920">
    <w:abstractNumId w:val="24"/>
  </w:num>
  <w:num w:numId="37" w16cid:durableId="924534006">
    <w:abstractNumId w:val="16"/>
  </w:num>
  <w:num w:numId="38" w16cid:durableId="128518622">
    <w:abstractNumId w:val="34"/>
  </w:num>
  <w:num w:numId="39" w16cid:durableId="878124200">
    <w:abstractNumId w:val="13"/>
  </w:num>
  <w:num w:numId="40" w16cid:durableId="1863401357">
    <w:abstractNumId w:val="9"/>
  </w:num>
  <w:num w:numId="41" w16cid:durableId="2011713444">
    <w:abstractNumId w:val="40"/>
  </w:num>
  <w:num w:numId="42" w16cid:durableId="833649426">
    <w:abstractNumId w:val="30"/>
  </w:num>
  <w:num w:numId="43" w16cid:durableId="1132095756">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pl-PL" w:vendorID="12"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50">
      <o:colormru v:ext="edit" colors="#76923c"/>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A6447"/>
    <w:rsid w:val="000009E5"/>
    <w:rsid w:val="000025DE"/>
    <w:rsid w:val="00002B1E"/>
    <w:rsid w:val="0000770E"/>
    <w:rsid w:val="00007E6B"/>
    <w:rsid w:val="0001013E"/>
    <w:rsid w:val="00011AB3"/>
    <w:rsid w:val="000123BC"/>
    <w:rsid w:val="0001270C"/>
    <w:rsid w:val="00012E9E"/>
    <w:rsid w:val="00014757"/>
    <w:rsid w:val="00016435"/>
    <w:rsid w:val="000169B6"/>
    <w:rsid w:val="000179C7"/>
    <w:rsid w:val="00017E6A"/>
    <w:rsid w:val="0002280A"/>
    <w:rsid w:val="00022F90"/>
    <w:rsid w:val="0002427D"/>
    <w:rsid w:val="00024739"/>
    <w:rsid w:val="00025CB5"/>
    <w:rsid w:val="00026958"/>
    <w:rsid w:val="000300DE"/>
    <w:rsid w:val="0003052C"/>
    <w:rsid w:val="00030D31"/>
    <w:rsid w:val="00032154"/>
    <w:rsid w:val="00032E02"/>
    <w:rsid w:val="0003354A"/>
    <w:rsid w:val="000350A1"/>
    <w:rsid w:val="00036A6C"/>
    <w:rsid w:val="00036D12"/>
    <w:rsid w:val="00036D96"/>
    <w:rsid w:val="00037197"/>
    <w:rsid w:val="000378C5"/>
    <w:rsid w:val="00037EC8"/>
    <w:rsid w:val="00040748"/>
    <w:rsid w:val="00040B0F"/>
    <w:rsid w:val="00042241"/>
    <w:rsid w:val="00042BE9"/>
    <w:rsid w:val="00043F8B"/>
    <w:rsid w:val="000448BD"/>
    <w:rsid w:val="00045066"/>
    <w:rsid w:val="000452DC"/>
    <w:rsid w:val="00046289"/>
    <w:rsid w:val="00046E94"/>
    <w:rsid w:val="00046F56"/>
    <w:rsid w:val="00050FBC"/>
    <w:rsid w:val="000512F2"/>
    <w:rsid w:val="00051C19"/>
    <w:rsid w:val="00052B91"/>
    <w:rsid w:val="00052D92"/>
    <w:rsid w:val="00053DF4"/>
    <w:rsid w:val="00054616"/>
    <w:rsid w:val="00054791"/>
    <w:rsid w:val="00055A9C"/>
    <w:rsid w:val="0005600E"/>
    <w:rsid w:val="000564A4"/>
    <w:rsid w:val="00057082"/>
    <w:rsid w:val="0005767F"/>
    <w:rsid w:val="00057E73"/>
    <w:rsid w:val="00057FED"/>
    <w:rsid w:val="00060503"/>
    <w:rsid w:val="00061627"/>
    <w:rsid w:val="0006185A"/>
    <w:rsid w:val="0006269D"/>
    <w:rsid w:val="00063DF0"/>
    <w:rsid w:val="0006458F"/>
    <w:rsid w:val="00065E04"/>
    <w:rsid w:val="00066BA8"/>
    <w:rsid w:val="00070150"/>
    <w:rsid w:val="00070E87"/>
    <w:rsid w:val="00071101"/>
    <w:rsid w:val="000712C8"/>
    <w:rsid w:val="000713DB"/>
    <w:rsid w:val="000737D7"/>
    <w:rsid w:val="000737EF"/>
    <w:rsid w:val="00073A2E"/>
    <w:rsid w:val="00073F85"/>
    <w:rsid w:val="000746A2"/>
    <w:rsid w:val="00075583"/>
    <w:rsid w:val="00075EBA"/>
    <w:rsid w:val="00076700"/>
    <w:rsid w:val="00076F90"/>
    <w:rsid w:val="0007770A"/>
    <w:rsid w:val="00077D61"/>
    <w:rsid w:val="00081407"/>
    <w:rsid w:val="000819B6"/>
    <w:rsid w:val="000844C6"/>
    <w:rsid w:val="000844F2"/>
    <w:rsid w:val="00084C30"/>
    <w:rsid w:val="0008536F"/>
    <w:rsid w:val="00086FDC"/>
    <w:rsid w:val="00087921"/>
    <w:rsid w:val="00090EA7"/>
    <w:rsid w:val="00093F41"/>
    <w:rsid w:val="00095708"/>
    <w:rsid w:val="0009570E"/>
    <w:rsid w:val="00096494"/>
    <w:rsid w:val="0009660F"/>
    <w:rsid w:val="000A006F"/>
    <w:rsid w:val="000A0EE8"/>
    <w:rsid w:val="000A2E90"/>
    <w:rsid w:val="000A35CC"/>
    <w:rsid w:val="000A464A"/>
    <w:rsid w:val="000A4FDA"/>
    <w:rsid w:val="000A59EC"/>
    <w:rsid w:val="000A6572"/>
    <w:rsid w:val="000B1E8A"/>
    <w:rsid w:val="000B27CB"/>
    <w:rsid w:val="000B33C6"/>
    <w:rsid w:val="000B33EE"/>
    <w:rsid w:val="000B369D"/>
    <w:rsid w:val="000B46DB"/>
    <w:rsid w:val="000B52FC"/>
    <w:rsid w:val="000B5349"/>
    <w:rsid w:val="000C104E"/>
    <w:rsid w:val="000C4718"/>
    <w:rsid w:val="000C53D3"/>
    <w:rsid w:val="000C764D"/>
    <w:rsid w:val="000C7CA2"/>
    <w:rsid w:val="000C7EA1"/>
    <w:rsid w:val="000D072E"/>
    <w:rsid w:val="000D364D"/>
    <w:rsid w:val="000D3986"/>
    <w:rsid w:val="000D3A2B"/>
    <w:rsid w:val="000D5600"/>
    <w:rsid w:val="000D5906"/>
    <w:rsid w:val="000D5D89"/>
    <w:rsid w:val="000D7449"/>
    <w:rsid w:val="000D77FA"/>
    <w:rsid w:val="000E2AEA"/>
    <w:rsid w:val="000E2FE0"/>
    <w:rsid w:val="000E36A8"/>
    <w:rsid w:val="000E41F8"/>
    <w:rsid w:val="000E4320"/>
    <w:rsid w:val="000E5EE8"/>
    <w:rsid w:val="000E6F6E"/>
    <w:rsid w:val="000E7594"/>
    <w:rsid w:val="000F0D0C"/>
    <w:rsid w:val="000F0F05"/>
    <w:rsid w:val="000F3227"/>
    <w:rsid w:val="000F3B2A"/>
    <w:rsid w:val="000F40E7"/>
    <w:rsid w:val="000F4177"/>
    <w:rsid w:val="000F529C"/>
    <w:rsid w:val="000F5D70"/>
    <w:rsid w:val="000F621E"/>
    <w:rsid w:val="000F6CC9"/>
    <w:rsid w:val="000F74D6"/>
    <w:rsid w:val="000F7565"/>
    <w:rsid w:val="000F7662"/>
    <w:rsid w:val="000F7A54"/>
    <w:rsid w:val="000F7BB4"/>
    <w:rsid w:val="00100B2C"/>
    <w:rsid w:val="00104671"/>
    <w:rsid w:val="00104A49"/>
    <w:rsid w:val="00104E51"/>
    <w:rsid w:val="00105BB1"/>
    <w:rsid w:val="001070B3"/>
    <w:rsid w:val="00107E1A"/>
    <w:rsid w:val="00110AD4"/>
    <w:rsid w:val="00112F0B"/>
    <w:rsid w:val="00112F2D"/>
    <w:rsid w:val="001154A4"/>
    <w:rsid w:val="00116814"/>
    <w:rsid w:val="00116A1F"/>
    <w:rsid w:val="00117A16"/>
    <w:rsid w:val="0012065D"/>
    <w:rsid w:val="00120E69"/>
    <w:rsid w:val="00121157"/>
    <w:rsid w:val="00121593"/>
    <w:rsid w:val="00122066"/>
    <w:rsid w:val="001239CD"/>
    <w:rsid w:val="0012419D"/>
    <w:rsid w:val="00124528"/>
    <w:rsid w:val="001245F9"/>
    <w:rsid w:val="00124D9D"/>
    <w:rsid w:val="00125F7F"/>
    <w:rsid w:val="00126355"/>
    <w:rsid w:val="001270BE"/>
    <w:rsid w:val="0013002D"/>
    <w:rsid w:val="001303F1"/>
    <w:rsid w:val="00130F2A"/>
    <w:rsid w:val="00131505"/>
    <w:rsid w:val="0013172E"/>
    <w:rsid w:val="00131CC0"/>
    <w:rsid w:val="00132431"/>
    <w:rsid w:val="001338B7"/>
    <w:rsid w:val="001347D8"/>
    <w:rsid w:val="00135EB4"/>
    <w:rsid w:val="001364B1"/>
    <w:rsid w:val="00137D7A"/>
    <w:rsid w:val="00140C8F"/>
    <w:rsid w:val="001411A2"/>
    <w:rsid w:val="00143E29"/>
    <w:rsid w:val="00143E51"/>
    <w:rsid w:val="00144126"/>
    <w:rsid w:val="001455E1"/>
    <w:rsid w:val="0014570B"/>
    <w:rsid w:val="001464AF"/>
    <w:rsid w:val="00146578"/>
    <w:rsid w:val="00146BDB"/>
    <w:rsid w:val="001509D5"/>
    <w:rsid w:val="00150CF8"/>
    <w:rsid w:val="00150E09"/>
    <w:rsid w:val="00152F48"/>
    <w:rsid w:val="00157A54"/>
    <w:rsid w:val="001635DA"/>
    <w:rsid w:val="00164F1E"/>
    <w:rsid w:val="00166BB8"/>
    <w:rsid w:val="001678BE"/>
    <w:rsid w:val="001708C9"/>
    <w:rsid w:val="0017147A"/>
    <w:rsid w:val="00171B60"/>
    <w:rsid w:val="00171F7D"/>
    <w:rsid w:val="00172398"/>
    <w:rsid w:val="001729B2"/>
    <w:rsid w:val="001731C1"/>
    <w:rsid w:val="0017485B"/>
    <w:rsid w:val="00175043"/>
    <w:rsid w:val="001750F0"/>
    <w:rsid w:val="001752C2"/>
    <w:rsid w:val="00180177"/>
    <w:rsid w:val="0018069F"/>
    <w:rsid w:val="00180BC9"/>
    <w:rsid w:val="00181B82"/>
    <w:rsid w:val="001821B2"/>
    <w:rsid w:val="00182B12"/>
    <w:rsid w:val="00182EA3"/>
    <w:rsid w:val="00185842"/>
    <w:rsid w:val="00185EA5"/>
    <w:rsid w:val="0018612E"/>
    <w:rsid w:val="0018631D"/>
    <w:rsid w:val="00186C8C"/>
    <w:rsid w:val="00187475"/>
    <w:rsid w:val="00187CDA"/>
    <w:rsid w:val="00190223"/>
    <w:rsid w:val="00190DA5"/>
    <w:rsid w:val="00191076"/>
    <w:rsid w:val="00191511"/>
    <w:rsid w:val="00191C2D"/>
    <w:rsid w:val="00192E55"/>
    <w:rsid w:val="001933A3"/>
    <w:rsid w:val="0019501C"/>
    <w:rsid w:val="0019504A"/>
    <w:rsid w:val="00195A9D"/>
    <w:rsid w:val="00196015"/>
    <w:rsid w:val="00196F9C"/>
    <w:rsid w:val="0019713F"/>
    <w:rsid w:val="00197227"/>
    <w:rsid w:val="001A0F97"/>
    <w:rsid w:val="001A1B19"/>
    <w:rsid w:val="001A27DE"/>
    <w:rsid w:val="001A4614"/>
    <w:rsid w:val="001A4D27"/>
    <w:rsid w:val="001A50AA"/>
    <w:rsid w:val="001A5576"/>
    <w:rsid w:val="001A5DD1"/>
    <w:rsid w:val="001B0474"/>
    <w:rsid w:val="001B0C52"/>
    <w:rsid w:val="001B25FE"/>
    <w:rsid w:val="001B39DC"/>
    <w:rsid w:val="001B3BF7"/>
    <w:rsid w:val="001B3DA1"/>
    <w:rsid w:val="001B3F20"/>
    <w:rsid w:val="001B4715"/>
    <w:rsid w:val="001B52FB"/>
    <w:rsid w:val="001B55DB"/>
    <w:rsid w:val="001B6B2D"/>
    <w:rsid w:val="001B7374"/>
    <w:rsid w:val="001B787D"/>
    <w:rsid w:val="001B7C0A"/>
    <w:rsid w:val="001C188D"/>
    <w:rsid w:val="001C19F0"/>
    <w:rsid w:val="001C2636"/>
    <w:rsid w:val="001C36E4"/>
    <w:rsid w:val="001C3992"/>
    <w:rsid w:val="001C3B2C"/>
    <w:rsid w:val="001C46FC"/>
    <w:rsid w:val="001C5F29"/>
    <w:rsid w:val="001C63ED"/>
    <w:rsid w:val="001D0577"/>
    <w:rsid w:val="001D1378"/>
    <w:rsid w:val="001D3E38"/>
    <w:rsid w:val="001D4419"/>
    <w:rsid w:val="001D5036"/>
    <w:rsid w:val="001E0783"/>
    <w:rsid w:val="001E2CA2"/>
    <w:rsid w:val="001E45BD"/>
    <w:rsid w:val="001E4AE9"/>
    <w:rsid w:val="001E4B9E"/>
    <w:rsid w:val="001E77FF"/>
    <w:rsid w:val="001F0B57"/>
    <w:rsid w:val="001F1271"/>
    <w:rsid w:val="001F2050"/>
    <w:rsid w:val="001F2723"/>
    <w:rsid w:val="001F3D4D"/>
    <w:rsid w:val="001F4293"/>
    <w:rsid w:val="001F46FD"/>
    <w:rsid w:val="001F5B1E"/>
    <w:rsid w:val="001F638D"/>
    <w:rsid w:val="001F6F4E"/>
    <w:rsid w:val="001F7A49"/>
    <w:rsid w:val="00200037"/>
    <w:rsid w:val="002001D8"/>
    <w:rsid w:val="00200FDC"/>
    <w:rsid w:val="00202137"/>
    <w:rsid w:val="0020367E"/>
    <w:rsid w:val="00204EAA"/>
    <w:rsid w:val="002054C3"/>
    <w:rsid w:val="002054ED"/>
    <w:rsid w:val="00206DA4"/>
    <w:rsid w:val="002112A0"/>
    <w:rsid w:val="002129C6"/>
    <w:rsid w:val="002142D7"/>
    <w:rsid w:val="002146F5"/>
    <w:rsid w:val="00214E83"/>
    <w:rsid w:val="002153B5"/>
    <w:rsid w:val="00215DCE"/>
    <w:rsid w:val="00216AEC"/>
    <w:rsid w:val="00220B25"/>
    <w:rsid w:val="00221330"/>
    <w:rsid w:val="00221DF3"/>
    <w:rsid w:val="00222491"/>
    <w:rsid w:val="00225E0A"/>
    <w:rsid w:val="0022651F"/>
    <w:rsid w:val="002279D0"/>
    <w:rsid w:val="00227D41"/>
    <w:rsid w:val="0023021B"/>
    <w:rsid w:val="002303E8"/>
    <w:rsid w:val="002322DF"/>
    <w:rsid w:val="00232B48"/>
    <w:rsid w:val="00232F34"/>
    <w:rsid w:val="002335F2"/>
    <w:rsid w:val="00233E1F"/>
    <w:rsid w:val="00234054"/>
    <w:rsid w:val="00234610"/>
    <w:rsid w:val="0023480B"/>
    <w:rsid w:val="0023620B"/>
    <w:rsid w:val="002363FA"/>
    <w:rsid w:val="002372EF"/>
    <w:rsid w:val="002406DA"/>
    <w:rsid w:val="00241450"/>
    <w:rsid w:val="00241CEE"/>
    <w:rsid w:val="00241E4E"/>
    <w:rsid w:val="00242405"/>
    <w:rsid w:val="00242A1E"/>
    <w:rsid w:val="00242D3F"/>
    <w:rsid w:val="0024355D"/>
    <w:rsid w:val="00244094"/>
    <w:rsid w:val="002444E7"/>
    <w:rsid w:val="00245BBF"/>
    <w:rsid w:val="002462F7"/>
    <w:rsid w:val="002502AB"/>
    <w:rsid w:val="002506C1"/>
    <w:rsid w:val="002512C1"/>
    <w:rsid w:val="00251C1B"/>
    <w:rsid w:val="0025406E"/>
    <w:rsid w:val="00254350"/>
    <w:rsid w:val="0025494A"/>
    <w:rsid w:val="00254E8B"/>
    <w:rsid w:val="00255752"/>
    <w:rsid w:val="0025633D"/>
    <w:rsid w:val="00257736"/>
    <w:rsid w:val="00260BCD"/>
    <w:rsid w:val="00260EEF"/>
    <w:rsid w:val="00261037"/>
    <w:rsid w:val="00262908"/>
    <w:rsid w:val="00263B0B"/>
    <w:rsid w:val="002647E4"/>
    <w:rsid w:val="00265781"/>
    <w:rsid w:val="002659A7"/>
    <w:rsid w:val="00266801"/>
    <w:rsid w:val="00266C88"/>
    <w:rsid w:val="00267BDD"/>
    <w:rsid w:val="0027001E"/>
    <w:rsid w:val="00272922"/>
    <w:rsid w:val="00273C54"/>
    <w:rsid w:val="0027582E"/>
    <w:rsid w:val="00275ABB"/>
    <w:rsid w:val="0027620E"/>
    <w:rsid w:val="00276240"/>
    <w:rsid w:val="002769E0"/>
    <w:rsid w:val="00277624"/>
    <w:rsid w:val="00281608"/>
    <w:rsid w:val="0028215E"/>
    <w:rsid w:val="002821BB"/>
    <w:rsid w:val="00282342"/>
    <w:rsid w:val="00282492"/>
    <w:rsid w:val="00283E1D"/>
    <w:rsid w:val="00284AF7"/>
    <w:rsid w:val="00284D9D"/>
    <w:rsid w:val="002856BC"/>
    <w:rsid w:val="002865C7"/>
    <w:rsid w:val="00286E55"/>
    <w:rsid w:val="00290110"/>
    <w:rsid w:val="0029087F"/>
    <w:rsid w:val="002909BF"/>
    <w:rsid w:val="00292C14"/>
    <w:rsid w:val="00292D2D"/>
    <w:rsid w:val="00293AC1"/>
    <w:rsid w:val="00294227"/>
    <w:rsid w:val="00295963"/>
    <w:rsid w:val="00295A89"/>
    <w:rsid w:val="002970D9"/>
    <w:rsid w:val="00297625"/>
    <w:rsid w:val="002A138C"/>
    <w:rsid w:val="002A20AB"/>
    <w:rsid w:val="002A2CD5"/>
    <w:rsid w:val="002A4E25"/>
    <w:rsid w:val="002A5144"/>
    <w:rsid w:val="002A51A1"/>
    <w:rsid w:val="002A52ED"/>
    <w:rsid w:val="002A5640"/>
    <w:rsid w:val="002A5AA6"/>
    <w:rsid w:val="002A5CB6"/>
    <w:rsid w:val="002B13C7"/>
    <w:rsid w:val="002B2B52"/>
    <w:rsid w:val="002B3729"/>
    <w:rsid w:val="002B3B19"/>
    <w:rsid w:val="002B3BA1"/>
    <w:rsid w:val="002B3CA7"/>
    <w:rsid w:val="002B4034"/>
    <w:rsid w:val="002B4093"/>
    <w:rsid w:val="002C0F5F"/>
    <w:rsid w:val="002C1849"/>
    <w:rsid w:val="002C192C"/>
    <w:rsid w:val="002C229E"/>
    <w:rsid w:val="002C26D1"/>
    <w:rsid w:val="002C2D32"/>
    <w:rsid w:val="002C46CA"/>
    <w:rsid w:val="002C5003"/>
    <w:rsid w:val="002C6500"/>
    <w:rsid w:val="002C6C86"/>
    <w:rsid w:val="002C7DBC"/>
    <w:rsid w:val="002D235D"/>
    <w:rsid w:val="002D25BF"/>
    <w:rsid w:val="002D3FEC"/>
    <w:rsid w:val="002D450F"/>
    <w:rsid w:val="002D5A22"/>
    <w:rsid w:val="002D61FB"/>
    <w:rsid w:val="002D6FD0"/>
    <w:rsid w:val="002D7463"/>
    <w:rsid w:val="002D76D7"/>
    <w:rsid w:val="002E101F"/>
    <w:rsid w:val="002E1A60"/>
    <w:rsid w:val="002E4A14"/>
    <w:rsid w:val="002E5180"/>
    <w:rsid w:val="002E5A8E"/>
    <w:rsid w:val="002E71AF"/>
    <w:rsid w:val="002E72F3"/>
    <w:rsid w:val="002F2278"/>
    <w:rsid w:val="002F2FD7"/>
    <w:rsid w:val="002F311A"/>
    <w:rsid w:val="002F3327"/>
    <w:rsid w:val="002F36AD"/>
    <w:rsid w:val="002F377C"/>
    <w:rsid w:val="002F3B1C"/>
    <w:rsid w:val="002F425E"/>
    <w:rsid w:val="002F6E0E"/>
    <w:rsid w:val="003001E9"/>
    <w:rsid w:val="00300291"/>
    <w:rsid w:val="00301E6B"/>
    <w:rsid w:val="003020F3"/>
    <w:rsid w:val="0030261F"/>
    <w:rsid w:val="003029A1"/>
    <w:rsid w:val="00302F6F"/>
    <w:rsid w:val="00303731"/>
    <w:rsid w:val="00303B0D"/>
    <w:rsid w:val="00304A4B"/>
    <w:rsid w:val="00304A65"/>
    <w:rsid w:val="00304C6D"/>
    <w:rsid w:val="0030523D"/>
    <w:rsid w:val="00305E51"/>
    <w:rsid w:val="003064E7"/>
    <w:rsid w:val="00307F43"/>
    <w:rsid w:val="003101E0"/>
    <w:rsid w:val="003108C5"/>
    <w:rsid w:val="00311925"/>
    <w:rsid w:val="00315B18"/>
    <w:rsid w:val="00315C5B"/>
    <w:rsid w:val="003162DA"/>
    <w:rsid w:val="00317126"/>
    <w:rsid w:val="00317951"/>
    <w:rsid w:val="00321E03"/>
    <w:rsid w:val="003225B6"/>
    <w:rsid w:val="0032486E"/>
    <w:rsid w:val="0033284E"/>
    <w:rsid w:val="00332E8B"/>
    <w:rsid w:val="00334EB9"/>
    <w:rsid w:val="00337457"/>
    <w:rsid w:val="003377E0"/>
    <w:rsid w:val="00337914"/>
    <w:rsid w:val="00341292"/>
    <w:rsid w:val="00342875"/>
    <w:rsid w:val="0034288E"/>
    <w:rsid w:val="003452F7"/>
    <w:rsid w:val="003455BD"/>
    <w:rsid w:val="00345832"/>
    <w:rsid w:val="003467C4"/>
    <w:rsid w:val="00346893"/>
    <w:rsid w:val="003503EF"/>
    <w:rsid w:val="00351479"/>
    <w:rsid w:val="003519CF"/>
    <w:rsid w:val="00352A6A"/>
    <w:rsid w:val="00352F66"/>
    <w:rsid w:val="00354315"/>
    <w:rsid w:val="003564C0"/>
    <w:rsid w:val="003568AB"/>
    <w:rsid w:val="0035736A"/>
    <w:rsid w:val="00357752"/>
    <w:rsid w:val="00360223"/>
    <w:rsid w:val="0036089D"/>
    <w:rsid w:val="003626F0"/>
    <w:rsid w:val="003644DB"/>
    <w:rsid w:val="003648A8"/>
    <w:rsid w:val="00366521"/>
    <w:rsid w:val="003676F9"/>
    <w:rsid w:val="00367D5E"/>
    <w:rsid w:val="003706CA"/>
    <w:rsid w:val="00370A08"/>
    <w:rsid w:val="0037135C"/>
    <w:rsid w:val="00371442"/>
    <w:rsid w:val="00371641"/>
    <w:rsid w:val="00372392"/>
    <w:rsid w:val="00372406"/>
    <w:rsid w:val="00372BDA"/>
    <w:rsid w:val="0037396F"/>
    <w:rsid w:val="0037594E"/>
    <w:rsid w:val="00377252"/>
    <w:rsid w:val="00377DF9"/>
    <w:rsid w:val="00382C1A"/>
    <w:rsid w:val="003836AB"/>
    <w:rsid w:val="0038414E"/>
    <w:rsid w:val="00384CCA"/>
    <w:rsid w:val="003858B5"/>
    <w:rsid w:val="00385936"/>
    <w:rsid w:val="0038596F"/>
    <w:rsid w:val="00385C58"/>
    <w:rsid w:val="003864DE"/>
    <w:rsid w:val="00387019"/>
    <w:rsid w:val="003903AB"/>
    <w:rsid w:val="00391324"/>
    <w:rsid w:val="00391E2A"/>
    <w:rsid w:val="00393318"/>
    <w:rsid w:val="003943A2"/>
    <w:rsid w:val="003967BF"/>
    <w:rsid w:val="00396A92"/>
    <w:rsid w:val="00396D96"/>
    <w:rsid w:val="00396ED1"/>
    <w:rsid w:val="00397086"/>
    <w:rsid w:val="003973A6"/>
    <w:rsid w:val="003A0CED"/>
    <w:rsid w:val="003A546E"/>
    <w:rsid w:val="003A55E9"/>
    <w:rsid w:val="003A69AF"/>
    <w:rsid w:val="003A7D4D"/>
    <w:rsid w:val="003B0881"/>
    <w:rsid w:val="003B0ED8"/>
    <w:rsid w:val="003B3B1F"/>
    <w:rsid w:val="003B3BE5"/>
    <w:rsid w:val="003B4D23"/>
    <w:rsid w:val="003B4FFA"/>
    <w:rsid w:val="003B56D0"/>
    <w:rsid w:val="003B5A0D"/>
    <w:rsid w:val="003B68EC"/>
    <w:rsid w:val="003B7B70"/>
    <w:rsid w:val="003C0A85"/>
    <w:rsid w:val="003C0D07"/>
    <w:rsid w:val="003C306C"/>
    <w:rsid w:val="003C37FF"/>
    <w:rsid w:val="003C47B6"/>
    <w:rsid w:val="003C4A5F"/>
    <w:rsid w:val="003C57EC"/>
    <w:rsid w:val="003C5F64"/>
    <w:rsid w:val="003C6CDA"/>
    <w:rsid w:val="003C6EAB"/>
    <w:rsid w:val="003C70C1"/>
    <w:rsid w:val="003C7D49"/>
    <w:rsid w:val="003D17C3"/>
    <w:rsid w:val="003D2004"/>
    <w:rsid w:val="003D318F"/>
    <w:rsid w:val="003D3484"/>
    <w:rsid w:val="003D3659"/>
    <w:rsid w:val="003D3B7D"/>
    <w:rsid w:val="003D4322"/>
    <w:rsid w:val="003D4CB2"/>
    <w:rsid w:val="003D5699"/>
    <w:rsid w:val="003D5BCD"/>
    <w:rsid w:val="003D7102"/>
    <w:rsid w:val="003E044F"/>
    <w:rsid w:val="003E0EAE"/>
    <w:rsid w:val="003E1616"/>
    <w:rsid w:val="003E2682"/>
    <w:rsid w:val="003E2959"/>
    <w:rsid w:val="003E3AFA"/>
    <w:rsid w:val="003E3BAC"/>
    <w:rsid w:val="003E529C"/>
    <w:rsid w:val="003E5D14"/>
    <w:rsid w:val="003E6DE6"/>
    <w:rsid w:val="003E7230"/>
    <w:rsid w:val="003F0AF2"/>
    <w:rsid w:val="003F14C8"/>
    <w:rsid w:val="003F1CAA"/>
    <w:rsid w:val="003F2030"/>
    <w:rsid w:val="003F4091"/>
    <w:rsid w:val="003F65D3"/>
    <w:rsid w:val="00400B73"/>
    <w:rsid w:val="00401EE8"/>
    <w:rsid w:val="00402349"/>
    <w:rsid w:val="0040311F"/>
    <w:rsid w:val="004044C1"/>
    <w:rsid w:val="00404710"/>
    <w:rsid w:val="00405CBA"/>
    <w:rsid w:val="00406352"/>
    <w:rsid w:val="00407358"/>
    <w:rsid w:val="00407F02"/>
    <w:rsid w:val="00411033"/>
    <w:rsid w:val="0041171F"/>
    <w:rsid w:val="004144F9"/>
    <w:rsid w:val="0041486C"/>
    <w:rsid w:val="004154D2"/>
    <w:rsid w:val="00415AE6"/>
    <w:rsid w:val="00415E43"/>
    <w:rsid w:val="00417996"/>
    <w:rsid w:val="00417ABE"/>
    <w:rsid w:val="0042012F"/>
    <w:rsid w:val="0042042D"/>
    <w:rsid w:val="004209E3"/>
    <w:rsid w:val="00420FE4"/>
    <w:rsid w:val="00421084"/>
    <w:rsid w:val="0042134C"/>
    <w:rsid w:val="00421752"/>
    <w:rsid w:val="00425C7F"/>
    <w:rsid w:val="004263B0"/>
    <w:rsid w:val="0042791F"/>
    <w:rsid w:val="00432C75"/>
    <w:rsid w:val="004331A2"/>
    <w:rsid w:val="00433E52"/>
    <w:rsid w:val="0043795F"/>
    <w:rsid w:val="00440F21"/>
    <w:rsid w:val="00441967"/>
    <w:rsid w:val="00443185"/>
    <w:rsid w:val="00443F69"/>
    <w:rsid w:val="00443F8C"/>
    <w:rsid w:val="0044544A"/>
    <w:rsid w:val="00446598"/>
    <w:rsid w:val="00447990"/>
    <w:rsid w:val="00451BC8"/>
    <w:rsid w:val="00452E90"/>
    <w:rsid w:val="004532BE"/>
    <w:rsid w:val="0045361B"/>
    <w:rsid w:val="004541D4"/>
    <w:rsid w:val="00454CCF"/>
    <w:rsid w:val="00455147"/>
    <w:rsid w:val="004551B9"/>
    <w:rsid w:val="0045558F"/>
    <w:rsid w:val="0045744C"/>
    <w:rsid w:val="004609CC"/>
    <w:rsid w:val="00460A15"/>
    <w:rsid w:val="00463287"/>
    <w:rsid w:val="004637E9"/>
    <w:rsid w:val="00463A19"/>
    <w:rsid w:val="0046641C"/>
    <w:rsid w:val="004664E7"/>
    <w:rsid w:val="00466A05"/>
    <w:rsid w:val="00470D66"/>
    <w:rsid w:val="00471AE8"/>
    <w:rsid w:val="0047218C"/>
    <w:rsid w:val="00472FD3"/>
    <w:rsid w:val="0047337F"/>
    <w:rsid w:val="00474666"/>
    <w:rsid w:val="00474DD0"/>
    <w:rsid w:val="00475BC4"/>
    <w:rsid w:val="00477799"/>
    <w:rsid w:val="004800AF"/>
    <w:rsid w:val="00481F2E"/>
    <w:rsid w:val="004823D5"/>
    <w:rsid w:val="00485018"/>
    <w:rsid w:val="00485075"/>
    <w:rsid w:val="00485DA1"/>
    <w:rsid w:val="00486BFB"/>
    <w:rsid w:val="00486DE5"/>
    <w:rsid w:val="00487B48"/>
    <w:rsid w:val="00490B05"/>
    <w:rsid w:val="00491FF5"/>
    <w:rsid w:val="00492C4D"/>
    <w:rsid w:val="00492DFC"/>
    <w:rsid w:val="00493505"/>
    <w:rsid w:val="004947E8"/>
    <w:rsid w:val="00495282"/>
    <w:rsid w:val="00496451"/>
    <w:rsid w:val="00496818"/>
    <w:rsid w:val="00496CED"/>
    <w:rsid w:val="004A231E"/>
    <w:rsid w:val="004A2B35"/>
    <w:rsid w:val="004A36DC"/>
    <w:rsid w:val="004A656F"/>
    <w:rsid w:val="004B06B0"/>
    <w:rsid w:val="004B1D75"/>
    <w:rsid w:val="004B21F8"/>
    <w:rsid w:val="004B3A0B"/>
    <w:rsid w:val="004B5BD2"/>
    <w:rsid w:val="004C1A9F"/>
    <w:rsid w:val="004C1C65"/>
    <w:rsid w:val="004C2900"/>
    <w:rsid w:val="004C6442"/>
    <w:rsid w:val="004C69EC"/>
    <w:rsid w:val="004D0F7E"/>
    <w:rsid w:val="004D32C7"/>
    <w:rsid w:val="004D3884"/>
    <w:rsid w:val="004D3AF9"/>
    <w:rsid w:val="004D3D4D"/>
    <w:rsid w:val="004D41F6"/>
    <w:rsid w:val="004D4DF3"/>
    <w:rsid w:val="004D5DC9"/>
    <w:rsid w:val="004D690A"/>
    <w:rsid w:val="004D7B98"/>
    <w:rsid w:val="004E0659"/>
    <w:rsid w:val="004E1685"/>
    <w:rsid w:val="004E2548"/>
    <w:rsid w:val="004E25C7"/>
    <w:rsid w:val="004E296D"/>
    <w:rsid w:val="004E4962"/>
    <w:rsid w:val="004E4CEE"/>
    <w:rsid w:val="004E50FA"/>
    <w:rsid w:val="004E5BC9"/>
    <w:rsid w:val="004E7174"/>
    <w:rsid w:val="004E7BA5"/>
    <w:rsid w:val="004F0280"/>
    <w:rsid w:val="004F08B8"/>
    <w:rsid w:val="004F0D68"/>
    <w:rsid w:val="004F0E33"/>
    <w:rsid w:val="004F0FD2"/>
    <w:rsid w:val="004F105C"/>
    <w:rsid w:val="004F14BF"/>
    <w:rsid w:val="004F15A0"/>
    <w:rsid w:val="004F1C5E"/>
    <w:rsid w:val="004F2134"/>
    <w:rsid w:val="004F3A24"/>
    <w:rsid w:val="004F550A"/>
    <w:rsid w:val="004F6105"/>
    <w:rsid w:val="004F709A"/>
    <w:rsid w:val="005014AC"/>
    <w:rsid w:val="0050150F"/>
    <w:rsid w:val="005015CB"/>
    <w:rsid w:val="0050224C"/>
    <w:rsid w:val="00502BF6"/>
    <w:rsid w:val="00504718"/>
    <w:rsid w:val="00506670"/>
    <w:rsid w:val="00512994"/>
    <w:rsid w:val="00512F67"/>
    <w:rsid w:val="00514617"/>
    <w:rsid w:val="00514EBB"/>
    <w:rsid w:val="005179D4"/>
    <w:rsid w:val="005203C5"/>
    <w:rsid w:val="00520C64"/>
    <w:rsid w:val="00522715"/>
    <w:rsid w:val="00522D9D"/>
    <w:rsid w:val="00523911"/>
    <w:rsid w:val="00523940"/>
    <w:rsid w:val="00523F37"/>
    <w:rsid w:val="00526055"/>
    <w:rsid w:val="005303E6"/>
    <w:rsid w:val="005305A0"/>
    <w:rsid w:val="00530625"/>
    <w:rsid w:val="00530807"/>
    <w:rsid w:val="00530E8B"/>
    <w:rsid w:val="005312F8"/>
    <w:rsid w:val="005316E5"/>
    <w:rsid w:val="00532F23"/>
    <w:rsid w:val="00534734"/>
    <w:rsid w:val="005348DC"/>
    <w:rsid w:val="00534CF3"/>
    <w:rsid w:val="00535216"/>
    <w:rsid w:val="0053631B"/>
    <w:rsid w:val="00536455"/>
    <w:rsid w:val="00537A29"/>
    <w:rsid w:val="00540860"/>
    <w:rsid w:val="00542912"/>
    <w:rsid w:val="0054295F"/>
    <w:rsid w:val="00542E24"/>
    <w:rsid w:val="00544243"/>
    <w:rsid w:val="00544566"/>
    <w:rsid w:val="005475DB"/>
    <w:rsid w:val="00550B34"/>
    <w:rsid w:val="00552242"/>
    <w:rsid w:val="005532F0"/>
    <w:rsid w:val="0055383A"/>
    <w:rsid w:val="005545CA"/>
    <w:rsid w:val="00554DF5"/>
    <w:rsid w:val="00556D42"/>
    <w:rsid w:val="00561F11"/>
    <w:rsid w:val="00562B75"/>
    <w:rsid w:val="00563B56"/>
    <w:rsid w:val="0056465F"/>
    <w:rsid w:val="0056506C"/>
    <w:rsid w:val="00565E67"/>
    <w:rsid w:val="00566419"/>
    <w:rsid w:val="0056673F"/>
    <w:rsid w:val="00567C75"/>
    <w:rsid w:val="00570541"/>
    <w:rsid w:val="00571667"/>
    <w:rsid w:val="00572C98"/>
    <w:rsid w:val="00573006"/>
    <w:rsid w:val="005733FD"/>
    <w:rsid w:val="00574BDB"/>
    <w:rsid w:val="0057674A"/>
    <w:rsid w:val="00577669"/>
    <w:rsid w:val="0058051D"/>
    <w:rsid w:val="0058088C"/>
    <w:rsid w:val="00580990"/>
    <w:rsid w:val="005811B0"/>
    <w:rsid w:val="00581502"/>
    <w:rsid w:val="00581E85"/>
    <w:rsid w:val="00581EDB"/>
    <w:rsid w:val="005822B8"/>
    <w:rsid w:val="00582DC1"/>
    <w:rsid w:val="0058469D"/>
    <w:rsid w:val="00584840"/>
    <w:rsid w:val="005855FD"/>
    <w:rsid w:val="0058613A"/>
    <w:rsid w:val="0058687B"/>
    <w:rsid w:val="005868CD"/>
    <w:rsid w:val="00586921"/>
    <w:rsid w:val="005873B3"/>
    <w:rsid w:val="00587E80"/>
    <w:rsid w:val="00587F87"/>
    <w:rsid w:val="00590860"/>
    <w:rsid w:val="00591EA1"/>
    <w:rsid w:val="005931F8"/>
    <w:rsid w:val="0059540B"/>
    <w:rsid w:val="00595D47"/>
    <w:rsid w:val="0059703F"/>
    <w:rsid w:val="005A01D1"/>
    <w:rsid w:val="005A081A"/>
    <w:rsid w:val="005A158C"/>
    <w:rsid w:val="005A1AEF"/>
    <w:rsid w:val="005A1CAC"/>
    <w:rsid w:val="005A2CAC"/>
    <w:rsid w:val="005A33EA"/>
    <w:rsid w:val="005A4A81"/>
    <w:rsid w:val="005A5714"/>
    <w:rsid w:val="005A60D6"/>
    <w:rsid w:val="005A729D"/>
    <w:rsid w:val="005A7BBC"/>
    <w:rsid w:val="005A7D12"/>
    <w:rsid w:val="005B010B"/>
    <w:rsid w:val="005B0C27"/>
    <w:rsid w:val="005B1803"/>
    <w:rsid w:val="005B27B8"/>
    <w:rsid w:val="005B3E64"/>
    <w:rsid w:val="005B7F36"/>
    <w:rsid w:val="005C0AD8"/>
    <w:rsid w:val="005C1BC8"/>
    <w:rsid w:val="005C3D3C"/>
    <w:rsid w:val="005C689C"/>
    <w:rsid w:val="005C7316"/>
    <w:rsid w:val="005D1662"/>
    <w:rsid w:val="005D2726"/>
    <w:rsid w:val="005D2ACB"/>
    <w:rsid w:val="005D2D56"/>
    <w:rsid w:val="005D2EA0"/>
    <w:rsid w:val="005D2F7E"/>
    <w:rsid w:val="005D37F2"/>
    <w:rsid w:val="005D408E"/>
    <w:rsid w:val="005D51C5"/>
    <w:rsid w:val="005D5460"/>
    <w:rsid w:val="005D7BCA"/>
    <w:rsid w:val="005E02C1"/>
    <w:rsid w:val="005E09C1"/>
    <w:rsid w:val="005E0C54"/>
    <w:rsid w:val="005E44CC"/>
    <w:rsid w:val="005E4B21"/>
    <w:rsid w:val="005E536B"/>
    <w:rsid w:val="005E5FA3"/>
    <w:rsid w:val="005E68F9"/>
    <w:rsid w:val="005E6E9A"/>
    <w:rsid w:val="005F01FC"/>
    <w:rsid w:val="005F03A9"/>
    <w:rsid w:val="005F04A0"/>
    <w:rsid w:val="005F08DB"/>
    <w:rsid w:val="005F0FB2"/>
    <w:rsid w:val="005F1BDC"/>
    <w:rsid w:val="005F33D2"/>
    <w:rsid w:val="005F6C55"/>
    <w:rsid w:val="005F6EB9"/>
    <w:rsid w:val="005F7F5D"/>
    <w:rsid w:val="00601170"/>
    <w:rsid w:val="00602182"/>
    <w:rsid w:val="00602AE2"/>
    <w:rsid w:val="00602D75"/>
    <w:rsid w:val="0060350C"/>
    <w:rsid w:val="0060392F"/>
    <w:rsid w:val="00603C31"/>
    <w:rsid w:val="00604582"/>
    <w:rsid w:val="006051EE"/>
    <w:rsid w:val="00605CF2"/>
    <w:rsid w:val="006063F6"/>
    <w:rsid w:val="00607466"/>
    <w:rsid w:val="006074FB"/>
    <w:rsid w:val="00607DF3"/>
    <w:rsid w:val="00610F46"/>
    <w:rsid w:val="00611E3A"/>
    <w:rsid w:val="00611EC5"/>
    <w:rsid w:val="00612BFC"/>
    <w:rsid w:val="006159B2"/>
    <w:rsid w:val="00617972"/>
    <w:rsid w:val="00617E59"/>
    <w:rsid w:val="0062078A"/>
    <w:rsid w:val="006214EA"/>
    <w:rsid w:val="00621A2A"/>
    <w:rsid w:val="006232FA"/>
    <w:rsid w:val="00623F1C"/>
    <w:rsid w:val="00625CD9"/>
    <w:rsid w:val="00626795"/>
    <w:rsid w:val="00627265"/>
    <w:rsid w:val="006272D2"/>
    <w:rsid w:val="006277FA"/>
    <w:rsid w:val="00627AEB"/>
    <w:rsid w:val="00633567"/>
    <w:rsid w:val="0063494A"/>
    <w:rsid w:val="00634F7F"/>
    <w:rsid w:val="0063540F"/>
    <w:rsid w:val="00635F1B"/>
    <w:rsid w:val="006367A2"/>
    <w:rsid w:val="0064076D"/>
    <w:rsid w:val="00642545"/>
    <w:rsid w:val="00642BC5"/>
    <w:rsid w:val="00646651"/>
    <w:rsid w:val="006477B0"/>
    <w:rsid w:val="0065044F"/>
    <w:rsid w:val="00650A6C"/>
    <w:rsid w:val="00651326"/>
    <w:rsid w:val="006516D6"/>
    <w:rsid w:val="00651E5C"/>
    <w:rsid w:val="00652601"/>
    <w:rsid w:val="00652D8C"/>
    <w:rsid w:val="006530A9"/>
    <w:rsid w:val="00654103"/>
    <w:rsid w:val="00654B3E"/>
    <w:rsid w:val="00655BBB"/>
    <w:rsid w:val="00656277"/>
    <w:rsid w:val="00656C26"/>
    <w:rsid w:val="00656FA4"/>
    <w:rsid w:val="006623F0"/>
    <w:rsid w:val="00662EAC"/>
    <w:rsid w:val="006636EE"/>
    <w:rsid w:val="00663A65"/>
    <w:rsid w:val="0066433B"/>
    <w:rsid w:val="006645C5"/>
    <w:rsid w:val="00664B0F"/>
    <w:rsid w:val="00664B3A"/>
    <w:rsid w:val="00666C7D"/>
    <w:rsid w:val="006729D8"/>
    <w:rsid w:val="00672A4E"/>
    <w:rsid w:val="00672B55"/>
    <w:rsid w:val="00672CA3"/>
    <w:rsid w:val="00673F65"/>
    <w:rsid w:val="00674944"/>
    <w:rsid w:val="00675D7E"/>
    <w:rsid w:val="0067635A"/>
    <w:rsid w:val="00676A27"/>
    <w:rsid w:val="00677ED2"/>
    <w:rsid w:val="00681AD5"/>
    <w:rsid w:val="0068200C"/>
    <w:rsid w:val="00682457"/>
    <w:rsid w:val="006857BE"/>
    <w:rsid w:val="00686719"/>
    <w:rsid w:val="00686ECA"/>
    <w:rsid w:val="00687D29"/>
    <w:rsid w:val="006903F4"/>
    <w:rsid w:val="0069041C"/>
    <w:rsid w:val="0069082A"/>
    <w:rsid w:val="00692D92"/>
    <w:rsid w:val="00693DCC"/>
    <w:rsid w:val="0069417F"/>
    <w:rsid w:val="00694A5E"/>
    <w:rsid w:val="006A097B"/>
    <w:rsid w:val="006A0EB8"/>
    <w:rsid w:val="006A1392"/>
    <w:rsid w:val="006A34E2"/>
    <w:rsid w:val="006A3A1D"/>
    <w:rsid w:val="006A4990"/>
    <w:rsid w:val="006A542E"/>
    <w:rsid w:val="006A700B"/>
    <w:rsid w:val="006B1C3D"/>
    <w:rsid w:val="006B1EA8"/>
    <w:rsid w:val="006B2296"/>
    <w:rsid w:val="006B2509"/>
    <w:rsid w:val="006B30B3"/>
    <w:rsid w:val="006B318A"/>
    <w:rsid w:val="006B3D54"/>
    <w:rsid w:val="006B71C5"/>
    <w:rsid w:val="006C08E2"/>
    <w:rsid w:val="006C1A07"/>
    <w:rsid w:val="006C252C"/>
    <w:rsid w:val="006C38C6"/>
    <w:rsid w:val="006C4837"/>
    <w:rsid w:val="006C545E"/>
    <w:rsid w:val="006C651B"/>
    <w:rsid w:val="006C7969"/>
    <w:rsid w:val="006D05B9"/>
    <w:rsid w:val="006D2610"/>
    <w:rsid w:val="006D2C20"/>
    <w:rsid w:val="006D4023"/>
    <w:rsid w:val="006D4277"/>
    <w:rsid w:val="006D464B"/>
    <w:rsid w:val="006D7066"/>
    <w:rsid w:val="006E10CE"/>
    <w:rsid w:val="006E1A6A"/>
    <w:rsid w:val="006E25EC"/>
    <w:rsid w:val="006E2944"/>
    <w:rsid w:val="006E40CE"/>
    <w:rsid w:val="006E470C"/>
    <w:rsid w:val="006E5F9A"/>
    <w:rsid w:val="006E5FCD"/>
    <w:rsid w:val="006E624B"/>
    <w:rsid w:val="006E6395"/>
    <w:rsid w:val="006E6D74"/>
    <w:rsid w:val="006E7697"/>
    <w:rsid w:val="006E7F73"/>
    <w:rsid w:val="006F1DF1"/>
    <w:rsid w:val="006F2B45"/>
    <w:rsid w:val="007002C6"/>
    <w:rsid w:val="00700C7E"/>
    <w:rsid w:val="00701AB0"/>
    <w:rsid w:val="00701C79"/>
    <w:rsid w:val="00701EE4"/>
    <w:rsid w:val="007022CA"/>
    <w:rsid w:val="0070255E"/>
    <w:rsid w:val="007033BD"/>
    <w:rsid w:val="0070369D"/>
    <w:rsid w:val="00704BAF"/>
    <w:rsid w:val="00706938"/>
    <w:rsid w:val="00706BF1"/>
    <w:rsid w:val="007070C1"/>
    <w:rsid w:val="00707D93"/>
    <w:rsid w:val="00710E5C"/>
    <w:rsid w:val="00711104"/>
    <w:rsid w:val="00711AAE"/>
    <w:rsid w:val="00711D9A"/>
    <w:rsid w:val="0071213D"/>
    <w:rsid w:val="00712400"/>
    <w:rsid w:val="007142A2"/>
    <w:rsid w:val="00714988"/>
    <w:rsid w:val="00714AB0"/>
    <w:rsid w:val="00714C72"/>
    <w:rsid w:val="00716F22"/>
    <w:rsid w:val="00717257"/>
    <w:rsid w:val="007172C7"/>
    <w:rsid w:val="00720E78"/>
    <w:rsid w:val="007218DE"/>
    <w:rsid w:val="00722115"/>
    <w:rsid w:val="00722C2E"/>
    <w:rsid w:val="007244FD"/>
    <w:rsid w:val="007267CC"/>
    <w:rsid w:val="00726B6E"/>
    <w:rsid w:val="00726EEB"/>
    <w:rsid w:val="007277DA"/>
    <w:rsid w:val="00727E95"/>
    <w:rsid w:val="0073147F"/>
    <w:rsid w:val="00731A47"/>
    <w:rsid w:val="007321AC"/>
    <w:rsid w:val="007322CF"/>
    <w:rsid w:val="00733064"/>
    <w:rsid w:val="00733A65"/>
    <w:rsid w:val="00734C4A"/>
    <w:rsid w:val="00736C00"/>
    <w:rsid w:val="00743118"/>
    <w:rsid w:val="007436C5"/>
    <w:rsid w:val="00744052"/>
    <w:rsid w:val="00746BDB"/>
    <w:rsid w:val="00747538"/>
    <w:rsid w:val="007476B9"/>
    <w:rsid w:val="00747CA6"/>
    <w:rsid w:val="00747F07"/>
    <w:rsid w:val="00750786"/>
    <w:rsid w:val="00751997"/>
    <w:rsid w:val="00751E4C"/>
    <w:rsid w:val="0075365F"/>
    <w:rsid w:val="007537D1"/>
    <w:rsid w:val="00754C77"/>
    <w:rsid w:val="00755367"/>
    <w:rsid w:val="00756D53"/>
    <w:rsid w:val="00756F68"/>
    <w:rsid w:val="00756FEE"/>
    <w:rsid w:val="00757EF3"/>
    <w:rsid w:val="0076178E"/>
    <w:rsid w:val="00761A15"/>
    <w:rsid w:val="00762879"/>
    <w:rsid w:val="00762DF9"/>
    <w:rsid w:val="007638E6"/>
    <w:rsid w:val="00763DD9"/>
    <w:rsid w:val="0076427B"/>
    <w:rsid w:val="007652AC"/>
    <w:rsid w:val="00765D74"/>
    <w:rsid w:val="00766957"/>
    <w:rsid w:val="00766BC0"/>
    <w:rsid w:val="00767031"/>
    <w:rsid w:val="007673D6"/>
    <w:rsid w:val="007676C2"/>
    <w:rsid w:val="00767CC7"/>
    <w:rsid w:val="007702B2"/>
    <w:rsid w:val="00770770"/>
    <w:rsid w:val="00770C72"/>
    <w:rsid w:val="00770DB6"/>
    <w:rsid w:val="00770FC9"/>
    <w:rsid w:val="007719EC"/>
    <w:rsid w:val="00771D83"/>
    <w:rsid w:val="00773BD3"/>
    <w:rsid w:val="00774789"/>
    <w:rsid w:val="007804F1"/>
    <w:rsid w:val="00780539"/>
    <w:rsid w:val="007806D5"/>
    <w:rsid w:val="007816C4"/>
    <w:rsid w:val="00781ECA"/>
    <w:rsid w:val="00782D57"/>
    <w:rsid w:val="00783654"/>
    <w:rsid w:val="00783895"/>
    <w:rsid w:val="00786687"/>
    <w:rsid w:val="007871EF"/>
    <w:rsid w:val="00787C2B"/>
    <w:rsid w:val="00790423"/>
    <w:rsid w:val="00791B5C"/>
    <w:rsid w:val="00792819"/>
    <w:rsid w:val="00792C31"/>
    <w:rsid w:val="00793A23"/>
    <w:rsid w:val="00793F15"/>
    <w:rsid w:val="007949B7"/>
    <w:rsid w:val="00795351"/>
    <w:rsid w:val="00795426"/>
    <w:rsid w:val="007976C5"/>
    <w:rsid w:val="007A25E4"/>
    <w:rsid w:val="007A3BC0"/>
    <w:rsid w:val="007A3D64"/>
    <w:rsid w:val="007A4891"/>
    <w:rsid w:val="007A55B1"/>
    <w:rsid w:val="007A5FF0"/>
    <w:rsid w:val="007B0F5B"/>
    <w:rsid w:val="007B1A59"/>
    <w:rsid w:val="007B1C32"/>
    <w:rsid w:val="007B2042"/>
    <w:rsid w:val="007B2301"/>
    <w:rsid w:val="007B45B3"/>
    <w:rsid w:val="007B4FBF"/>
    <w:rsid w:val="007B5166"/>
    <w:rsid w:val="007B5431"/>
    <w:rsid w:val="007B569B"/>
    <w:rsid w:val="007B56E5"/>
    <w:rsid w:val="007B7188"/>
    <w:rsid w:val="007B7A49"/>
    <w:rsid w:val="007C354B"/>
    <w:rsid w:val="007C4812"/>
    <w:rsid w:val="007C4F3E"/>
    <w:rsid w:val="007C5EF9"/>
    <w:rsid w:val="007C61E8"/>
    <w:rsid w:val="007C67E7"/>
    <w:rsid w:val="007C6D63"/>
    <w:rsid w:val="007C733E"/>
    <w:rsid w:val="007C76F6"/>
    <w:rsid w:val="007D14E8"/>
    <w:rsid w:val="007D16CE"/>
    <w:rsid w:val="007D268E"/>
    <w:rsid w:val="007D3963"/>
    <w:rsid w:val="007D60A1"/>
    <w:rsid w:val="007D641E"/>
    <w:rsid w:val="007D6E30"/>
    <w:rsid w:val="007D6F32"/>
    <w:rsid w:val="007E002D"/>
    <w:rsid w:val="007E0157"/>
    <w:rsid w:val="007E1DB2"/>
    <w:rsid w:val="007E31B7"/>
    <w:rsid w:val="007E3D64"/>
    <w:rsid w:val="007E4A94"/>
    <w:rsid w:val="007E6CC1"/>
    <w:rsid w:val="007F0DFC"/>
    <w:rsid w:val="007F154C"/>
    <w:rsid w:val="007F2A6E"/>
    <w:rsid w:val="007F2B3E"/>
    <w:rsid w:val="007F3F3E"/>
    <w:rsid w:val="007F47A4"/>
    <w:rsid w:val="007F660E"/>
    <w:rsid w:val="007F66CC"/>
    <w:rsid w:val="007F6BDA"/>
    <w:rsid w:val="007F7207"/>
    <w:rsid w:val="007F78E7"/>
    <w:rsid w:val="00800414"/>
    <w:rsid w:val="008005DD"/>
    <w:rsid w:val="00801932"/>
    <w:rsid w:val="00801D3B"/>
    <w:rsid w:val="00802F7C"/>
    <w:rsid w:val="00802FE4"/>
    <w:rsid w:val="00805B2D"/>
    <w:rsid w:val="00807F14"/>
    <w:rsid w:val="00810208"/>
    <w:rsid w:val="008103DF"/>
    <w:rsid w:val="00810C7E"/>
    <w:rsid w:val="00811578"/>
    <w:rsid w:val="0081247F"/>
    <w:rsid w:val="00812E4B"/>
    <w:rsid w:val="00812ECF"/>
    <w:rsid w:val="00815C32"/>
    <w:rsid w:val="00815D07"/>
    <w:rsid w:val="00815D6A"/>
    <w:rsid w:val="00816235"/>
    <w:rsid w:val="00816F70"/>
    <w:rsid w:val="00816F74"/>
    <w:rsid w:val="008219C7"/>
    <w:rsid w:val="008220F5"/>
    <w:rsid w:val="00822B22"/>
    <w:rsid w:val="0082362D"/>
    <w:rsid w:val="00823B32"/>
    <w:rsid w:val="00823E26"/>
    <w:rsid w:val="00824331"/>
    <w:rsid w:val="008260A6"/>
    <w:rsid w:val="00826181"/>
    <w:rsid w:val="00826776"/>
    <w:rsid w:val="00827D5E"/>
    <w:rsid w:val="00830458"/>
    <w:rsid w:val="00830FD5"/>
    <w:rsid w:val="00831408"/>
    <w:rsid w:val="008318F0"/>
    <w:rsid w:val="0083408E"/>
    <w:rsid w:val="008348CB"/>
    <w:rsid w:val="008359DA"/>
    <w:rsid w:val="00837449"/>
    <w:rsid w:val="00837DA0"/>
    <w:rsid w:val="00840525"/>
    <w:rsid w:val="008406BA"/>
    <w:rsid w:val="00840D96"/>
    <w:rsid w:val="00841579"/>
    <w:rsid w:val="00842AEE"/>
    <w:rsid w:val="0084330A"/>
    <w:rsid w:val="00843803"/>
    <w:rsid w:val="0084407A"/>
    <w:rsid w:val="008441F5"/>
    <w:rsid w:val="0084641A"/>
    <w:rsid w:val="0084653E"/>
    <w:rsid w:val="00850AB5"/>
    <w:rsid w:val="0085146C"/>
    <w:rsid w:val="00853E4B"/>
    <w:rsid w:val="0085418A"/>
    <w:rsid w:val="0085481C"/>
    <w:rsid w:val="008551BB"/>
    <w:rsid w:val="00855DB9"/>
    <w:rsid w:val="0085662A"/>
    <w:rsid w:val="008579B4"/>
    <w:rsid w:val="008579DA"/>
    <w:rsid w:val="00861084"/>
    <w:rsid w:val="00862598"/>
    <w:rsid w:val="008633BC"/>
    <w:rsid w:val="008647D3"/>
    <w:rsid w:val="008650F5"/>
    <w:rsid w:val="008652D8"/>
    <w:rsid w:val="008659D0"/>
    <w:rsid w:val="00866045"/>
    <w:rsid w:val="0086770F"/>
    <w:rsid w:val="00870057"/>
    <w:rsid w:val="00874581"/>
    <w:rsid w:val="00874C67"/>
    <w:rsid w:val="0087546F"/>
    <w:rsid w:val="00876592"/>
    <w:rsid w:val="0087726F"/>
    <w:rsid w:val="0087793A"/>
    <w:rsid w:val="00880E6E"/>
    <w:rsid w:val="008812A4"/>
    <w:rsid w:val="008815FC"/>
    <w:rsid w:val="00881D44"/>
    <w:rsid w:val="00884B7F"/>
    <w:rsid w:val="00884F5B"/>
    <w:rsid w:val="008852D6"/>
    <w:rsid w:val="00885C45"/>
    <w:rsid w:val="00886D37"/>
    <w:rsid w:val="00887389"/>
    <w:rsid w:val="008920AE"/>
    <w:rsid w:val="008920CD"/>
    <w:rsid w:val="0089273D"/>
    <w:rsid w:val="00892FBF"/>
    <w:rsid w:val="00893845"/>
    <w:rsid w:val="008950F2"/>
    <w:rsid w:val="00897CE7"/>
    <w:rsid w:val="00897E17"/>
    <w:rsid w:val="008A03E2"/>
    <w:rsid w:val="008A0512"/>
    <w:rsid w:val="008A0532"/>
    <w:rsid w:val="008A0BB0"/>
    <w:rsid w:val="008A1159"/>
    <w:rsid w:val="008A22E5"/>
    <w:rsid w:val="008A248E"/>
    <w:rsid w:val="008A25D9"/>
    <w:rsid w:val="008A2911"/>
    <w:rsid w:val="008A36EB"/>
    <w:rsid w:val="008A408D"/>
    <w:rsid w:val="008A43CF"/>
    <w:rsid w:val="008B1B28"/>
    <w:rsid w:val="008B27B5"/>
    <w:rsid w:val="008B42B2"/>
    <w:rsid w:val="008B49BA"/>
    <w:rsid w:val="008B6882"/>
    <w:rsid w:val="008B68F6"/>
    <w:rsid w:val="008B6A59"/>
    <w:rsid w:val="008B6F07"/>
    <w:rsid w:val="008B729C"/>
    <w:rsid w:val="008C0D75"/>
    <w:rsid w:val="008C0D8E"/>
    <w:rsid w:val="008C0FD8"/>
    <w:rsid w:val="008C2FF9"/>
    <w:rsid w:val="008C36E7"/>
    <w:rsid w:val="008C36FF"/>
    <w:rsid w:val="008C3C29"/>
    <w:rsid w:val="008C4FC5"/>
    <w:rsid w:val="008C6A57"/>
    <w:rsid w:val="008C6F06"/>
    <w:rsid w:val="008D0C93"/>
    <w:rsid w:val="008D2F8C"/>
    <w:rsid w:val="008D2FE1"/>
    <w:rsid w:val="008D34AE"/>
    <w:rsid w:val="008D395A"/>
    <w:rsid w:val="008D40DB"/>
    <w:rsid w:val="008D45A1"/>
    <w:rsid w:val="008D577F"/>
    <w:rsid w:val="008D5F72"/>
    <w:rsid w:val="008D789E"/>
    <w:rsid w:val="008D7AA0"/>
    <w:rsid w:val="008D7BD0"/>
    <w:rsid w:val="008E0AEF"/>
    <w:rsid w:val="008E1E90"/>
    <w:rsid w:val="008E27EA"/>
    <w:rsid w:val="008E3167"/>
    <w:rsid w:val="008E33FF"/>
    <w:rsid w:val="008E415F"/>
    <w:rsid w:val="008E43EA"/>
    <w:rsid w:val="008E561E"/>
    <w:rsid w:val="008E601D"/>
    <w:rsid w:val="008E6D87"/>
    <w:rsid w:val="008E6F31"/>
    <w:rsid w:val="008E6F3C"/>
    <w:rsid w:val="008E7AFD"/>
    <w:rsid w:val="008E7C8E"/>
    <w:rsid w:val="008F013A"/>
    <w:rsid w:val="008F35D0"/>
    <w:rsid w:val="008F472B"/>
    <w:rsid w:val="008F6C38"/>
    <w:rsid w:val="008F7154"/>
    <w:rsid w:val="008F71D1"/>
    <w:rsid w:val="008F7E69"/>
    <w:rsid w:val="00900541"/>
    <w:rsid w:val="00900667"/>
    <w:rsid w:val="00903324"/>
    <w:rsid w:val="00903D4A"/>
    <w:rsid w:val="0090403D"/>
    <w:rsid w:val="009045AD"/>
    <w:rsid w:val="00906368"/>
    <w:rsid w:val="00906E30"/>
    <w:rsid w:val="009070C7"/>
    <w:rsid w:val="0090777C"/>
    <w:rsid w:val="00907B9E"/>
    <w:rsid w:val="009112A3"/>
    <w:rsid w:val="00912999"/>
    <w:rsid w:val="0091303E"/>
    <w:rsid w:val="00913FC1"/>
    <w:rsid w:val="009141E2"/>
    <w:rsid w:val="009146C4"/>
    <w:rsid w:val="009150D9"/>
    <w:rsid w:val="00915317"/>
    <w:rsid w:val="0091555C"/>
    <w:rsid w:val="00915DBD"/>
    <w:rsid w:val="00916E54"/>
    <w:rsid w:val="00917F37"/>
    <w:rsid w:val="0092074E"/>
    <w:rsid w:val="00920EFC"/>
    <w:rsid w:val="00920FD6"/>
    <w:rsid w:val="00922E3D"/>
    <w:rsid w:val="00923222"/>
    <w:rsid w:val="009245D1"/>
    <w:rsid w:val="00924612"/>
    <w:rsid w:val="00925FA7"/>
    <w:rsid w:val="009269AB"/>
    <w:rsid w:val="00927011"/>
    <w:rsid w:val="00927399"/>
    <w:rsid w:val="0092756A"/>
    <w:rsid w:val="00930056"/>
    <w:rsid w:val="00931EFA"/>
    <w:rsid w:val="009332C2"/>
    <w:rsid w:val="0093495A"/>
    <w:rsid w:val="00935747"/>
    <w:rsid w:val="00935AAD"/>
    <w:rsid w:val="009365E0"/>
    <w:rsid w:val="009369DE"/>
    <w:rsid w:val="0093789F"/>
    <w:rsid w:val="00937C1E"/>
    <w:rsid w:val="00937D67"/>
    <w:rsid w:val="00937FBD"/>
    <w:rsid w:val="00941069"/>
    <w:rsid w:val="009418F1"/>
    <w:rsid w:val="00941AED"/>
    <w:rsid w:val="00941D51"/>
    <w:rsid w:val="00941F79"/>
    <w:rsid w:val="00942E7A"/>
    <w:rsid w:val="009439AB"/>
    <w:rsid w:val="009440EA"/>
    <w:rsid w:val="009441AF"/>
    <w:rsid w:val="00946706"/>
    <w:rsid w:val="00946FC2"/>
    <w:rsid w:val="0094706C"/>
    <w:rsid w:val="0094748D"/>
    <w:rsid w:val="00947733"/>
    <w:rsid w:val="00950D4B"/>
    <w:rsid w:val="00951280"/>
    <w:rsid w:val="00951302"/>
    <w:rsid w:val="00951495"/>
    <w:rsid w:val="0095168A"/>
    <w:rsid w:val="00951A54"/>
    <w:rsid w:val="00954751"/>
    <w:rsid w:val="00955288"/>
    <w:rsid w:val="00955537"/>
    <w:rsid w:val="009558F0"/>
    <w:rsid w:val="0095736A"/>
    <w:rsid w:val="00957944"/>
    <w:rsid w:val="00957FEA"/>
    <w:rsid w:val="009605C8"/>
    <w:rsid w:val="009609D3"/>
    <w:rsid w:val="00960CDB"/>
    <w:rsid w:val="0096156D"/>
    <w:rsid w:val="00961647"/>
    <w:rsid w:val="009616D2"/>
    <w:rsid w:val="00961E7D"/>
    <w:rsid w:val="009635C5"/>
    <w:rsid w:val="0096377E"/>
    <w:rsid w:val="00963F84"/>
    <w:rsid w:val="00964107"/>
    <w:rsid w:val="009655F2"/>
    <w:rsid w:val="009659EE"/>
    <w:rsid w:val="00970EF6"/>
    <w:rsid w:val="009716D6"/>
    <w:rsid w:val="00971BEE"/>
    <w:rsid w:val="00972C2B"/>
    <w:rsid w:val="00972E3C"/>
    <w:rsid w:val="009734D1"/>
    <w:rsid w:val="00973AD4"/>
    <w:rsid w:val="00975B00"/>
    <w:rsid w:val="00975ECD"/>
    <w:rsid w:val="009768C7"/>
    <w:rsid w:val="00976EDD"/>
    <w:rsid w:val="009805C3"/>
    <w:rsid w:val="00981447"/>
    <w:rsid w:val="00982BB6"/>
    <w:rsid w:val="00983F48"/>
    <w:rsid w:val="00983F71"/>
    <w:rsid w:val="00984908"/>
    <w:rsid w:val="0098766F"/>
    <w:rsid w:val="00987C41"/>
    <w:rsid w:val="00990836"/>
    <w:rsid w:val="00991E9D"/>
    <w:rsid w:val="00992057"/>
    <w:rsid w:val="0099234A"/>
    <w:rsid w:val="0099360A"/>
    <w:rsid w:val="00993761"/>
    <w:rsid w:val="00993828"/>
    <w:rsid w:val="0099419E"/>
    <w:rsid w:val="009949C0"/>
    <w:rsid w:val="00994A50"/>
    <w:rsid w:val="0099538D"/>
    <w:rsid w:val="009963D3"/>
    <w:rsid w:val="009A0C80"/>
    <w:rsid w:val="009A1B0B"/>
    <w:rsid w:val="009A1CCD"/>
    <w:rsid w:val="009A333F"/>
    <w:rsid w:val="009A3637"/>
    <w:rsid w:val="009A3999"/>
    <w:rsid w:val="009A399A"/>
    <w:rsid w:val="009A442A"/>
    <w:rsid w:val="009A5040"/>
    <w:rsid w:val="009A5CE0"/>
    <w:rsid w:val="009B3CE0"/>
    <w:rsid w:val="009B3EB0"/>
    <w:rsid w:val="009B56DB"/>
    <w:rsid w:val="009B6922"/>
    <w:rsid w:val="009C179C"/>
    <w:rsid w:val="009C363A"/>
    <w:rsid w:val="009C3CC8"/>
    <w:rsid w:val="009C463D"/>
    <w:rsid w:val="009C46AF"/>
    <w:rsid w:val="009C4D31"/>
    <w:rsid w:val="009C5E21"/>
    <w:rsid w:val="009C60A8"/>
    <w:rsid w:val="009C61CF"/>
    <w:rsid w:val="009C661D"/>
    <w:rsid w:val="009C66AA"/>
    <w:rsid w:val="009C76B1"/>
    <w:rsid w:val="009C7F3F"/>
    <w:rsid w:val="009C7F7A"/>
    <w:rsid w:val="009D016B"/>
    <w:rsid w:val="009D0A4F"/>
    <w:rsid w:val="009D1048"/>
    <w:rsid w:val="009D2FA3"/>
    <w:rsid w:val="009D3196"/>
    <w:rsid w:val="009D425F"/>
    <w:rsid w:val="009D449E"/>
    <w:rsid w:val="009D4AD5"/>
    <w:rsid w:val="009D4C13"/>
    <w:rsid w:val="009D6B53"/>
    <w:rsid w:val="009D6C54"/>
    <w:rsid w:val="009D6EDD"/>
    <w:rsid w:val="009D74B9"/>
    <w:rsid w:val="009D7928"/>
    <w:rsid w:val="009E00EA"/>
    <w:rsid w:val="009E04B3"/>
    <w:rsid w:val="009E0A78"/>
    <w:rsid w:val="009E4370"/>
    <w:rsid w:val="009E54DD"/>
    <w:rsid w:val="009E54FB"/>
    <w:rsid w:val="009E6F43"/>
    <w:rsid w:val="009E7CCF"/>
    <w:rsid w:val="009F123E"/>
    <w:rsid w:val="009F195D"/>
    <w:rsid w:val="009F2742"/>
    <w:rsid w:val="009F33E7"/>
    <w:rsid w:val="009F388A"/>
    <w:rsid w:val="009F4A4D"/>
    <w:rsid w:val="009F6EAC"/>
    <w:rsid w:val="00A00971"/>
    <w:rsid w:val="00A022CB"/>
    <w:rsid w:val="00A03675"/>
    <w:rsid w:val="00A03FD4"/>
    <w:rsid w:val="00A04792"/>
    <w:rsid w:val="00A0567C"/>
    <w:rsid w:val="00A0594C"/>
    <w:rsid w:val="00A06AEC"/>
    <w:rsid w:val="00A10476"/>
    <w:rsid w:val="00A14065"/>
    <w:rsid w:val="00A1579F"/>
    <w:rsid w:val="00A16BF0"/>
    <w:rsid w:val="00A16EB1"/>
    <w:rsid w:val="00A173AE"/>
    <w:rsid w:val="00A17B4A"/>
    <w:rsid w:val="00A17B58"/>
    <w:rsid w:val="00A20170"/>
    <w:rsid w:val="00A213DD"/>
    <w:rsid w:val="00A21BD0"/>
    <w:rsid w:val="00A21CA4"/>
    <w:rsid w:val="00A23120"/>
    <w:rsid w:val="00A23818"/>
    <w:rsid w:val="00A242A1"/>
    <w:rsid w:val="00A2567D"/>
    <w:rsid w:val="00A256F0"/>
    <w:rsid w:val="00A25BFC"/>
    <w:rsid w:val="00A26470"/>
    <w:rsid w:val="00A26FA3"/>
    <w:rsid w:val="00A30A58"/>
    <w:rsid w:val="00A31489"/>
    <w:rsid w:val="00A328AD"/>
    <w:rsid w:val="00A352AE"/>
    <w:rsid w:val="00A36008"/>
    <w:rsid w:val="00A37E44"/>
    <w:rsid w:val="00A4005C"/>
    <w:rsid w:val="00A41339"/>
    <w:rsid w:val="00A41E82"/>
    <w:rsid w:val="00A41EBF"/>
    <w:rsid w:val="00A43027"/>
    <w:rsid w:val="00A442E9"/>
    <w:rsid w:val="00A4461A"/>
    <w:rsid w:val="00A449C0"/>
    <w:rsid w:val="00A468EC"/>
    <w:rsid w:val="00A47864"/>
    <w:rsid w:val="00A50D5C"/>
    <w:rsid w:val="00A516F3"/>
    <w:rsid w:val="00A51BD4"/>
    <w:rsid w:val="00A54931"/>
    <w:rsid w:val="00A54F1E"/>
    <w:rsid w:val="00A55153"/>
    <w:rsid w:val="00A551E4"/>
    <w:rsid w:val="00A55C52"/>
    <w:rsid w:val="00A55E43"/>
    <w:rsid w:val="00A55EF3"/>
    <w:rsid w:val="00A5669E"/>
    <w:rsid w:val="00A57C90"/>
    <w:rsid w:val="00A57C97"/>
    <w:rsid w:val="00A57D2A"/>
    <w:rsid w:val="00A57F31"/>
    <w:rsid w:val="00A601D0"/>
    <w:rsid w:val="00A60357"/>
    <w:rsid w:val="00A6222A"/>
    <w:rsid w:val="00A63234"/>
    <w:rsid w:val="00A63D67"/>
    <w:rsid w:val="00A65C63"/>
    <w:rsid w:val="00A66CB5"/>
    <w:rsid w:val="00A679D3"/>
    <w:rsid w:val="00A727B0"/>
    <w:rsid w:val="00A72F4E"/>
    <w:rsid w:val="00A730DE"/>
    <w:rsid w:val="00A73F0B"/>
    <w:rsid w:val="00A7429B"/>
    <w:rsid w:val="00A74ED9"/>
    <w:rsid w:val="00A75309"/>
    <w:rsid w:val="00A753CC"/>
    <w:rsid w:val="00A75703"/>
    <w:rsid w:val="00A76971"/>
    <w:rsid w:val="00A80F5A"/>
    <w:rsid w:val="00A817D3"/>
    <w:rsid w:val="00A82734"/>
    <w:rsid w:val="00A8378F"/>
    <w:rsid w:val="00A8384D"/>
    <w:rsid w:val="00A846B8"/>
    <w:rsid w:val="00A87526"/>
    <w:rsid w:val="00A90595"/>
    <w:rsid w:val="00A90E99"/>
    <w:rsid w:val="00A90E9D"/>
    <w:rsid w:val="00A916A5"/>
    <w:rsid w:val="00A91783"/>
    <w:rsid w:val="00A92F71"/>
    <w:rsid w:val="00A93F6B"/>
    <w:rsid w:val="00A94575"/>
    <w:rsid w:val="00A9575A"/>
    <w:rsid w:val="00A95B1E"/>
    <w:rsid w:val="00AA09F7"/>
    <w:rsid w:val="00AA1649"/>
    <w:rsid w:val="00AA16AD"/>
    <w:rsid w:val="00AA1E3A"/>
    <w:rsid w:val="00AA2C47"/>
    <w:rsid w:val="00AA3ECF"/>
    <w:rsid w:val="00AA5257"/>
    <w:rsid w:val="00AA538C"/>
    <w:rsid w:val="00AA5D50"/>
    <w:rsid w:val="00AA5E75"/>
    <w:rsid w:val="00AB1701"/>
    <w:rsid w:val="00AB2DAD"/>
    <w:rsid w:val="00AB2ED3"/>
    <w:rsid w:val="00AB3C55"/>
    <w:rsid w:val="00AB64A1"/>
    <w:rsid w:val="00AB698F"/>
    <w:rsid w:val="00AB6BD1"/>
    <w:rsid w:val="00AB74E1"/>
    <w:rsid w:val="00AB7813"/>
    <w:rsid w:val="00AC0797"/>
    <w:rsid w:val="00AC1598"/>
    <w:rsid w:val="00AC18D8"/>
    <w:rsid w:val="00AC197F"/>
    <w:rsid w:val="00AC29EC"/>
    <w:rsid w:val="00AC331B"/>
    <w:rsid w:val="00AC3395"/>
    <w:rsid w:val="00AC3911"/>
    <w:rsid w:val="00AC5642"/>
    <w:rsid w:val="00AC5E10"/>
    <w:rsid w:val="00AC66CE"/>
    <w:rsid w:val="00AC76FD"/>
    <w:rsid w:val="00AD04C0"/>
    <w:rsid w:val="00AD0B23"/>
    <w:rsid w:val="00AD0BCB"/>
    <w:rsid w:val="00AD190F"/>
    <w:rsid w:val="00AD1A88"/>
    <w:rsid w:val="00AD2A9B"/>
    <w:rsid w:val="00AD2CB9"/>
    <w:rsid w:val="00AD2D2F"/>
    <w:rsid w:val="00AD3674"/>
    <w:rsid w:val="00AD39B8"/>
    <w:rsid w:val="00AD63B4"/>
    <w:rsid w:val="00AD7F42"/>
    <w:rsid w:val="00AE0774"/>
    <w:rsid w:val="00AE479C"/>
    <w:rsid w:val="00AE4E50"/>
    <w:rsid w:val="00AE5030"/>
    <w:rsid w:val="00AE550E"/>
    <w:rsid w:val="00AE5EF5"/>
    <w:rsid w:val="00AE6AFA"/>
    <w:rsid w:val="00AE7275"/>
    <w:rsid w:val="00AE77F6"/>
    <w:rsid w:val="00AF0B30"/>
    <w:rsid w:val="00AF19B7"/>
    <w:rsid w:val="00AF2777"/>
    <w:rsid w:val="00AF3D22"/>
    <w:rsid w:val="00AF3DEA"/>
    <w:rsid w:val="00AF3F8B"/>
    <w:rsid w:val="00AF4E7A"/>
    <w:rsid w:val="00AF54E6"/>
    <w:rsid w:val="00AF54F6"/>
    <w:rsid w:val="00AF5B0F"/>
    <w:rsid w:val="00AF65FB"/>
    <w:rsid w:val="00AF6835"/>
    <w:rsid w:val="00AF6D3A"/>
    <w:rsid w:val="00AF784D"/>
    <w:rsid w:val="00AF7C60"/>
    <w:rsid w:val="00AF7C76"/>
    <w:rsid w:val="00B01D06"/>
    <w:rsid w:val="00B053DB"/>
    <w:rsid w:val="00B056F9"/>
    <w:rsid w:val="00B068C3"/>
    <w:rsid w:val="00B07BD4"/>
    <w:rsid w:val="00B07C56"/>
    <w:rsid w:val="00B100E4"/>
    <w:rsid w:val="00B1044F"/>
    <w:rsid w:val="00B1085C"/>
    <w:rsid w:val="00B10F54"/>
    <w:rsid w:val="00B133B8"/>
    <w:rsid w:val="00B13A5E"/>
    <w:rsid w:val="00B143D6"/>
    <w:rsid w:val="00B1534C"/>
    <w:rsid w:val="00B16E5F"/>
    <w:rsid w:val="00B1733C"/>
    <w:rsid w:val="00B177F2"/>
    <w:rsid w:val="00B179AB"/>
    <w:rsid w:val="00B20E61"/>
    <w:rsid w:val="00B21B47"/>
    <w:rsid w:val="00B229C0"/>
    <w:rsid w:val="00B24040"/>
    <w:rsid w:val="00B24219"/>
    <w:rsid w:val="00B24DD8"/>
    <w:rsid w:val="00B31A92"/>
    <w:rsid w:val="00B3263C"/>
    <w:rsid w:val="00B3398B"/>
    <w:rsid w:val="00B341D1"/>
    <w:rsid w:val="00B3744F"/>
    <w:rsid w:val="00B4043A"/>
    <w:rsid w:val="00B40BEE"/>
    <w:rsid w:val="00B41CEB"/>
    <w:rsid w:val="00B42647"/>
    <w:rsid w:val="00B4278A"/>
    <w:rsid w:val="00B42804"/>
    <w:rsid w:val="00B437B6"/>
    <w:rsid w:val="00B4589C"/>
    <w:rsid w:val="00B45CC5"/>
    <w:rsid w:val="00B4697E"/>
    <w:rsid w:val="00B47181"/>
    <w:rsid w:val="00B47760"/>
    <w:rsid w:val="00B504CE"/>
    <w:rsid w:val="00B5128B"/>
    <w:rsid w:val="00B51751"/>
    <w:rsid w:val="00B52B06"/>
    <w:rsid w:val="00B536D2"/>
    <w:rsid w:val="00B539B4"/>
    <w:rsid w:val="00B548C0"/>
    <w:rsid w:val="00B55E4D"/>
    <w:rsid w:val="00B5671A"/>
    <w:rsid w:val="00B5716E"/>
    <w:rsid w:val="00B6077D"/>
    <w:rsid w:val="00B608C4"/>
    <w:rsid w:val="00B60E5F"/>
    <w:rsid w:val="00B60FD8"/>
    <w:rsid w:val="00B61C52"/>
    <w:rsid w:val="00B62247"/>
    <w:rsid w:val="00B627E8"/>
    <w:rsid w:val="00B63B20"/>
    <w:rsid w:val="00B64068"/>
    <w:rsid w:val="00B65B25"/>
    <w:rsid w:val="00B65D57"/>
    <w:rsid w:val="00B6603A"/>
    <w:rsid w:val="00B66111"/>
    <w:rsid w:val="00B667E5"/>
    <w:rsid w:val="00B736A1"/>
    <w:rsid w:val="00B73BAC"/>
    <w:rsid w:val="00B73D9B"/>
    <w:rsid w:val="00B741B9"/>
    <w:rsid w:val="00B7474E"/>
    <w:rsid w:val="00B7504C"/>
    <w:rsid w:val="00B75C3B"/>
    <w:rsid w:val="00B75FC7"/>
    <w:rsid w:val="00B77BB7"/>
    <w:rsid w:val="00B81CCF"/>
    <w:rsid w:val="00B81F0F"/>
    <w:rsid w:val="00B828B6"/>
    <w:rsid w:val="00B8419E"/>
    <w:rsid w:val="00B85818"/>
    <w:rsid w:val="00B85C41"/>
    <w:rsid w:val="00B863CD"/>
    <w:rsid w:val="00B9168F"/>
    <w:rsid w:val="00B937BB"/>
    <w:rsid w:val="00B95060"/>
    <w:rsid w:val="00B95A70"/>
    <w:rsid w:val="00B974B5"/>
    <w:rsid w:val="00BA06D7"/>
    <w:rsid w:val="00BA1CEB"/>
    <w:rsid w:val="00BA2966"/>
    <w:rsid w:val="00BA3798"/>
    <w:rsid w:val="00BA3B3D"/>
    <w:rsid w:val="00BA3D03"/>
    <w:rsid w:val="00BA3F2D"/>
    <w:rsid w:val="00BA447A"/>
    <w:rsid w:val="00BA48F5"/>
    <w:rsid w:val="00BA65C8"/>
    <w:rsid w:val="00BA6DAE"/>
    <w:rsid w:val="00BB0F5B"/>
    <w:rsid w:val="00BB1458"/>
    <w:rsid w:val="00BB2DE9"/>
    <w:rsid w:val="00BB4217"/>
    <w:rsid w:val="00BB443F"/>
    <w:rsid w:val="00BB5404"/>
    <w:rsid w:val="00BB5A4D"/>
    <w:rsid w:val="00BB64C2"/>
    <w:rsid w:val="00BB77B4"/>
    <w:rsid w:val="00BB77D8"/>
    <w:rsid w:val="00BC0D07"/>
    <w:rsid w:val="00BC1787"/>
    <w:rsid w:val="00BC1AFD"/>
    <w:rsid w:val="00BC1B9F"/>
    <w:rsid w:val="00BC33A0"/>
    <w:rsid w:val="00BC3675"/>
    <w:rsid w:val="00BC3693"/>
    <w:rsid w:val="00BC4229"/>
    <w:rsid w:val="00BC4EBC"/>
    <w:rsid w:val="00BC539C"/>
    <w:rsid w:val="00BC53A5"/>
    <w:rsid w:val="00BC639F"/>
    <w:rsid w:val="00BC6D0A"/>
    <w:rsid w:val="00BC77A3"/>
    <w:rsid w:val="00BC7968"/>
    <w:rsid w:val="00BD00E2"/>
    <w:rsid w:val="00BD0CEB"/>
    <w:rsid w:val="00BD37EE"/>
    <w:rsid w:val="00BD4884"/>
    <w:rsid w:val="00BD64ED"/>
    <w:rsid w:val="00BD6AE0"/>
    <w:rsid w:val="00BE078D"/>
    <w:rsid w:val="00BE4DB0"/>
    <w:rsid w:val="00BE5B86"/>
    <w:rsid w:val="00BE5B93"/>
    <w:rsid w:val="00BE76BD"/>
    <w:rsid w:val="00BF0A54"/>
    <w:rsid w:val="00BF0E91"/>
    <w:rsid w:val="00BF2324"/>
    <w:rsid w:val="00BF2884"/>
    <w:rsid w:val="00BF4818"/>
    <w:rsid w:val="00BF48A7"/>
    <w:rsid w:val="00BF5471"/>
    <w:rsid w:val="00BF5E6C"/>
    <w:rsid w:val="00BF5F85"/>
    <w:rsid w:val="00BF5FFD"/>
    <w:rsid w:val="00BF7900"/>
    <w:rsid w:val="00C005D7"/>
    <w:rsid w:val="00C01C8B"/>
    <w:rsid w:val="00C01CCA"/>
    <w:rsid w:val="00C04927"/>
    <w:rsid w:val="00C059D9"/>
    <w:rsid w:val="00C077F0"/>
    <w:rsid w:val="00C07A34"/>
    <w:rsid w:val="00C10135"/>
    <w:rsid w:val="00C109DB"/>
    <w:rsid w:val="00C10A2B"/>
    <w:rsid w:val="00C10E3E"/>
    <w:rsid w:val="00C11BC6"/>
    <w:rsid w:val="00C12B7C"/>
    <w:rsid w:val="00C12BA9"/>
    <w:rsid w:val="00C16013"/>
    <w:rsid w:val="00C16B52"/>
    <w:rsid w:val="00C21E0D"/>
    <w:rsid w:val="00C22ACE"/>
    <w:rsid w:val="00C23ECB"/>
    <w:rsid w:val="00C244E6"/>
    <w:rsid w:val="00C24B4E"/>
    <w:rsid w:val="00C25601"/>
    <w:rsid w:val="00C25609"/>
    <w:rsid w:val="00C258E9"/>
    <w:rsid w:val="00C26E23"/>
    <w:rsid w:val="00C27F00"/>
    <w:rsid w:val="00C303FB"/>
    <w:rsid w:val="00C30D5A"/>
    <w:rsid w:val="00C31705"/>
    <w:rsid w:val="00C34037"/>
    <w:rsid w:val="00C3526E"/>
    <w:rsid w:val="00C35B72"/>
    <w:rsid w:val="00C36B83"/>
    <w:rsid w:val="00C4107B"/>
    <w:rsid w:val="00C41DCE"/>
    <w:rsid w:val="00C4261D"/>
    <w:rsid w:val="00C42A5A"/>
    <w:rsid w:val="00C42B21"/>
    <w:rsid w:val="00C42FE9"/>
    <w:rsid w:val="00C44D21"/>
    <w:rsid w:val="00C450E1"/>
    <w:rsid w:val="00C46D0F"/>
    <w:rsid w:val="00C47D28"/>
    <w:rsid w:val="00C51ECE"/>
    <w:rsid w:val="00C52F15"/>
    <w:rsid w:val="00C534F3"/>
    <w:rsid w:val="00C535B0"/>
    <w:rsid w:val="00C54118"/>
    <w:rsid w:val="00C55228"/>
    <w:rsid w:val="00C557E2"/>
    <w:rsid w:val="00C55C1E"/>
    <w:rsid w:val="00C573B1"/>
    <w:rsid w:val="00C5772E"/>
    <w:rsid w:val="00C6008F"/>
    <w:rsid w:val="00C601F4"/>
    <w:rsid w:val="00C62547"/>
    <w:rsid w:val="00C627F8"/>
    <w:rsid w:val="00C62FA6"/>
    <w:rsid w:val="00C63169"/>
    <w:rsid w:val="00C6353E"/>
    <w:rsid w:val="00C63A14"/>
    <w:rsid w:val="00C63E6B"/>
    <w:rsid w:val="00C64325"/>
    <w:rsid w:val="00C64AAC"/>
    <w:rsid w:val="00C6688F"/>
    <w:rsid w:val="00C67903"/>
    <w:rsid w:val="00C67D61"/>
    <w:rsid w:val="00C67FCA"/>
    <w:rsid w:val="00C70305"/>
    <w:rsid w:val="00C76025"/>
    <w:rsid w:val="00C76952"/>
    <w:rsid w:val="00C7727A"/>
    <w:rsid w:val="00C77709"/>
    <w:rsid w:val="00C80054"/>
    <w:rsid w:val="00C803BB"/>
    <w:rsid w:val="00C82F37"/>
    <w:rsid w:val="00C84033"/>
    <w:rsid w:val="00C84545"/>
    <w:rsid w:val="00C846DA"/>
    <w:rsid w:val="00C84900"/>
    <w:rsid w:val="00C85C2C"/>
    <w:rsid w:val="00C86B57"/>
    <w:rsid w:val="00C87BC8"/>
    <w:rsid w:val="00C90CC2"/>
    <w:rsid w:val="00C91803"/>
    <w:rsid w:val="00C91B54"/>
    <w:rsid w:val="00C928CD"/>
    <w:rsid w:val="00C92A16"/>
    <w:rsid w:val="00C92CD8"/>
    <w:rsid w:val="00C93598"/>
    <w:rsid w:val="00C937B9"/>
    <w:rsid w:val="00C9400D"/>
    <w:rsid w:val="00C94366"/>
    <w:rsid w:val="00C947B8"/>
    <w:rsid w:val="00C96BB8"/>
    <w:rsid w:val="00C9753A"/>
    <w:rsid w:val="00CA022A"/>
    <w:rsid w:val="00CA0577"/>
    <w:rsid w:val="00CA069F"/>
    <w:rsid w:val="00CA09AA"/>
    <w:rsid w:val="00CA15FD"/>
    <w:rsid w:val="00CA16EE"/>
    <w:rsid w:val="00CA3B82"/>
    <w:rsid w:val="00CA54C9"/>
    <w:rsid w:val="00CA648C"/>
    <w:rsid w:val="00CA7BA9"/>
    <w:rsid w:val="00CB0833"/>
    <w:rsid w:val="00CB10A8"/>
    <w:rsid w:val="00CB1D46"/>
    <w:rsid w:val="00CB265C"/>
    <w:rsid w:val="00CB38A7"/>
    <w:rsid w:val="00CB4106"/>
    <w:rsid w:val="00CB429A"/>
    <w:rsid w:val="00CB5D0B"/>
    <w:rsid w:val="00CB7064"/>
    <w:rsid w:val="00CB78C6"/>
    <w:rsid w:val="00CB7B64"/>
    <w:rsid w:val="00CB7BFA"/>
    <w:rsid w:val="00CC0122"/>
    <w:rsid w:val="00CC0C62"/>
    <w:rsid w:val="00CC16AF"/>
    <w:rsid w:val="00CC1888"/>
    <w:rsid w:val="00CC270C"/>
    <w:rsid w:val="00CC6A14"/>
    <w:rsid w:val="00CC761E"/>
    <w:rsid w:val="00CD05D9"/>
    <w:rsid w:val="00CD0B19"/>
    <w:rsid w:val="00CD1D0E"/>
    <w:rsid w:val="00CD25F8"/>
    <w:rsid w:val="00CD3654"/>
    <w:rsid w:val="00CD444A"/>
    <w:rsid w:val="00CD567C"/>
    <w:rsid w:val="00CD66E7"/>
    <w:rsid w:val="00CD6E0D"/>
    <w:rsid w:val="00CE0821"/>
    <w:rsid w:val="00CE0E01"/>
    <w:rsid w:val="00CE1004"/>
    <w:rsid w:val="00CE2677"/>
    <w:rsid w:val="00CE307C"/>
    <w:rsid w:val="00CE42D8"/>
    <w:rsid w:val="00CE633D"/>
    <w:rsid w:val="00CE6715"/>
    <w:rsid w:val="00CE6975"/>
    <w:rsid w:val="00CE7496"/>
    <w:rsid w:val="00CE7691"/>
    <w:rsid w:val="00CE7AB5"/>
    <w:rsid w:val="00CF07B3"/>
    <w:rsid w:val="00CF16C2"/>
    <w:rsid w:val="00CF1C5B"/>
    <w:rsid w:val="00CF220B"/>
    <w:rsid w:val="00CF2C6B"/>
    <w:rsid w:val="00CF3126"/>
    <w:rsid w:val="00CF75D3"/>
    <w:rsid w:val="00CF79F1"/>
    <w:rsid w:val="00D01546"/>
    <w:rsid w:val="00D015D4"/>
    <w:rsid w:val="00D035E9"/>
    <w:rsid w:val="00D03D1E"/>
    <w:rsid w:val="00D054BC"/>
    <w:rsid w:val="00D056C8"/>
    <w:rsid w:val="00D078B6"/>
    <w:rsid w:val="00D10083"/>
    <w:rsid w:val="00D1057A"/>
    <w:rsid w:val="00D10B53"/>
    <w:rsid w:val="00D10D19"/>
    <w:rsid w:val="00D1146A"/>
    <w:rsid w:val="00D11F74"/>
    <w:rsid w:val="00D12131"/>
    <w:rsid w:val="00D13201"/>
    <w:rsid w:val="00D13325"/>
    <w:rsid w:val="00D1358B"/>
    <w:rsid w:val="00D138D1"/>
    <w:rsid w:val="00D15582"/>
    <w:rsid w:val="00D15C3B"/>
    <w:rsid w:val="00D16FA9"/>
    <w:rsid w:val="00D17703"/>
    <w:rsid w:val="00D17E63"/>
    <w:rsid w:val="00D207E5"/>
    <w:rsid w:val="00D22566"/>
    <w:rsid w:val="00D237FF"/>
    <w:rsid w:val="00D255E4"/>
    <w:rsid w:val="00D25725"/>
    <w:rsid w:val="00D25E40"/>
    <w:rsid w:val="00D26DAD"/>
    <w:rsid w:val="00D27379"/>
    <w:rsid w:val="00D273E1"/>
    <w:rsid w:val="00D27DD4"/>
    <w:rsid w:val="00D30781"/>
    <w:rsid w:val="00D30D16"/>
    <w:rsid w:val="00D32C2D"/>
    <w:rsid w:val="00D33A99"/>
    <w:rsid w:val="00D33BDC"/>
    <w:rsid w:val="00D33C6A"/>
    <w:rsid w:val="00D34848"/>
    <w:rsid w:val="00D358D1"/>
    <w:rsid w:val="00D3773A"/>
    <w:rsid w:val="00D37788"/>
    <w:rsid w:val="00D37D4F"/>
    <w:rsid w:val="00D40075"/>
    <w:rsid w:val="00D40BCA"/>
    <w:rsid w:val="00D41F22"/>
    <w:rsid w:val="00D43A61"/>
    <w:rsid w:val="00D45DAB"/>
    <w:rsid w:val="00D468EF"/>
    <w:rsid w:val="00D46AA4"/>
    <w:rsid w:val="00D473D5"/>
    <w:rsid w:val="00D47491"/>
    <w:rsid w:val="00D50460"/>
    <w:rsid w:val="00D50BE0"/>
    <w:rsid w:val="00D50EAB"/>
    <w:rsid w:val="00D523B3"/>
    <w:rsid w:val="00D54627"/>
    <w:rsid w:val="00D54C3E"/>
    <w:rsid w:val="00D54DF0"/>
    <w:rsid w:val="00D552AB"/>
    <w:rsid w:val="00D60794"/>
    <w:rsid w:val="00D61AA0"/>
    <w:rsid w:val="00D61ABD"/>
    <w:rsid w:val="00D61E80"/>
    <w:rsid w:val="00D63915"/>
    <w:rsid w:val="00D6504C"/>
    <w:rsid w:val="00D65924"/>
    <w:rsid w:val="00D663E7"/>
    <w:rsid w:val="00D671F2"/>
    <w:rsid w:val="00D67F71"/>
    <w:rsid w:val="00D70293"/>
    <w:rsid w:val="00D71E34"/>
    <w:rsid w:val="00D7287D"/>
    <w:rsid w:val="00D7332C"/>
    <w:rsid w:val="00D74DBE"/>
    <w:rsid w:val="00D751CA"/>
    <w:rsid w:val="00D7530D"/>
    <w:rsid w:val="00D75E8D"/>
    <w:rsid w:val="00D77745"/>
    <w:rsid w:val="00D80DF5"/>
    <w:rsid w:val="00D8100D"/>
    <w:rsid w:val="00D813AE"/>
    <w:rsid w:val="00D82689"/>
    <w:rsid w:val="00D83572"/>
    <w:rsid w:val="00D85333"/>
    <w:rsid w:val="00D86D94"/>
    <w:rsid w:val="00D872BE"/>
    <w:rsid w:val="00D87356"/>
    <w:rsid w:val="00D9100F"/>
    <w:rsid w:val="00D91586"/>
    <w:rsid w:val="00D92BFC"/>
    <w:rsid w:val="00D931B2"/>
    <w:rsid w:val="00D933AC"/>
    <w:rsid w:val="00D95D5B"/>
    <w:rsid w:val="00D9640C"/>
    <w:rsid w:val="00D966C5"/>
    <w:rsid w:val="00D97248"/>
    <w:rsid w:val="00DA2809"/>
    <w:rsid w:val="00DA3423"/>
    <w:rsid w:val="00DA3BAA"/>
    <w:rsid w:val="00DA3DD3"/>
    <w:rsid w:val="00DA4701"/>
    <w:rsid w:val="00DA5AED"/>
    <w:rsid w:val="00DA6447"/>
    <w:rsid w:val="00DB1E7D"/>
    <w:rsid w:val="00DB29E0"/>
    <w:rsid w:val="00DB2A25"/>
    <w:rsid w:val="00DB39DE"/>
    <w:rsid w:val="00DB73B7"/>
    <w:rsid w:val="00DC055A"/>
    <w:rsid w:val="00DC0C90"/>
    <w:rsid w:val="00DC1941"/>
    <w:rsid w:val="00DC237F"/>
    <w:rsid w:val="00DC2812"/>
    <w:rsid w:val="00DC2DFE"/>
    <w:rsid w:val="00DC3C4F"/>
    <w:rsid w:val="00DC3CB7"/>
    <w:rsid w:val="00DC4090"/>
    <w:rsid w:val="00DC4269"/>
    <w:rsid w:val="00DC486B"/>
    <w:rsid w:val="00DC52F4"/>
    <w:rsid w:val="00DC53EB"/>
    <w:rsid w:val="00DC632E"/>
    <w:rsid w:val="00DC64A4"/>
    <w:rsid w:val="00DC6F9E"/>
    <w:rsid w:val="00DD206A"/>
    <w:rsid w:val="00DD2FBD"/>
    <w:rsid w:val="00DD3682"/>
    <w:rsid w:val="00DD41D0"/>
    <w:rsid w:val="00DD4224"/>
    <w:rsid w:val="00DD4CA0"/>
    <w:rsid w:val="00DD59AF"/>
    <w:rsid w:val="00DD6163"/>
    <w:rsid w:val="00DD637B"/>
    <w:rsid w:val="00DD64BB"/>
    <w:rsid w:val="00DD6D1F"/>
    <w:rsid w:val="00DE079A"/>
    <w:rsid w:val="00DE0928"/>
    <w:rsid w:val="00DE1E9C"/>
    <w:rsid w:val="00DE1FA1"/>
    <w:rsid w:val="00DE318D"/>
    <w:rsid w:val="00DE4387"/>
    <w:rsid w:val="00DE4BDA"/>
    <w:rsid w:val="00DE4FF7"/>
    <w:rsid w:val="00DE575F"/>
    <w:rsid w:val="00DE6FD6"/>
    <w:rsid w:val="00DE737D"/>
    <w:rsid w:val="00DF023C"/>
    <w:rsid w:val="00DF1837"/>
    <w:rsid w:val="00DF2F82"/>
    <w:rsid w:val="00DF322D"/>
    <w:rsid w:val="00DF3365"/>
    <w:rsid w:val="00DF36FE"/>
    <w:rsid w:val="00DF3D68"/>
    <w:rsid w:val="00DF4193"/>
    <w:rsid w:val="00DF4C68"/>
    <w:rsid w:val="00DF5EA8"/>
    <w:rsid w:val="00DF64A8"/>
    <w:rsid w:val="00E0023D"/>
    <w:rsid w:val="00E0128A"/>
    <w:rsid w:val="00E01DEE"/>
    <w:rsid w:val="00E0420F"/>
    <w:rsid w:val="00E049FE"/>
    <w:rsid w:val="00E0625B"/>
    <w:rsid w:val="00E115BF"/>
    <w:rsid w:val="00E11986"/>
    <w:rsid w:val="00E13E70"/>
    <w:rsid w:val="00E1620C"/>
    <w:rsid w:val="00E16597"/>
    <w:rsid w:val="00E17F20"/>
    <w:rsid w:val="00E20C58"/>
    <w:rsid w:val="00E217ED"/>
    <w:rsid w:val="00E2238E"/>
    <w:rsid w:val="00E22691"/>
    <w:rsid w:val="00E248A8"/>
    <w:rsid w:val="00E2571A"/>
    <w:rsid w:val="00E2738B"/>
    <w:rsid w:val="00E277CA"/>
    <w:rsid w:val="00E27E43"/>
    <w:rsid w:val="00E311F6"/>
    <w:rsid w:val="00E3124C"/>
    <w:rsid w:val="00E339AC"/>
    <w:rsid w:val="00E33F9D"/>
    <w:rsid w:val="00E34A5F"/>
    <w:rsid w:val="00E34B99"/>
    <w:rsid w:val="00E34C5C"/>
    <w:rsid w:val="00E356F9"/>
    <w:rsid w:val="00E35BBB"/>
    <w:rsid w:val="00E36426"/>
    <w:rsid w:val="00E367A7"/>
    <w:rsid w:val="00E36967"/>
    <w:rsid w:val="00E36E56"/>
    <w:rsid w:val="00E37201"/>
    <w:rsid w:val="00E377D6"/>
    <w:rsid w:val="00E409A5"/>
    <w:rsid w:val="00E43A6E"/>
    <w:rsid w:val="00E43F9D"/>
    <w:rsid w:val="00E44B4D"/>
    <w:rsid w:val="00E456E5"/>
    <w:rsid w:val="00E458B8"/>
    <w:rsid w:val="00E4694A"/>
    <w:rsid w:val="00E46E5C"/>
    <w:rsid w:val="00E478A7"/>
    <w:rsid w:val="00E51DF0"/>
    <w:rsid w:val="00E520D4"/>
    <w:rsid w:val="00E52DA5"/>
    <w:rsid w:val="00E53C36"/>
    <w:rsid w:val="00E5451E"/>
    <w:rsid w:val="00E545D3"/>
    <w:rsid w:val="00E54709"/>
    <w:rsid w:val="00E54840"/>
    <w:rsid w:val="00E5513A"/>
    <w:rsid w:val="00E555C1"/>
    <w:rsid w:val="00E55A1C"/>
    <w:rsid w:val="00E601E1"/>
    <w:rsid w:val="00E60CFA"/>
    <w:rsid w:val="00E615DB"/>
    <w:rsid w:val="00E622E2"/>
    <w:rsid w:val="00E627E1"/>
    <w:rsid w:val="00E63261"/>
    <w:rsid w:val="00E63A33"/>
    <w:rsid w:val="00E64001"/>
    <w:rsid w:val="00E64002"/>
    <w:rsid w:val="00E64F9C"/>
    <w:rsid w:val="00E66A4E"/>
    <w:rsid w:val="00E67709"/>
    <w:rsid w:val="00E728A9"/>
    <w:rsid w:val="00E72937"/>
    <w:rsid w:val="00E743BD"/>
    <w:rsid w:val="00E75713"/>
    <w:rsid w:val="00E75B86"/>
    <w:rsid w:val="00E76584"/>
    <w:rsid w:val="00E76FF9"/>
    <w:rsid w:val="00E7752E"/>
    <w:rsid w:val="00E807AF"/>
    <w:rsid w:val="00E80BF8"/>
    <w:rsid w:val="00E81BE3"/>
    <w:rsid w:val="00E81C2D"/>
    <w:rsid w:val="00E824E0"/>
    <w:rsid w:val="00E82656"/>
    <w:rsid w:val="00E877D1"/>
    <w:rsid w:val="00E8787B"/>
    <w:rsid w:val="00E90FE6"/>
    <w:rsid w:val="00E910CB"/>
    <w:rsid w:val="00E9172E"/>
    <w:rsid w:val="00E92B99"/>
    <w:rsid w:val="00E93087"/>
    <w:rsid w:val="00E94329"/>
    <w:rsid w:val="00E95043"/>
    <w:rsid w:val="00E9513C"/>
    <w:rsid w:val="00E97213"/>
    <w:rsid w:val="00E97A43"/>
    <w:rsid w:val="00E97A6D"/>
    <w:rsid w:val="00EA0178"/>
    <w:rsid w:val="00EA05CC"/>
    <w:rsid w:val="00EA0C8D"/>
    <w:rsid w:val="00EA2104"/>
    <w:rsid w:val="00EA3C4A"/>
    <w:rsid w:val="00EA57C5"/>
    <w:rsid w:val="00EB023A"/>
    <w:rsid w:val="00EB04F6"/>
    <w:rsid w:val="00EB41B9"/>
    <w:rsid w:val="00EB5462"/>
    <w:rsid w:val="00EB5568"/>
    <w:rsid w:val="00EB5854"/>
    <w:rsid w:val="00EB5950"/>
    <w:rsid w:val="00EB5CF4"/>
    <w:rsid w:val="00EB6EE2"/>
    <w:rsid w:val="00EB6F80"/>
    <w:rsid w:val="00EB70C9"/>
    <w:rsid w:val="00EB7E76"/>
    <w:rsid w:val="00EC02DE"/>
    <w:rsid w:val="00EC20E0"/>
    <w:rsid w:val="00EC212C"/>
    <w:rsid w:val="00EC2B26"/>
    <w:rsid w:val="00EC30AE"/>
    <w:rsid w:val="00EC385A"/>
    <w:rsid w:val="00EC4204"/>
    <w:rsid w:val="00EC56AA"/>
    <w:rsid w:val="00EC598C"/>
    <w:rsid w:val="00EC5CEC"/>
    <w:rsid w:val="00EC5DDB"/>
    <w:rsid w:val="00EC601C"/>
    <w:rsid w:val="00EC71AD"/>
    <w:rsid w:val="00ED05B6"/>
    <w:rsid w:val="00ED0616"/>
    <w:rsid w:val="00ED0A17"/>
    <w:rsid w:val="00ED18C3"/>
    <w:rsid w:val="00ED36A1"/>
    <w:rsid w:val="00ED372E"/>
    <w:rsid w:val="00ED4260"/>
    <w:rsid w:val="00ED58A2"/>
    <w:rsid w:val="00ED5B54"/>
    <w:rsid w:val="00EE108A"/>
    <w:rsid w:val="00EE1C64"/>
    <w:rsid w:val="00EE5BAF"/>
    <w:rsid w:val="00EE6A5B"/>
    <w:rsid w:val="00EE75A8"/>
    <w:rsid w:val="00EF0314"/>
    <w:rsid w:val="00EF0CDA"/>
    <w:rsid w:val="00EF17BF"/>
    <w:rsid w:val="00EF1E55"/>
    <w:rsid w:val="00EF2140"/>
    <w:rsid w:val="00EF28B7"/>
    <w:rsid w:val="00EF426C"/>
    <w:rsid w:val="00EF4A2D"/>
    <w:rsid w:val="00EF6425"/>
    <w:rsid w:val="00EF67E1"/>
    <w:rsid w:val="00EF7F02"/>
    <w:rsid w:val="00F00F26"/>
    <w:rsid w:val="00F04DBB"/>
    <w:rsid w:val="00F07A35"/>
    <w:rsid w:val="00F07F07"/>
    <w:rsid w:val="00F1066B"/>
    <w:rsid w:val="00F107DB"/>
    <w:rsid w:val="00F1087A"/>
    <w:rsid w:val="00F11C4D"/>
    <w:rsid w:val="00F135EC"/>
    <w:rsid w:val="00F13969"/>
    <w:rsid w:val="00F14F81"/>
    <w:rsid w:val="00F154C6"/>
    <w:rsid w:val="00F15557"/>
    <w:rsid w:val="00F1696E"/>
    <w:rsid w:val="00F244C4"/>
    <w:rsid w:val="00F24B41"/>
    <w:rsid w:val="00F259A1"/>
    <w:rsid w:val="00F26053"/>
    <w:rsid w:val="00F26182"/>
    <w:rsid w:val="00F2675E"/>
    <w:rsid w:val="00F268B7"/>
    <w:rsid w:val="00F26A63"/>
    <w:rsid w:val="00F27B4C"/>
    <w:rsid w:val="00F3192A"/>
    <w:rsid w:val="00F31DA6"/>
    <w:rsid w:val="00F3221F"/>
    <w:rsid w:val="00F32592"/>
    <w:rsid w:val="00F326FE"/>
    <w:rsid w:val="00F32880"/>
    <w:rsid w:val="00F32F4B"/>
    <w:rsid w:val="00F33BC4"/>
    <w:rsid w:val="00F34315"/>
    <w:rsid w:val="00F3520A"/>
    <w:rsid w:val="00F3640A"/>
    <w:rsid w:val="00F366CC"/>
    <w:rsid w:val="00F37830"/>
    <w:rsid w:val="00F37A8E"/>
    <w:rsid w:val="00F37D03"/>
    <w:rsid w:val="00F4003E"/>
    <w:rsid w:val="00F401A6"/>
    <w:rsid w:val="00F404A5"/>
    <w:rsid w:val="00F406B0"/>
    <w:rsid w:val="00F41475"/>
    <w:rsid w:val="00F42C4A"/>
    <w:rsid w:val="00F43B4F"/>
    <w:rsid w:val="00F43E3F"/>
    <w:rsid w:val="00F44FDA"/>
    <w:rsid w:val="00F466E1"/>
    <w:rsid w:val="00F47103"/>
    <w:rsid w:val="00F4727E"/>
    <w:rsid w:val="00F50745"/>
    <w:rsid w:val="00F51C99"/>
    <w:rsid w:val="00F54C79"/>
    <w:rsid w:val="00F56351"/>
    <w:rsid w:val="00F5715C"/>
    <w:rsid w:val="00F57901"/>
    <w:rsid w:val="00F57E58"/>
    <w:rsid w:val="00F607CB"/>
    <w:rsid w:val="00F64C08"/>
    <w:rsid w:val="00F655A5"/>
    <w:rsid w:val="00F67228"/>
    <w:rsid w:val="00F6732C"/>
    <w:rsid w:val="00F70E33"/>
    <w:rsid w:val="00F7165F"/>
    <w:rsid w:val="00F71BE9"/>
    <w:rsid w:val="00F72573"/>
    <w:rsid w:val="00F72B7B"/>
    <w:rsid w:val="00F73BF5"/>
    <w:rsid w:val="00F73F46"/>
    <w:rsid w:val="00F747DB"/>
    <w:rsid w:val="00F75168"/>
    <w:rsid w:val="00F76F92"/>
    <w:rsid w:val="00F77039"/>
    <w:rsid w:val="00F774B4"/>
    <w:rsid w:val="00F77B9B"/>
    <w:rsid w:val="00F805B4"/>
    <w:rsid w:val="00F80B94"/>
    <w:rsid w:val="00F8124C"/>
    <w:rsid w:val="00F8146F"/>
    <w:rsid w:val="00F82492"/>
    <w:rsid w:val="00F82A9E"/>
    <w:rsid w:val="00F83DDD"/>
    <w:rsid w:val="00F84978"/>
    <w:rsid w:val="00F8500B"/>
    <w:rsid w:val="00F8508F"/>
    <w:rsid w:val="00F861EA"/>
    <w:rsid w:val="00F86C76"/>
    <w:rsid w:val="00F8797A"/>
    <w:rsid w:val="00F9015D"/>
    <w:rsid w:val="00F916B3"/>
    <w:rsid w:val="00F919DA"/>
    <w:rsid w:val="00F919EC"/>
    <w:rsid w:val="00F93524"/>
    <w:rsid w:val="00F935E3"/>
    <w:rsid w:val="00F93B6F"/>
    <w:rsid w:val="00F94397"/>
    <w:rsid w:val="00F94956"/>
    <w:rsid w:val="00F94E73"/>
    <w:rsid w:val="00F952CA"/>
    <w:rsid w:val="00F95717"/>
    <w:rsid w:val="00F958C0"/>
    <w:rsid w:val="00F95DA5"/>
    <w:rsid w:val="00FA08B5"/>
    <w:rsid w:val="00FA090F"/>
    <w:rsid w:val="00FA2891"/>
    <w:rsid w:val="00FA3CCE"/>
    <w:rsid w:val="00FA6824"/>
    <w:rsid w:val="00FB06EA"/>
    <w:rsid w:val="00FB0F11"/>
    <w:rsid w:val="00FB1F3F"/>
    <w:rsid w:val="00FB2709"/>
    <w:rsid w:val="00FB2EE9"/>
    <w:rsid w:val="00FB3750"/>
    <w:rsid w:val="00FB5BB4"/>
    <w:rsid w:val="00FB6F3E"/>
    <w:rsid w:val="00FB7406"/>
    <w:rsid w:val="00FC0197"/>
    <w:rsid w:val="00FC14AF"/>
    <w:rsid w:val="00FC2405"/>
    <w:rsid w:val="00FC3D2B"/>
    <w:rsid w:val="00FC7F08"/>
    <w:rsid w:val="00FD0440"/>
    <w:rsid w:val="00FD1B4E"/>
    <w:rsid w:val="00FD2514"/>
    <w:rsid w:val="00FD2951"/>
    <w:rsid w:val="00FD2B06"/>
    <w:rsid w:val="00FD332A"/>
    <w:rsid w:val="00FD5243"/>
    <w:rsid w:val="00FD7D55"/>
    <w:rsid w:val="00FE0C97"/>
    <w:rsid w:val="00FE1B16"/>
    <w:rsid w:val="00FE1EBF"/>
    <w:rsid w:val="00FE26E7"/>
    <w:rsid w:val="00FE2DAC"/>
    <w:rsid w:val="00FE3129"/>
    <w:rsid w:val="00FE4FCB"/>
    <w:rsid w:val="00FE5A0F"/>
    <w:rsid w:val="00FE6494"/>
    <w:rsid w:val="00FE7CD9"/>
    <w:rsid w:val="00FF1232"/>
    <w:rsid w:val="00FF1F85"/>
    <w:rsid w:val="00FF3C37"/>
    <w:rsid w:val="00FF489A"/>
    <w:rsid w:val="00FF5864"/>
    <w:rsid w:val="00FF65AC"/>
    <w:rsid w:val="00FF6A50"/>
    <w:rsid w:val="00FF7F9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76923c"/>
    </o:shapedefaults>
    <o:shapelayout v:ext="edit">
      <o:idmap v:ext="edit" data="2"/>
    </o:shapelayout>
  </w:shapeDefaults>
  <w:decimalSymbol w:val=","/>
  <w:listSeparator w:val=";"/>
  <w14:docId w14:val="4BDBE379"/>
  <w15:docId w15:val="{07ED0261-FAAE-452B-9E86-CE912CD63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qFormat="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_Normalny;KP Normalny"/>
    <w:qFormat/>
    <w:rsid w:val="00A5669E"/>
    <w:pPr>
      <w:spacing w:line="320" w:lineRule="exact"/>
      <w:ind w:left="284" w:firstLine="709"/>
      <w:jc w:val="both"/>
    </w:pPr>
    <w:rPr>
      <w:rFonts w:ascii="Verdana" w:hAnsi="Verdana" w:cs="Arial"/>
      <w:color w:val="002060"/>
      <w:szCs w:val="24"/>
    </w:rPr>
  </w:style>
  <w:style w:type="paragraph" w:styleId="Nagwek1">
    <w:name w:val="heading 1"/>
    <w:basedOn w:val="Normalny"/>
    <w:next w:val="Normalny"/>
    <w:link w:val="Nagwek1Znak"/>
    <w:qFormat/>
    <w:rsid w:val="00744052"/>
    <w:pPr>
      <w:keepNext/>
      <w:widowControl w:val="0"/>
      <w:ind w:left="2127" w:right="-58" w:hanging="2127"/>
      <w:jc w:val="center"/>
      <w:outlineLvl w:val="0"/>
    </w:pPr>
    <w:rPr>
      <w:rFonts w:ascii="Arial Narrow" w:hAnsi="Arial Narrow"/>
      <w:b/>
      <w:smallCaps/>
      <w:sz w:val="28"/>
      <w:szCs w:val="20"/>
    </w:rPr>
  </w:style>
  <w:style w:type="paragraph" w:styleId="Nagwek2">
    <w:name w:val="heading 2"/>
    <w:aliases w:val="Title 2"/>
    <w:basedOn w:val="Normalny"/>
    <w:next w:val="Normalny"/>
    <w:link w:val="Nagwek2Znak"/>
    <w:qFormat/>
    <w:rsid w:val="00744052"/>
    <w:pPr>
      <w:keepNext/>
      <w:tabs>
        <w:tab w:val="left" w:pos="9072"/>
      </w:tabs>
      <w:ind w:left="2268" w:hanging="1701"/>
      <w:outlineLvl w:val="1"/>
    </w:pPr>
    <w:rPr>
      <w:rFonts w:ascii="Arial Narrow" w:hAnsi="Arial Narrow"/>
      <w:b/>
      <w:caps/>
      <w:szCs w:val="20"/>
    </w:rPr>
  </w:style>
  <w:style w:type="paragraph" w:styleId="Nagwek3">
    <w:name w:val="heading 3"/>
    <w:basedOn w:val="Normalny"/>
    <w:next w:val="Normalny"/>
    <w:link w:val="Nagwek3Znak1"/>
    <w:qFormat/>
    <w:rsid w:val="00744052"/>
    <w:pPr>
      <w:keepNext/>
      <w:spacing w:before="240" w:after="60"/>
      <w:outlineLvl w:val="2"/>
    </w:pPr>
    <w:rPr>
      <w:rFonts w:ascii="Arial" w:hAnsi="Arial"/>
      <w:b/>
      <w:bCs/>
      <w:sz w:val="26"/>
      <w:szCs w:val="26"/>
    </w:rPr>
  </w:style>
  <w:style w:type="paragraph" w:styleId="Nagwek4">
    <w:name w:val="heading 4"/>
    <w:basedOn w:val="Normalny"/>
    <w:next w:val="Normalny"/>
    <w:link w:val="Nagwek4Znak"/>
    <w:qFormat/>
    <w:rsid w:val="00415E43"/>
    <w:pPr>
      <w:keepNext/>
      <w:spacing w:before="240" w:after="60"/>
      <w:jc w:val="center"/>
      <w:outlineLvl w:val="3"/>
    </w:pPr>
    <w:rPr>
      <w:b/>
      <w:bCs/>
      <w:sz w:val="28"/>
      <w:szCs w:val="28"/>
    </w:rPr>
  </w:style>
  <w:style w:type="paragraph" w:styleId="Nagwek5">
    <w:name w:val="heading 5"/>
    <w:basedOn w:val="Normalny"/>
    <w:next w:val="Normalny"/>
    <w:link w:val="Nagwek5Znak"/>
    <w:qFormat/>
    <w:rsid w:val="003452F7"/>
    <w:pPr>
      <w:spacing w:before="240" w:after="60"/>
      <w:outlineLvl w:val="4"/>
    </w:pPr>
    <w:rPr>
      <w:b/>
      <w:bCs/>
      <w:i/>
      <w:iCs/>
      <w:sz w:val="26"/>
      <w:szCs w:val="26"/>
      <w:lang w:eastAsia="en-US"/>
    </w:rPr>
  </w:style>
  <w:style w:type="paragraph" w:styleId="Nagwek6">
    <w:name w:val="heading 6"/>
    <w:basedOn w:val="Normalny"/>
    <w:next w:val="Normalny"/>
    <w:link w:val="Nagwek6Znak"/>
    <w:qFormat/>
    <w:rsid w:val="00744052"/>
    <w:pPr>
      <w:spacing w:before="240" w:after="60"/>
      <w:outlineLvl w:val="5"/>
    </w:pPr>
    <w:rPr>
      <w:b/>
      <w:bCs/>
      <w:szCs w:val="22"/>
    </w:rPr>
  </w:style>
  <w:style w:type="paragraph" w:styleId="Nagwek7">
    <w:name w:val="heading 7"/>
    <w:basedOn w:val="Normalny"/>
    <w:next w:val="Normalny"/>
    <w:link w:val="Nagwek7Znak"/>
    <w:qFormat/>
    <w:rsid w:val="00581EDB"/>
    <w:pPr>
      <w:spacing w:before="240" w:after="60"/>
      <w:outlineLvl w:val="6"/>
    </w:pPr>
  </w:style>
  <w:style w:type="paragraph" w:styleId="Nagwek8">
    <w:name w:val="heading 8"/>
    <w:basedOn w:val="Normalny"/>
    <w:next w:val="Normalny"/>
    <w:link w:val="Nagwek8Znak"/>
    <w:qFormat/>
    <w:rsid w:val="00B504CE"/>
    <w:pPr>
      <w:keepNext/>
      <w:spacing w:line="360" w:lineRule="auto"/>
      <w:jc w:val="center"/>
      <w:outlineLvl w:val="7"/>
    </w:pPr>
    <w:rPr>
      <w:b/>
      <w:sz w:val="44"/>
      <w:szCs w:val="20"/>
    </w:rPr>
  </w:style>
  <w:style w:type="paragraph" w:styleId="Nagwek9">
    <w:name w:val="heading 9"/>
    <w:basedOn w:val="Normalny"/>
    <w:next w:val="Normalny"/>
    <w:link w:val="Nagwek9Znak"/>
    <w:qFormat/>
    <w:rsid w:val="00254E8B"/>
    <w:pPr>
      <w:spacing w:before="240" w:after="60" w:line="360" w:lineRule="auto"/>
      <w:outlineLvl w:val="8"/>
    </w:pPr>
    <w:rPr>
      <w:rFonts w:ascii="Arial" w:hAnsi="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C4204"/>
    <w:rPr>
      <w:rFonts w:ascii="Arial Narrow" w:hAnsi="Arial Narrow"/>
      <w:b/>
      <w:smallCaps/>
      <w:sz w:val="28"/>
    </w:rPr>
  </w:style>
  <w:style w:type="character" w:customStyle="1" w:styleId="Nagwek2Znak">
    <w:name w:val="Nagłówek 2 Znak"/>
    <w:aliases w:val="Title 2 Znak"/>
    <w:basedOn w:val="Domylnaczcionkaakapitu"/>
    <w:link w:val="Nagwek2"/>
    <w:rsid w:val="00254E8B"/>
    <w:rPr>
      <w:rFonts w:ascii="Arial Narrow" w:hAnsi="Arial Narrow"/>
      <w:b/>
      <w:caps/>
      <w:lang w:val="pl-PL" w:eastAsia="pl-PL" w:bidi="ar-SA"/>
    </w:rPr>
  </w:style>
  <w:style w:type="character" w:customStyle="1" w:styleId="Nagwek3Znak1">
    <w:name w:val="Nagłówek 3 Znak1"/>
    <w:basedOn w:val="Domylnaczcionkaakapitu"/>
    <w:link w:val="Nagwek3"/>
    <w:rsid w:val="00EC4204"/>
    <w:rPr>
      <w:rFonts w:ascii="Arial" w:hAnsi="Arial" w:cs="Arial"/>
      <w:b/>
      <w:bCs/>
      <w:sz w:val="26"/>
      <w:szCs w:val="26"/>
    </w:rPr>
  </w:style>
  <w:style w:type="character" w:customStyle="1" w:styleId="Nagwek4Znak">
    <w:name w:val="Nagłówek 4 Znak"/>
    <w:basedOn w:val="Domylnaczcionkaakapitu"/>
    <w:link w:val="Nagwek4"/>
    <w:rsid w:val="00415E43"/>
    <w:rPr>
      <w:rFonts w:ascii="Verdana" w:hAnsi="Verdana" w:cs="Arial"/>
      <w:b/>
      <w:bCs/>
      <w:color w:val="002060"/>
      <w:sz w:val="28"/>
      <w:szCs w:val="28"/>
    </w:rPr>
  </w:style>
  <w:style w:type="character" w:customStyle="1" w:styleId="Nagwek5Znak">
    <w:name w:val="Nagłówek 5 Znak"/>
    <w:basedOn w:val="Domylnaczcionkaakapitu"/>
    <w:link w:val="Nagwek5"/>
    <w:rsid w:val="00EC4204"/>
    <w:rPr>
      <w:b/>
      <w:bCs/>
      <w:i/>
      <w:iCs/>
      <w:sz w:val="26"/>
      <w:szCs w:val="26"/>
      <w:lang w:eastAsia="en-US"/>
    </w:rPr>
  </w:style>
  <w:style w:type="character" w:customStyle="1" w:styleId="Nagwek6Znak">
    <w:name w:val="Nagłówek 6 Znak"/>
    <w:basedOn w:val="Domylnaczcionkaakapitu"/>
    <w:link w:val="Nagwek6"/>
    <w:rsid w:val="00EC4204"/>
    <w:rPr>
      <w:b/>
      <w:bCs/>
      <w:sz w:val="22"/>
      <w:szCs w:val="22"/>
    </w:rPr>
  </w:style>
  <w:style w:type="character" w:customStyle="1" w:styleId="Nagwek7Znak">
    <w:name w:val="Nagłówek 7 Znak"/>
    <w:basedOn w:val="Domylnaczcionkaakapitu"/>
    <w:link w:val="Nagwek7"/>
    <w:rsid w:val="00EC4204"/>
    <w:rPr>
      <w:sz w:val="24"/>
      <w:szCs w:val="24"/>
    </w:rPr>
  </w:style>
  <w:style w:type="character" w:customStyle="1" w:styleId="Nagwek8Znak">
    <w:name w:val="Nagłówek 8 Znak"/>
    <w:basedOn w:val="Domylnaczcionkaakapitu"/>
    <w:link w:val="Nagwek8"/>
    <w:rsid w:val="00B504CE"/>
    <w:rPr>
      <w:rFonts w:ascii="Verdana" w:hAnsi="Verdana" w:cs="Arial"/>
      <w:b/>
      <w:color w:val="000000"/>
      <w:sz w:val="44"/>
    </w:rPr>
  </w:style>
  <w:style w:type="character" w:customStyle="1" w:styleId="Nagwek9Znak">
    <w:name w:val="Nagłówek 9 Znak"/>
    <w:basedOn w:val="Domylnaczcionkaakapitu"/>
    <w:link w:val="Nagwek9"/>
    <w:rsid w:val="00EC4204"/>
    <w:rPr>
      <w:rFonts w:ascii="Arial" w:hAnsi="Arial" w:cs="Arial"/>
      <w:sz w:val="22"/>
      <w:szCs w:val="22"/>
    </w:rPr>
  </w:style>
  <w:style w:type="paragraph" w:styleId="Nagwek">
    <w:name w:val="header"/>
    <w:basedOn w:val="Normalny"/>
    <w:link w:val="NagwekZnak"/>
    <w:rsid w:val="00744052"/>
    <w:pPr>
      <w:tabs>
        <w:tab w:val="center" w:pos="4536"/>
        <w:tab w:val="right" w:pos="9072"/>
      </w:tabs>
    </w:pPr>
  </w:style>
  <w:style w:type="character" w:customStyle="1" w:styleId="NagwekZnak">
    <w:name w:val="Nagłówek Znak"/>
    <w:basedOn w:val="Domylnaczcionkaakapitu"/>
    <w:link w:val="Nagwek"/>
    <w:rsid w:val="00254E8B"/>
    <w:rPr>
      <w:sz w:val="24"/>
      <w:szCs w:val="24"/>
      <w:lang w:val="pl-PL" w:eastAsia="pl-PL" w:bidi="ar-SA"/>
    </w:rPr>
  </w:style>
  <w:style w:type="paragraph" w:styleId="Stopka">
    <w:name w:val="footer"/>
    <w:basedOn w:val="Normalny"/>
    <w:link w:val="StopkaZnak"/>
    <w:rsid w:val="00744052"/>
    <w:pPr>
      <w:tabs>
        <w:tab w:val="center" w:pos="4536"/>
        <w:tab w:val="right" w:pos="9072"/>
      </w:tabs>
    </w:pPr>
  </w:style>
  <w:style w:type="character" w:customStyle="1" w:styleId="StopkaZnak">
    <w:name w:val="Stopka Znak"/>
    <w:basedOn w:val="Domylnaczcionkaakapitu"/>
    <w:link w:val="Stopka"/>
    <w:uiPriority w:val="99"/>
    <w:rsid w:val="00EC4204"/>
    <w:rPr>
      <w:sz w:val="24"/>
      <w:szCs w:val="24"/>
    </w:rPr>
  </w:style>
  <w:style w:type="character" w:styleId="Numerstrony">
    <w:name w:val="page number"/>
    <w:basedOn w:val="Domylnaczcionkaakapitu"/>
    <w:rsid w:val="00744052"/>
  </w:style>
  <w:style w:type="paragraph" w:styleId="Tekstpodstawowywcity2">
    <w:name w:val="Body Text Indent 2"/>
    <w:basedOn w:val="Normalny"/>
    <w:link w:val="Tekstpodstawowywcity2Znak"/>
    <w:rsid w:val="00744052"/>
    <w:pPr>
      <w:spacing w:line="288" w:lineRule="auto"/>
    </w:pPr>
    <w:rPr>
      <w:szCs w:val="20"/>
    </w:rPr>
  </w:style>
  <w:style w:type="character" w:customStyle="1" w:styleId="Tekstpodstawowywcity2Znak">
    <w:name w:val="Tekst podstawowy wcięty 2 Znak"/>
    <w:basedOn w:val="Domylnaczcionkaakapitu"/>
    <w:link w:val="Tekstpodstawowywcity2"/>
    <w:rsid w:val="00EC4204"/>
    <w:rPr>
      <w:sz w:val="24"/>
    </w:rPr>
  </w:style>
  <w:style w:type="table" w:styleId="Tabela-Siatka">
    <w:name w:val="Table Grid"/>
    <w:basedOn w:val="Standardowy"/>
    <w:uiPriority w:val="59"/>
    <w:rsid w:val="003648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link w:val="TytuZnak"/>
    <w:qFormat/>
    <w:rsid w:val="00B63B20"/>
    <w:pPr>
      <w:spacing w:line="288" w:lineRule="auto"/>
      <w:jc w:val="center"/>
    </w:pPr>
    <w:rPr>
      <w:b/>
      <w:caps/>
      <w:sz w:val="44"/>
      <w:szCs w:val="44"/>
      <w:lang w:eastAsia="en-US"/>
    </w:rPr>
  </w:style>
  <w:style w:type="character" w:customStyle="1" w:styleId="TytuZnak">
    <w:name w:val="Tytuł Znak"/>
    <w:basedOn w:val="Domylnaczcionkaakapitu"/>
    <w:link w:val="Tytu"/>
    <w:rsid w:val="00B63B20"/>
    <w:rPr>
      <w:rFonts w:ascii="Verdana" w:hAnsi="Verdana"/>
      <w:b/>
      <w:caps/>
      <w:sz w:val="44"/>
      <w:szCs w:val="44"/>
      <w:lang w:eastAsia="en-US"/>
    </w:rPr>
  </w:style>
  <w:style w:type="paragraph" w:styleId="Tekstpodstawowywcity">
    <w:name w:val="Body Text Indent"/>
    <w:basedOn w:val="Normalny"/>
    <w:link w:val="TekstpodstawowywcityZnak"/>
    <w:rsid w:val="00744052"/>
    <w:pPr>
      <w:spacing w:line="288" w:lineRule="auto"/>
      <w:ind w:left="2268" w:hanging="850"/>
    </w:pPr>
    <w:rPr>
      <w:szCs w:val="20"/>
    </w:rPr>
  </w:style>
  <w:style w:type="character" w:customStyle="1" w:styleId="TekstpodstawowywcityZnak">
    <w:name w:val="Tekst podstawowy wcięty Znak"/>
    <w:basedOn w:val="Domylnaczcionkaakapitu"/>
    <w:link w:val="Tekstpodstawowywcity"/>
    <w:rsid w:val="00EC4204"/>
    <w:rPr>
      <w:sz w:val="24"/>
    </w:rPr>
  </w:style>
  <w:style w:type="paragraph" w:styleId="Tekstpodstawowywcity3">
    <w:name w:val="Body Text Indent 3"/>
    <w:basedOn w:val="Normalny"/>
    <w:link w:val="Tekstpodstawowywcity3Znak"/>
    <w:rsid w:val="00744052"/>
    <w:pPr>
      <w:spacing w:line="288" w:lineRule="auto"/>
      <w:ind w:left="1418" w:hanging="709"/>
    </w:pPr>
    <w:rPr>
      <w:szCs w:val="20"/>
    </w:rPr>
  </w:style>
  <w:style w:type="character" w:customStyle="1" w:styleId="Tekstpodstawowywcity3Znak">
    <w:name w:val="Tekst podstawowy wcięty 3 Znak"/>
    <w:basedOn w:val="Domylnaczcionkaakapitu"/>
    <w:link w:val="Tekstpodstawowywcity3"/>
    <w:rsid w:val="00EC4204"/>
    <w:rPr>
      <w:sz w:val="24"/>
    </w:rPr>
  </w:style>
  <w:style w:type="paragraph" w:styleId="NormalnyWeb">
    <w:name w:val="Normal (Web)"/>
    <w:basedOn w:val="Normalny"/>
    <w:rsid w:val="00744052"/>
    <w:pPr>
      <w:spacing w:before="100" w:beforeAutospacing="1" w:after="119"/>
    </w:pPr>
  </w:style>
  <w:style w:type="paragraph" w:styleId="Tekstdymka">
    <w:name w:val="Balloon Text"/>
    <w:basedOn w:val="Normalny"/>
    <w:link w:val="TekstdymkaZnak"/>
    <w:rsid w:val="00744052"/>
    <w:rPr>
      <w:rFonts w:ascii="Tahoma" w:hAnsi="Tahoma" w:cs="Tahoma"/>
      <w:sz w:val="16"/>
      <w:szCs w:val="16"/>
    </w:rPr>
  </w:style>
  <w:style w:type="character" w:customStyle="1" w:styleId="TekstdymkaZnak">
    <w:name w:val="Tekst dymka Znak"/>
    <w:basedOn w:val="Domylnaczcionkaakapitu"/>
    <w:link w:val="Tekstdymka"/>
    <w:rsid w:val="00EC4204"/>
    <w:rPr>
      <w:rFonts w:ascii="Tahoma" w:hAnsi="Tahoma" w:cs="Tahoma"/>
      <w:sz w:val="16"/>
      <w:szCs w:val="16"/>
    </w:rPr>
  </w:style>
  <w:style w:type="paragraph" w:styleId="Tekstpodstawowy">
    <w:name w:val="Body Text"/>
    <w:aliases w:val="a2"/>
    <w:basedOn w:val="Normalny"/>
    <w:link w:val="TekstpodstawowyZnak"/>
    <w:rsid w:val="00744052"/>
    <w:pPr>
      <w:spacing w:after="120"/>
    </w:pPr>
  </w:style>
  <w:style w:type="character" w:customStyle="1" w:styleId="TekstpodstawowyZnak">
    <w:name w:val="Tekst podstawowy Znak"/>
    <w:aliases w:val="a2 Znak"/>
    <w:basedOn w:val="Domylnaczcionkaakapitu"/>
    <w:link w:val="Tekstpodstawowy"/>
    <w:rsid w:val="00EC4204"/>
    <w:rPr>
      <w:sz w:val="24"/>
      <w:szCs w:val="24"/>
    </w:rPr>
  </w:style>
  <w:style w:type="paragraph" w:customStyle="1" w:styleId="Zawartotabeli">
    <w:name w:val="Zawartość tabeli"/>
    <w:basedOn w:val="Normalny"/>
    <w:rsid w:val="00744052"/>
    <w:pPr>
      <w:widowControl w:val="0"/>
      <w:suppressLineNumbers/>
      <w:suppressAutoHyphens/>
    </w:pPr>
    <w:rPr>
      <w:rFonts w:eastAsia="Lucida Sans Unicode"/>
    </w:rPr>
  </w:style>
  <w:style w:type="paragraph" w:customStyle="1" w:styleId="Nagwektabeli">
    <w:name w:val="Nagłówek tabeli"/>
    <w:basedOn w:val="Zawartotabeli"/>
    <w:rsid w:val="00744052"/>
    <w:pPr>
      <w:jc w:val="center"/>
    </w:pPr>
    <w:rPr>
      <w:b/>
      <w:bCs/>
      <w:i/>
      <w:iCs/>
    </w:rPr>
  </w:style>
  <w:style w:type="paragraph" w:customStyle="1" w:styleId="Tabela">
    <w:name w:val="Tabela"/>
    <w:basedOn w:val="Normalny"/>
    <w:rsid w:val="00744052"/>
    <w:pPr>
      <w:widowControl w:val="0"/>
      <w:suppressLineNumbers/>
      <w:suppressAutoHyphens/>
      <w:spacing w:before="120" w:after="120"/>
    </w:pPr>
    <w:rPr>
      <w:rFonts w:eastAsia="Lucida Sans Unicode" w:cs="Tahoma"/>
      <w:i/>
      <w:iCs/>
      <w:szCs w:val="20"/>
    </w:rPr>
  </w:style>
  <w:style w:type="paragraph" w:customStyle="1" w:styleId="wyliczanie">
    <w:name w:val="wyliczanie"/>
    <w:basedOn w:val="Normalny"/>
    <w:rsid w:val="00744052"/>
    <w:pPr>
      <w:numPr>
        <w:numId w:val="1"/>
      </w:numPr>
      <w:spacing w:before="30" w:after="30" w:line="360" w:lineRule="auto"/>
    </w:pPr>
    <w:rPr>
      <w:rFonts w:ascii="Arial" w:hAnsi="Arial"/>
    </w:rPr>
  </w:style>
  <w:style w:type="paragraph" w:styleId="Lista">
    <w:name w:val="List"/>
    <w:basedOn w:val="Normalny"/>
    <w:rsid w:val="00744052"/>
    <w:pPr>
      <w:numPr>
        <w:numId w:val="2"/>
      </w:numPr>
      <w:tabs>
        <w:tab w:val="left" w:pos="851"/>
      </w:tabs>
      <w:autoSpaceDE w:val="0"/>
      <w:autoSpaceDN w:val="0"/>
      <w:adjustRightInd w:val="0"/>
      <w:spacing w:before="120" w:after="120"/>
    </w:pPr>
    <w:rPr>
      <w:rFonts w:ascii="Arial" w:hAnsi="Arial"/>
      <w:b/>
      <w:snapToGrid w:val="0"/>
      <w:szCs w:val="20"/>
    </w:rPr>
  </w:style>
  <w:style w:type="paragraph" w:styleId="Tekstpodstawowy3">
    <w:name w:val="Body Text 3"/>
    <w:basedOn w:val="Normalny"/>
    <w:link w:val="Tekstpodstawowy3Znak"/>
    <w:rsid w:val="00744052"/>
    <w:pPr>
      <w:spacing w:after="120"/>
    </w:pPr>
    <w:rPr>
      <w:sz w:val="16"/>
      <w:szCs w:val="16"/>
    </w:rPr>
  </w:style>
  <w:style w:type="character" w:customStyle="1" w:styleId="Tekstpodstawowy3Znak">
    <w:name w:val="Tekst podstawowy 3 Znak"/>
    <w:basedOn w:val="Domylnaczcionkaakapitu"/>
    <w:link w:val="Tekstpodstawowy3"/>
    <w:rsid w:val="00EC4204"/>
    <w:rPr>
      <w:sz w:val="16"/>
      <w:szCs w:val="16"/>
    </w:rPr>
  </w:style>
  <w:style w:type="paragraph" w:styleId="Tekstpodstawowy2">
    <w:name w:val="Body Text 2"/>
    <w:basedOn w:val="Normalny"/>
    <w:link w:val="Tekstpodstawowy2Znak"/>
    <w:rsid w:val="00744052"/>
    <w:pPr>
      <w:spacing w:after="120" w:line="480" w:lineRule="auto"/>
    </w:pPr>
  </w:style>
  <w:style w:type="character" w:customStyle="1" w:styleId="Tekstpodstawowy2Znak">
    <w:name w:val="Tekst podstawowy 2 Znak"/>
    <w:basedOn w:val="Domylnaczcionkaakapitu"/>
    <w:link w:val="Tekstpodstawowy2"/>
    <w:rsid w:val="00EC4204"/>
    <w:rPr>
      <w:sz w:val="24"/>
      <w:szCs w:val="24"/>
    </w:rPr>
  </w:style>
  <w:style w:type="paragraph" w:customStyle="1" w:styleId="Tekstpodstawowy21">
    <w:name w:val="Tekst podstawowy 21"/>
    <w:basedOn w:val="Normalny"/>
    <w:rsid w:val="00744052"/>
    <w:pPr>
      <w:tabs>
        <w:tab w:val="left" w:pos="567"/>
        <w:tab w:val="left" w:pos="851"/>
        <w:tab w:val="left" w:pos="1134"/>
        <w:tab w:val="left" w:pos="1701"/>
        <w:tab w:val="left" w:pos="2268"/>
        <w:tab w:val="left" w:pos="2835"/>
        <w:tab w:val="left" w:pos="3402"/>
      </w:tabs>
      <w:suppressAutoHyphens/>
    </w:pPr>
    <w:rPr>
      <w:szCs w:val="20"/>
      <w:lang w:eastAsia="ar-SA"/>
    </w:rPr>
  </w:style>
  <w:style w:type="paragraph" w:customStyle="1" w:styleId="Nagwek21">
    <w:name w:val="Nagłówek 21"/>
    <w:basedOn w:val="Normalny"/>
    <w:next w:val="Normalny"/>
    <w:rsid w:val="00744052"/>
    <w:pPr>
      <w:keepNext/>
      <w:tabs>
        <w:tab w:val="left" w:pos="567"/>
        <w:tab w:val="left" w:pos="851"/>
        <w:tab w:val="left" w:pos="1134"/>
        <w:tab w:val="left" w:pos="1701"/>
        <w:tab w:val="left" w:pos="2268"/>
        <w:tab w:val="left" w:pos="2835"/>
        <w:tab w:val="left" w:pos="3402"/>
      </w:tabs>
      <w:suppressAutoHyphens/>
      <w:spacing w:after="120" w:line="360" w:lineRule="auto"/>
    </w:pPr>
    <w:rPr>
      <w:szCs w:val="20"/>
      <w:lang w:eastAsia="ar-SA"/>
    </w:rPr>
  </w:style>
  <w:style w:type="paragraph" w:customStyle="1" w:styleId="OOSA2">
    <w:name w:val="OOSA2"/>
    <w:basedOn w:val="Normalny"/>
    <w:rsid w:val="00744052"/>
    <w:pPr>
      <w:spacing w:before="120" w:after="120"/>
    </w:pPr>
    <w:rPr>
      <w:rFonts w:ascii="Arial" w:hAnsi="Arial"/>
      <w:b/>
      <w:szCs w:val="20"/>
    </w:rPr>
  </w:style>
  <w:style w:type="paragraph" w:customStyle="1" w:styleId="akapit2">
    <w:name w:val="akapit2"/>
    <w:basedOn w:val="Normalny"/>
    <w:next w:val="Listanumerowana2"/>
    <w:rsid w:val="00744052"/>
    <w:pPr>
      <w:numPr>
        <w:numId w:val="3"/>
      </w:numPr>
    </w:pPr>
    <w:rPr>
      <w:b/>
      <w:szCs w:val="20"/>
    </w:rPr>
  </w:style>
  <w:style w:type="paragraph" w:styleId="Listanumerowana2">
    <w:name w:val="List Number 2"/>
    <w:basedOn w:val="Normalny"/>
    <w:rsid w:val="00744052"/>
    <w:pPr>
      <w:numPr>
        <w:numId w:val="4"/>
      </w:numPr>
    </w:pPr>
  </w:style>
  <w:style w:type="paragraph" w:customStyle="1" w:styleId="BodyText21">
    <w:name w:val="Body Text 21"/>
    <w:basedOn w:val="Normalny"/>
    <w:rsid w:val="00744052"/>
    <w:pPr>
      <w:widowControl w:val="0"/>
      <w:spacing w:line="360" w:lineRule="auto"/>
    </w:pPr>
    <w:rPr>
      <w:rFonts w:ascii="Helvetica" w:hAnsi="Helvetica"/>
      <w:szCs w:val="20"/>
    </w:rPr>
  </w:style>
  <w:style w:type="paragraph" w:customStyle="1" w:styleId="BodyText22">
    <w:name w:val="Body Text 22"/>
    <w:basedOn w:val="Normalny"/>
    <w:rsid w:val="00744052"/>
    <w:pPr>
      <w:widowControl w:val="0"/>
      <w:tabs>
        <w:tab w:val="left" w:pos="-283"/>
        <w:tab w:val="left" w:pos="1440"/>
        <w:tab w:val="left" w:pos="2126"/>
        <w:tab w:val="left" w:pos="2834"/>
        <w:tab w:val="left" w:pos="3542"/>
        <w:tab w:val="left" w:pos="4250"/>
        <w:tab w:val="left" w:pos="4958"/>
        <w:tab w:val="left" w:pos="5666"/>
        <w:tab w:val="left" w:pos="6374"/>
        <w:tab w:val="left" w:pos="7082"/>
        <w:tab w:val="left" w:pos="7790"/>
        <w:tab w:val="left" w:pos="8498"/>
        <w:tab w:val="left" w:pos="9072"/>
      </w:tabs>
      <w:suppressAutoHyphens/>
      <w:spacing w:before="120"/>
      <w:ind w:left="567" w:hanging="567"/>
    </w:pPr>
    <w:rPr>
      <w:spacing w:val="-3"/>
      <w:szCs w:val="20"/>
    </w:rPr>
  </w:style>
  <w:style w:type="paragraph" w:styleId="Tekstkomentarza">
    <w:name w:val="annotation text"/>
    <w:basedOn w:val="Normalny"/>
    <w:link w:val="TekstkomentarzaZnak"/>
    <w:semiHidden/>
    <w:rsid w:val="00744052"/>
    <w:rPr>
      <w:szCs w:val="20"/>
    </w:rPr>
  </w:style>
  <w:style w:type="character" w:customStyle="1" w:styleId="TekstkomentarzaZnak">
    <w:name w:val="Tekst komentarza Znak"/>
    <w:basedOn w:val="Domylnaczcionkaakapitu"/>
    <w:link w:val="Tekstkomentarza"/>
    <w:semiHidden/>
    <w:rsid w:val="00EC4204"/>
  </w:style>
  <w:style w:type="paragraph" w:styleId="Tekstprzypisudolnego">
    <w:name w:val="footnote text"/>
    <w:aliases w:val="Podrozdział"/>
    <w:basedOn w:val="Normalny"/>
    <w:link w:val="TekstprzypisudolnegoZnak"/>
    <w:rsid w:val="004C2900"/>
    <w:rPr>
      <w:szCs w:val="20"/>
    </w:rPr>
  </w:style>
  <w:style w:type="character" w:customStyle="1" w:styleId="TekstprzypisudolnegoZnak">
    <w:name w:val="Tekst przypisu dolnego Znak"/>
    <w:aliases w:val="Podrozdział Znak"/>
    <w:basedOn w:val="Domylnaczcionkaakapitu"/>
    <w:link w:val="Tekstprzypisudolnego"/>
    <w:rsid w:val="00EC4204"/>
  </w:style>
  <w:style w:type="character" w:styleId="Odwoanieprzypisudolnego">
    <w:name w:val="footnote reference"/>
    <w:basedOn w:val="Domylnaczcionkaakapitu"/>
    <w:rsid w:val="004C2900"/>
    <w:rPr>
      <w:vertAlign w:val="superscript"/>
    </w:rPr>
  </w:style>
  <w:style w:type="paragraph" w:customStyle="1" w:styleId="Pierwszyakapit">
    <w:name w:val="Pierwszy akapit"/>
    <w:basedOn w:val="Tekstpodstawowywcity"/>
    <w:next w:val="Tekstpodstawowy"/>
    <w:autoRedefine/>
    <w:rsid w:val="004D3884"/>
    <w:pPr>
      <w:ind w:left="0" w:firstLine="720"/>
    </w:pPr>
    <w:rPr>
      <w:rFonts w:ascii="Arial Narrow" w:hAnsi="Arial Narrow"/>
    </w:rPr>
  </w:style>
  <w:style w:type="paragraph" w:customStyle="1" w:styleId="Tekstpodstawowyobniony">
    <w:name w:val="Tekst podstawowy obniżony"/>
    <w:basedOn w:val="Tekstpodstawowy"/>
    <w:rsid w:val="003452F7"/>
    <w:pPr>
      <w:spacing w:before="120" w:after="0" w:line="360" w:lineRule="auto"/>
    </w:pPr>
    <w:rPr>
      <w:szCs w:val="20"/>
    </w:rPr>
  </w:style>
  <w:style w:type="paragraph" w:styleId="Spistreci1">
    <w:name w:val="toc 1"/>
    <w:aliases w:val="Spis treści PK"/>
    <w:basedOn w:val="Normalny"/>
    <w:next w:val="Normalny"/>
    <w:autoRedefine/>
    <w:uiPriority w:val="39"/>
    <w:qFormat/>
    <w:rsid w:val="00523911"/>
    <w:pPr>
      <w:tabs>
        <w:tab w:val="left" w:pos="720"/>
        <w:tab w:val="right" w:leader="dot" w:pos="9214"/>
      </w:tabs>
      <w:spacing w:line="360" w:lineRule="auto"/>
      <w:ind w:left="680" w:right="567" w:hanging="567"/>
    </w:pPr>
    <w:rPr>
      <w:noProof/>
      <w:szCs w:val="20"/>
    </w:rPr>
  </w:style>
  <w:style w:type="paragraph" w:styleId="Akapitzlist">
    <w:name w:val="List Paragraph"/>
    <w:basedOn w:val="Normalny"/>
    <w:link w:val="AkapitzlistZnak"/>
    <w:uiPriority w:val="34"/>
    <w:qFormat/>
    <w:rsid w:val="006D2C20"/>
    <w:pPr>
      <w:ind w:left="708"/>
    </w:pPr>
  </w:style>
  <w:style w:type="paragraph" w:customStyle="1" w:styleId="zwyklywciety">
    <w:name w:val="zwykly wciety"/>
    <w:basedOn w:val="Normalny"/>
    <w:rsid w:val="003455BD"/>
    <w:pPr>
      <w:spacing w:before="30" w:after="30" w:line="360" w:lineRule="auto"/>
      <w:ind w:firstLine="567"/>
      <w:contextualSpacing/>
    </w:pPr>
    <w:rPr>
      <w:rFonts w:ascii="Arial" w:hAnsi="Arial"/>
    </w:rPr>
  </w:style>
  <w:style w:type="paragraph" w:customStyle="1" w:styleId="WW-Tekstpodstawowywcity21">
    <w:name w:val="WW-Tekst podstawowy wcięty 21"/>
    <w:basedOn w:val="Normalny"/>
    <w:rsid w:val="003D3B7D"/>
    <w:pPr>
      <w:suppressAutoHyphens/>
      <w:spacing w:line="360" w:lineRule="auto"/>
      <w:ind w:left="555"/>
    </w:pPr>
    <w:rPr>
      <w:rFonts w:ascii="Arial" w:hAnsi="Arial"/>
      <w:szCs w:val="20"/>
    </w:rPr>
  </w:style>
  <w:style w:type="paragraph" w:styleId="Tematkomentarza">
    <w:name w:val="annotation subject"/>
    <w:basedOn w:val="Tekstkomentarza"/>
    <w:next w:val="Tekstkomentarza"/>
    <w:link w:val="TematkomentarzaZnak"/>
    <w:semiHidden/>
    <w:rsid w:val="00972E3C"/>
    <w:rPr>
      <w:b/>
      <w:bCs/>
    </w:rPr>
  </w:style>
  <w:style w:type="character" w:customStyle="1" w:styleId="TematkomentarzaZnak">
    <w:name w:val="Temat komentarza Znak"/>
    <w:basedOn w:val="TekstkomentarzaZnak"/>
    <w:link w:val="Tematkomentarza"/>
    <w:semiHidden/>
    <w:rsid w:val="00EC4204"/>
    <w:rPr>
      <w:b/>
      <w:bCs/>
    </w:rPr>
  </w:style>
  <w:style w:type="paragraph" w:styleId="Lista-kontynuacja">
    <w:name w:val="List Continue"/>
    <w:basedOn w:val="Normalny"/>
    <w:rsid w:val="00B07BD4"/>
    <w:pPr>
      <w:spacing w:after="120"/>
      <w:ind w:left="283"/>
    </w:pPr>
  </w:style>
  <w:style w:type="paragraph" w:styleId="Listapunktowana3">
    <w:name w:val="List Bullet 3"/>
    <w:basedOn w:val="Normalny"/>
    <w:autoRedefine/>
    <w:rsid w:val="00E8787B"/>
    <w:pPr>
      <w:numPr>
        <w:ilvl w:val="3"/>
        <w:numId w:val="5"/>
      </w:numPr>
      <w:autoSpaceDE w:val="0"/>
      <w:autoSpaceDN w:val="0"/>
      <w:spacing w:before="120" w:after="120" w:line="288" w:lineRule="auto"/>
    </w:pPr>
    <w:rPr>
      <w:bCs/>
    </w:rPr>
  </w:style>
  <w:style w:type="paragraph" w:styleId="Lista-kontynuacja2">
    <w:name w:val="List Continue 2"/>
    <w:basedOn w:val="Normalny"/>
    <w:rsid w:val="00F94397"/>
    <w:pPr>
      <w:spacing w:after="120"/>
      <w:ind w:left="566"/>
    </w:pPr>
  </w:style>
  <w:style w:type="paragraph" w:customStyle="1" w:styleId="Stopka1">
    <w:name w:val="Stopka1"/>
    <w:rsid w:val="00AC76FD"/>
    <w:rPr>
      <w:snapToGrid w:val="0"/>
      <w:color w:val="000000"/>
      <w:sz w:val="24"/>
    </w:rPr>
  </w:style>
  <w:style w:type="paragraph" w:styleId="Bezodstpw">
    <w:name w:val="No Spacing"/>
    <w:uiPriority w:val="1"/>
    <w:qFormat/>
    <w:rsid w:val="00DE575F"/>
    <w:rPr>
      <w:rFonts w:ascii="Calibri" w:eastAsia="Calibri" w:hAnsi="Calibri"/>
      <w:sz w:val="22"/>
      <w:szCs w:val="22"/>
      <w:lang w:eastAsia="en-US"/>
    </w:rPr>
  </w:style>
  <w:style w:type="paragraph" w:customStyle="1" w:styleId="Standard">
    <w:name w:val="Standard"/>
    <w:rsid w:val="00254E8B"/>
    <w:pPr>
      <w:autoSpaceDE w:val="0"/>
      <w:autoSpaceDN w:val="0"/>
      <w:adjustRightInd w:val="0"/>
    </w:pPr>
    <w:rPr>
      <w:szCs w:val="24"/>
    </w:rPr>
  </w:style>
  <w:style w:type="character" w:styleId="Hipercze">
    <w:name w:val="Hyperlink"/>
    <w:basedOn w:val="Domylnaczcionkaakapitu"/>
    <w:uiPriority w:val="99"/>
    <w:rsid w:val="00254E8B"/>
    <w:rPr>
      <w:color w:val="0000FF"/>
      <w:u w:val="single"/>
    </w:rPr>
  </w:style>
  <w:style w:type="paragraph" w:customStyle="1" w:styleId="3">
    <w:name w:val="3"/>
    <w:basedOn w:val="Normalny"/>
    <w:rsid w:val="00254E8B"/>
    <w:pPr>
      <w:keepNext/>
      <w:keepLines/>
      <w:widowControl w:val="0"/>
      <w:numPr>
        <w:ilvl w:val="12"/>
      </w:numPr>
      <w:spacing w:before="120" w:after="120" w:line="360" w:lineRule="auto"/>
      <w:ind w:left="993" w:hanging="993"/>
      <w:outlineLvl w:val="0"/>
    </w:pPr>
    <w:rPr>
      <w:snapToGrid w:val="0"/>
      <w:szCs w:val="20"/>
    </w:rPr>
  </w:style>
  <w:style w:type="paragraph" w:customStyle="1" w:styleId="StylWyjustowanyInterlinia15wiersza">
    <w:name w:val="Styl Wyjustowany Interlinia:  15 wiersza"/>
    <w:basedOn w:val="Normalny"/>
    <w:link w:val="StylWyjustowanyInterlinia15wierszaZnak"/>
    <w:rsid w:val="00254E8B"/>
    <w:pPr>
      <w:spacing w:before="60" w:line="360" w:lineRule="auto"/>
      <w:ind w:firstLine="284"/>
    </w:pPr>
    <w:rPr>
      <w:rFonts w:ascii="Arial" w:hAnsi="Arial"/>
      <w:szCs w:val="20"/>
    </w:rPr>
  </w:style>
  <w:style w:type="character" w:customStyle="1" w:styleId="StylWyjustowanyInterlinia15wierszaZnak">
    <w:name w:val="Styl Wyjustowany Interlinia:  15 wiersza Znak"/>
    <w:basedOn w:val="Domylnaczcionkaakapitu"/>
    <w:link w:val="StylWyjustowanyInterlinia15wiersza"/>
    <w:rsid w:val="00254E8B"/>
    <w:rPr>
      <w:rFonts w:ascii="Arial" w:hAnsi="Arial"/>
      <w:lang w:val="pl-PL" w:eastAsia="pl-PL" w:bidi="ar-SA"/>
    </w:rPr>
  </w:style>
  <w:style w:type="character" w:styleId="UyteHipercze">
    <w:name w:val="FollowedHyperlink"/>
    <w:basedOn w:val="Domylnaczcionkaakapitu"/>
    <w:rsid w:val="00254E8B"/>
    <w:rPr>
      <w:color w:val="800080"/>
      <w:u w:val="single"/>
    </w:rPr>
  </w:style>
  <w:style w:type="paragraph" w:customStyle="1" w:styleId="WW-Tekstpodstawowywcity3">
    <w:name w:val="WW-Tekst podstawowy wci?ty 3"/>
    <w:basedOn w:val="Standard"/>
    <w:rsid w:val="00254E8B"/>
    <w:pPr>
      <w:ind w:firstLine="708"/>
      <w:jc w:val="both"/>
    </w:pPr>
    <w:rPr>
      <w:rFonts w:ascii="Arial" w:hAnsi="Arial" w:cs="Arial"/>
    </w:rPr>
  </w:style>
  <w:style w:type="paragraph" w:customStyle="1" w:styleId="StylWyjustowanyPrzed6ptInterlinia15wiersza">
    <w:name w:val="Styl Wyjustowany Przed:  6 pt Interlinia:  15 wiersza"/>
    <w:basedOn w:val="Normalny"/>
    <w:rsid w:val="00B65D57"/>
    <w:pPr>
      <w:spacing w:before="120" w:line="360" w:lineRule="auto"/>
      <w:ind w:firstLine="284"/>
    </w:pPr>
    <w:rPr>
      <w:rFonts w:ascii="Arial" w:hAnsi="Arial"/>
      <w:szCs w:val="20"/>
    </w:rPr>
  </w:style>
  <w:style w:type="paragraph" w:styleId="Legenda">
    <w:name w:val="caption"/>
    <w:aliases w:val="Legenda Znak,Podpis pod rysunkiem,Nagłówek Tabeli,Nag3ówek Tabeli,Podpis pod obiektem rys,Legenda Znak Znak Znak,Legenda Znak Znak,Legenda Znak Znak Znak Znak,Legenda Znak Znak Znak Znak Znak Znak,Legenda Znak Znak Znak Znak Znak Znak Znak"/>
    <w:basedOn w:val="Normalny"/>
    <w:next w:val="Normalny"/>
    <w:link w:val="LegendaZnak1"/>
    <w:qFormat/>
    <w:rsid w:val="00581E85"/>
    <w:pPr>
      <w:spacing w:before="120"/>
    </w:pPr>
    <w:rPr>
      <w:bCs/>
      <w:szCs w:val="20"/>
    </w:rPr>
  </w:style>
  <w:style w:type="character" w:customStyle="1" w:styleId="LegendaZnak1">
    <w:name w:val="Legenda Znak1"/>
    <w:aliases w:val="Legenda Znak Znak1,Podpis pod rysunkiem Znak,Nagłówek Tabeli Znak,Nag3ówek Tabeli Znak,Podpis pod obiektem rys Znak,Legenda Znak Znak Znak Znak1,Legenda Znak Znak Znak1,Legenda Znak Znak Znak Znak Znak"/>
    <w:basedOn w:val="Domylnaczcionkaakapitu"/>
    <w:link w:val="Legenda"/>
    <w:rsid w:val="00EC4204"/>
    <w:rPr>
      <w:bCs/>
      <w:sz w:val="24"/>
    </w:rPr>
  </w:style>
  <w:style w:type="paragraph" w:customStyle="1" w:styleId="NA">
    <w:name w:val="N/A"/>
    <w:basedOn w:val="Normalny"/>
    <w:rsid w:val="00581E85"/>
    <w:pPr>
      <w:tabs>
        <w:tab w:val="left" w:pos="9000"/>
        <w:tab w:val="right" w:pos="9360"/>
      </w:tabs>
      <w:suppressAutoHyphens/>
    </w:pPr>
    <w:rPr>
      <w:rFonts w:ascii="Courier New" w:hAnsi="Courier New"/>
      <w:szCs w:val="20"/>
      <w:lang w:val="en-US" w:eastAsia="en-US"/>
    </w:rPr>
  </w:style>
  <w:style w:type="paragraph" w:styleId="Spistreci2">
    <w:name w:val="toc 2"/>
    <w:basedOn w:val="Normalny"/>
    <w:next w:val="Normalny"/>
    <w:autoRedefine/>
    <w:uiPriority w:val="39"/>
    <w:qFormat/>
    <w:rsid w:val="00603C31"/>
    <w:pPr>
      <w:tabs>
        <w:tab w:val="right" w:leader="dot" w:pos="9214"/>
      </w:tabs>
      <w:spacing w:line="300" w:lineRule="exact"/>
      <w:ind w:left="855" w:right="570" w:hanging="570"/>
    </w:pPr>
  </w:style>
  <w:style w:type="paragraph" w:styleId="Spistreci3">
    <w:name w:val="toc 3"/>
    <w:basedOn w:val="Normalny"/>
    <w:next w:val="Normalny"/>
    <w:autoRedefine/>
    <w:uiPriority w:val="39"/>
    <w:qFormat/>
    <w:rsid w:val="00E72937"/>
    <w:pPr>
      <w:tabs>
        <w:tab w:val="right" w:leader="dot" w:pos="9214"/>
      </w:tabs>
      <w:spacing w:line="300" w:lineRule="exact"/>
      <w:ind w:left="1134" w:right="567" w:hanging="567"/>
    </w:pPr>
  </w:style>
  <w:style w:type="paragraph" w:styleId="Spistreci4">
    <w:name w:val="toc 4"/>
    <w:basedOn w:val="Normalny"/>
    <w:next w:val="Normalny"/>
    <w:autoRedefine/>
    <w:uiPriority w:val="39"/>
    <w:rsid w:val="00471AE8"/>
    <w:pPr>
      <w:ind w:left="720"/>
    </w:pPr>
  </w:style>
  <w:style w:type="paragraph" w:customStyle="1" w:styleId="ZWYKLY">
    <w:name w:val="ZWYKLY"/>
    <w:basedOn w:val="Normalny"/>
    <w:rsid w:val="00B60E5F"/>
    <w:pPr>
      <w:suppressAutoHyphens/>
      <w:overflowPunct w:val="0"/>
      <w:autoSpaceDE w:val="0"/>
      <w:autoSpaceDN w:val="0"/>
      <w:adjustRightInd w:val="0"/>
      <w:spacing w:before="18" w:line="360" w:lineRule="atLeast"/>
      <w:ind w:left="113" w:firstLine="397"/>
    </w:pPr>
    <w:rPr>
      <w:szCs w:val="20"/>
    </w:rPr>
  </w:style>
  <w:style w:type="paragraph" w:customStyle="1" w:styleId="DefaultText">
    <w:name w:val="Default Text"/>
    <w:basedOn w:val="Normalny"/>
    <w:rsid w:val="00B60E5F"/>
    <w:rPr>
      <w:szCs w:val="20"/>
    </w:rPr>
  </w:style>
  <w:style w:type="character" w:customStyle="1" w:styleId="Nagwek3Znak">
    <w:name w:val="Nagłówek 3 Znak"/>
    <w:basedOn w:val="Domylnaczcionkaakapitu"/>
    <w:uiPriority w:val="9"/>
    <w:rsid w:val="00EC4204"/>
    <w:rPr>
      <w:rFonts w:ascii="Cambria" w:eastAsia="Times New Roman" w:hAnsi="Cambria" w:cs="Times New Roman"/>
      <w:b/>
      <w:bCs/>
      <w:color w:val="4F81BD"/>
      <w:sz w:val="20"/>
      <w:szCs w:val="20"/>
      <w:lang w:eastAsia="pl-PL"/>
    </w:rPr>
  </w:style>
  <w:style w:type="paragraph" w:styleId="Spistreci6">
    <w:name w:val="toc 6"/>
    <w:basedOn w:val="Normalny"/>
    <w:next w:val="Normalny"/>
    <w:autoRedefine/>
    <w:uiPriority w:val="39"/>
    <w:rsid w:val="00EC4204"/>
    <w:pPr>
      <w:ind w:left="1000"/>
    </w:pPr>
    <w:rPr>
      <w:sz w:val="18"/>
      <w:szCs w:val="20"/>
    </w:rPr>
  </w:style>
  <w:style w:type="paragraph" w:styleId="Zwykytekst">
    <w:name w:val="Plain Text"/>
    <w:basedOn w:val="Normalny"/>
    <w:link w:val="ZwykytekstZnak"/>
    <w:rsid w:val="00EC4204"/>
    <w:rPr>
      <w:rFonts w:ascii="Courier New" w:hAnsi="Courier New"/>
      <w:szCs w:val="20"/>
    </w:rPr>
  </w:style>
  <w:style w:type="character" w:customStyle="1" w:styleId="ZwykytekstZnak">
    <w:name w:val="Zwykły tekst Znak"/>
    <w:basedOn w:val="Domylnaczcionkaakapitu"/>
    <w:link w:val="Zwykytekst"/>
    <w:rsid w:val="00EC4204"/>
    <w:rPr>
      <w:rFonts w:ascii="Courier New" w:hAnsi="Courier New"/>
    </w:rPr>
  </w:style>
  <w:style w:type="character" w:styleId="Pogrubienie">
    <w:name w:val="Strong"/>
    <w:basedOn w:val="Domylnaczcionkaakapitu"/>
    <w:qFormat/>
    <w:rsid w:val="00EC4204"/>
    <w:rPr>
      <w:b/>
    </w:rPr>
  </w:style>
  <w:style w:type="character" w:customStyle="1" w:styleId="TekstprzypisukocowegoZnak">
    <w:name w:val="Tekst przypisu końcowego Znak"/>
    <w:basedOn w:val="Domylnaczcionkaakapitu"/>
    <w:link w:val="Tekstprzypisukocowego"/>
    <w:rsid w:val="00EC4204"/>
  </w:style>
  <w:style w:type="paragraph" w:styleId="Tekstprzypisukocowego">
    <w:name w:val="endnote text"/>
    <w:basedOn w:val="Normalny"/>
    <w:link w:val="TekstprzypisukocowegoZnak"/>
    <w:rsid w:val="00EC4204"/>
    <w:rPr>
      <w:szCs w:val="20"/>
    </w:rPr>
  </w:style>
  <w:style w:type="character" w:customStyle="1" w:styleId="TekstprzypisukocowegoZnak1">
    <w:name w:val="Tekst przypisu końcowego Znak1"/>
    <w:basedOn w:val="Domylnaczcionkaakapitu"/>
    <w:rsid w:val="00EC4204"/>
  </w:style>
  <w:style w:type="paragraph" w:customStyle="1" w:styleId="Tekstpodstawowywcity21">
    <w:name w:val="Tekst podstawowy wcięty 21"/>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odtytu">
    <w:name w:val="Subtitle"/>
    <w:basedOn w:val="Normalny"/>
    <w:link w:val="PodtytuZnak"/>
    <w:qFormat/>
    <w:rsid w:val="00EC4204"/>
    <w:pPr>
      <w:jc w:val="center"/>
    </w:pPr>
    <w:rPr>
      <w:b/>
      <w:szCs w:val="20"/>
    </w:rPr>
  </w:style>
  <w:style w:type="character" w:customStyle="1" w:styleId="PodtytuZnak">
    <w:name w:val="Podtytuł Znak"/>
    <w:basedOn w:val="Domylnaczcionkaakapitu"/>
    <w:link w:val="Podtytu"/>
    <w:rsid w:val="00EC4204"/>
    <w:rPr>
      <w:b/>
      <w:sz w:val="24"/>
    </w:rPr>
  </w:style>
  <w:style w:type="paragraph" w:customStyle="1" w:styleId="Tekstpodstawowy1">
    <w:name w:val="Tekst podstawowy1"/>
    <w:rsid w:val="00EC4204"/>
    <w:rPr>
      <w:rFonts w:ascii="Arial" w:hAnsi="Arial"/>
      <w:color w:val="000000"/>
      <w:sz w:val="24"/>
      <w:lang w:val="en-US"/>
    </w:rPr>
  </w:style>
  <w:style w:type="paragraph" w:customStyle="1" w:styleId="Tekst">
    <w:name w:val="Tekst"/>
    <w:basedOn w:val="Normalny"/>
    <w:rsid w:val="00EC4204"/>
    <w:pPr>
      <w:spacing w:before="60" w:line="360" w:lineRule="auto"/>
      <w:ind w:firstLine="851"/>
    </w:pPr>
    <w:rPr>
      <w:rFonts w:ascii="Arial" w:hAnsi="Arial"/>
      <w:szCs w:val="20"/>
    </w:rPr>
  </w:style>
  <w:style w:type="paragraph" w:customStyle="1" w:styleId="ListaI">
    <w:name w:val="Lista_I"/>
    <w:basedOn w:val="Normalny"/>
    <w:rsid w:val="00EC4204"/>
    <w:pPr>
      <w:tabs>
        <w:tab w:val="num" w:pos="360"/>
      </w:tabs>
      <w:spacing w:line="360" w:lineRule="auto"/>
      <w:ind w:left="360" w:hanging="360"/>
    </w:pPr>
    <w:rPr>
      <w:rFonts w:ascii="Arial" w:hAnsi="Arial"/>
      <w:szCs w:val="20"/>
    </w:rPr>
  </w:style>
  <w:style w:type="paragraph" w:customStyle="1" w:styleId="Listaa">
    <w:name w:val="Lista_a)"/>
    <w:basedOn w:val="Normalny"/>
    <w:rsid w:val="00EC4204"/>
    <w:pPr>
      <w:keepNext/>
      <w:tabs>
        <w:tab w:val="num" w:pos="360"/>
        <w:tab w:val="left" w:pos="1134"/>
      </w:tabs>
      <w:spacing w:before="60" w:line="360" w:lineRule="auto"/>
      <w:ind w:left="360" w:hanging="360"/>
    </w:pPr>
    <w:rPr>
      <w:rFonts w:ascii="Arial" w:hAnsi="Arial"/>
      <w:szCs w:val="20"/>
      <w:u w:val="single"/>
    </w:rPr>
  </w:style>
  <w:style w:type="paragraph" w:customStyle="1" w:styleId="Rysunki">
    <w:name w:val="Rysunki"/>
    <w:basedOn w:val="Normalny"/>
    <w:rsid w:val="00EC4204"/>
    <w:pPr>
      <w:tabs>
        <w:tab w:val="left" w:pos="851"/>
        <w:tab w:val="num" w:pos="1068"/>
        <w:tab w:val="right" w:leader="dot" w:pos="9356"/>
      </w:tabs>
      <w:spacing w:line="360" w:lineRule="auto"/>
      <w:ind w:left="1068" w:hanging="360"/>
    </w:pPr>
    <w:rPr>
      <w:rFonts w:ascii="Arial" w:hAnsi="Arial"/>
      <w:szCs w:val="20"/>
    </w:rPr>
  </w:style>
  <w:style w:type="paragraph" w:customStyle="1" w:styleId="ETAPY">
    <w:name w:val="ETAPY"/>
    <w:basedOn w:val="Normalny"/>
    <w:next w:val="Tekst"/>
    <w:rsid w:val="00EC4204"/>
    <w:pPr>
      <w:keepNext/>
      <w:tabs>
        <w:tab w:val="num" w:pos="360"/>
        <w:tab w:val="left" w:pos="1134"/>
      </w:tabs>
      <w:spacing w:before="120" w:line="360" w:lineRule="auto"/>
      <w:ind w:left="1135" w:hanging="284"/>
    </w:pPr>
    <w:rPr>
      <w:rFonts w:ascii="Arial" w:hAnsi="Arial"/>
      <w:b/>
      <w:szCs w:val="20"/>
    </w:rPr>
  </w:style>
  <w:style w:type="paragraph" w:customStyle="1" w:styleId="DROGI">
    <w:name w:val="DROGI"/>
    <w:basedOn w:val="Tekst"/>
    <w:rsid w:val="00EC4204"/>
  </w:style>
  <w:style w:type="character" w:customStyle="1" w:styleId="ZnakZnak1">
    <w:name w:val="Znak Znak1"/>
    <w:basedOn w:val="Domylnaczcionkaakapitu"/>
    <w:rsid w:val="00EC4204"/>
    <w:rPr>
      <w:b/>
      <w:sz w:val="24"/>
      <w:lang w:val="pl-PL" w:eastAsia="pl-PL" w:bidi="ar-SA"/>
    </w:rPr>
  </w:style>
  <w:style w:type="paragraph" w:customStyle="1" w:styleId="S">
    <w:name w:val="S"/>
    <w:basedOn w:val="Normalny"/>
    <w:rsid w:val="00EC4204"/>
    <w:pPr>
      <w:overflowPunct w:val="0"/>
      <w:autoSpaceDE w:val="0"/>
      <w:autoSpaceDN w:val="0"/>
      <w:adjustRightInd w:val="0"/>
      <w:textAlignment w:val="baseline"/>
    </w:pPr>
    <w:rPr>
      <w:szCs w:val="20"/>
    </w:rPr>
  </w:style>
  <w:style w:type="character" w:customStyle="1" w:styleId="ZnakZnak">
    <w:name w:val="Znak Znak"/>
    <w:basedOn w:val="Domylnaczcionkaakapitu"/>
    <w:rsid w:val="00EC4204"/>
    <w:rPr>
      <w:rFonts w:ascii="Tahoma" w:hAnsi="Tahoma" w:cs="Tahoma"/>
      <w:sz w:val="16"/>
      <w:szCs w:val="16"/>
    </w:rPr>
  </w:style>
  <w:style w:type="character" w:customStyle="1" w:styleId="spelle">
    <w:name w:val="spelle"/>
    <w:basedOn w:val="Domylnaczcionkaakapitu"/>
    <w:rsid w:val="00EC4204"/>
  </w:style>
  <w:style w:type="character" w:customStyle="1" w:styleId="grame">
    <w:name w:val="grame"/>
    <w:basedOn w:val="Domylnaczcionkaakapitu"/>
    <w:rsid w:val="00EC4204"/>
  </w:style>
  <w:style w:type="paragraph" w:customStyle="1" w:styleId="4">
    <w:name w:val="4"/>
    <w:basedOn w:val="Normalny"/>
    <w:rsid w:val="00EC4204"/>
    <w:pPr>
      <w:keepNext/>
      <w:spacing w:before="120" w:after="120" w:line="360" w:lineRule="auto"/>
    </w:pPr>
    <w:rPr>
      <w:szCs w:val="20"/>
    </w:rPr>
  </w:style>
  <w:style w:type="paragraph" w:customStyle="1" w:styleId="Tekstpodstawowywcity22">
    <w:name w:val="Tekst podstawowy wcięty 22"/>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Mapadokumentu">
    <w:name w:val="Document Map"/>
    <w:basedOn w:val="Normalny"/>
    <w:link w:val="MapadokumentuZnak"/>
    <w:rsid w:val="00EC4204"/>
    <w:rPr>
      <w:rFonts w:ascii="Tahoma" w:hAnsi="Tahoma" w:cs="Tahoma"/>
      <w:sz w:val="16"/>
      <w:szCs w:val="16"/>
    </w:rPr>
  </w:style>
  <w:style w:type="character" w:customStyle="1" w:styleId="MapadokumentuZnak">
    <w:name w:val="Mapa dokumentu Znak"/>
    <w:basedOn w:val="Domylnaczcionkaakapitu"/>
    <w:link w:val="Mapadokumentu"/>
    <w:rsid w:val="00EC4204"/>
    <w:rPr>
      <w:rFonts w:ascii="Tahoma" w:hAnsi="Tahoma" w:cs="Tahoma"/>
      <w:sz w:val="16"/>
      <w:szCs w:val="16"/>
    </w:rPr>
  </w:style>
  <w:style w:type="paragraph" w:styleId="Indeks4">
    <w:name w:val="index 4"/>
    <w:basedOn w:val="Normalny"/>
    <w:next w:val="Normalny"/>
    <w:autoRedefine/>
    <w:rsid w:val="00EC4204"/>
    <w:pPr>
      <w:ind w:left="960" w:hanging="240"/>
    </w:pPr>
    <w:rPr>
      <w:szCs w:val="20"/>
    </w:rPr>
  </w:style>
  <w:style w:type="paragraph" w:styleId="Tekstblokowy">
    <w:name w:val="Block Text"/>
    <w:basedOn w:val="Normalny"/>
    <w:rsid w:val="00EC4204"/>
    <w:pPr>
      <w:ind w:left="113" w:right="113"/>
      <w:jc w:val="center"/>
    </w:pPr>
    <w:rPr>
      <w:b/>
      <w:sz w:val="26"/>
      <w:szCs w:val="20"/>
    </w:rPr>
  </w:style>
  <w:style w:type="paragraph" w:customStyle="1" w:styleId="Styl1">
    <w:name w:val="Styl1"/>
    <w:basedOn w:val="Normalny"/>
    <w:next w:val="Normalny"/>
    <w:rsid w:val="00EC4204"/>
    <w:pPr>
      <w:tabs>
        <w:tab w:val="num" w:pos="360"/>
      </w:tabs>
      <w:spacing w:before="240" w:after="240"/>
      <w:ind w:left="357" w:hanging="357"/>
    </w:pPr>
    <w:rPr>
      <w:b/>
      <w:szCs w:val="20"/>
    </w:rPr>
  </w:style>
  <w:style w:type="character" w:customStyle="1" w:styleId="WW-Absatz-Standardschriftart11">
    <w:name w:val="WW-Absatz-Standardschriftart11"/>
    <w:rsid w:val="00EC4204"/>
  </w:style>
  <w:style w:type="character" w:customStyle="1" w:styleId="WW-Absatz-Standardschriftart">
    <w:name w:val="WW-Absatz-Standardschriftart"/>
    <w:rsid w:val="00EC4204"/>
  </w:style>
  <w:style w:type="paragraph" w:customStyle="1" w:styleId="Tekstpodstawowywcity31">
    <w:name w:val="Tekst podstawowy wcięty 31"/>
    <w:basedOn w:val="Normalny"/>
    <w:rsid w:val="00EC4204"/>
    <w:pPr>
      <w:suppressAutoHyphens/>
      <w:spacing w:after="120" w:line="360" w:lineRule="auto"/>
      <w:ind w:left="283"/>
    </w:pPr>
    <w:rPr>
      <w:rFonts w:ascii="Arial" w:hAnsi="Arial"/>
      <w:sz w:val="16"/>
      <w:szCs w:val="16"/>
      <w:lang w:eastAsia="ar-SA"/>
    </w:rPr>
  </w:style>
  <w:style w:type="paragraph" w:customStyle="1" w:styleId="standardwcity">
    <w:name w:val="standard wcięty"/>
    <w:basedOn w:val="Normalny"/>
    <w:autoRedefine/>
    <w:rsid w:val="006B2509"/>
    <w:pPr>
      <w:spacing w:line="360" w:lineRule="auto"/>
    </w:pPr>
    <w:rPr>
      <w:rFonts w:ascii="Arial" w:hAnsi="Arial"/>
      <w:kern w:val="24"/>
    </w:rPr>
  </w:style>
  <w:style w:type="character" w:styleId="Odwoanieprzypisukocowego">
    <w:name w:val="endnote reference"/>
    <w:basedOn w:val="Domylnaczcionkaakapitu"/>
    <w:rsid w:val="006B2509"/>
    <w:rPr>
      <w:vertAlign w:val="superscript"/>
    </w:rPr>
  </w:style>
  <w:style w:type="paragraph" w:customStyle="1" w:styleId="Standardowy1">
    <w:name w:val="Standardowy1"/>
    <w:rsid w:val="006B2509"/>
    <w:pPr>
      <w:widowControl w:val="0"/>
      <w:overflowPunct w:val="0"/>
      <w:autoSpaceDE w:val="0"/>
      <w:autoSpaceDN w:val="0"/>
      <w:adjustRightInd w:val="0"/>
      <w:textAlignment w:val="baseline"/>
    </w:pPr>
    <w:rPr>
      <w:rFonts w:ascii="Arial" w:hAnsi="Arial"/>
      <w:sz w:val="22"/>
    </w:rPr>
  </w:style>
  <w:style w:type="character" w:styleId="Odwoaniedokomentarza">
    <w:name w:val="annotation reference"/>
    <w:basedOn w:val="Domylnaczcionkaakapitu"/>
    <w:rsid w:val="006B2509"/>
    <w:rPr>
      <w:sz w:val="16"/>
      <w:szCs w:val="16"/>
    </w:rPr>
  </w:style>
  <w:style w:type="paragraph" w:styleId="Listapunktowana">
    <w:name w:val="List Bullet"/>
    <w:basedOn w:val="Normalny"/>
    <w:autoRedefine/>
    <w:rsid w:val="006B2509"/>
    <w:pPr>
      <w:tabs>
        <w:tab w:val="num" w:pos="1440"/>
      </w:tabs>
      <w:ind w:left="1440" w:hanging="360"/>
    </w:pPr>
    <w:rPr>
      <w:rFonts w:eastAsia="SimSun"/>
      <w:szCs w:val="20"/>
      <w:lang w:val="de-DE"/>
    </w:rPr>
  </w:style>
  <w:style w:type="paragraph" w:customStyle="1" w:styleId="TabelaTR-1">
    <w:name w:val="Tabela TR-1"/>
    <w:basedOn w:val="Normalny"/>
    <w:next w:val="Normalny"/>
    <w:rsid w:val="006B2509"/>
    <w:pPr>
      <w:widowControl w:val="0"/>
      <w:tabs>
        <w:tab w:val="left" w:pos="1742"/>
        <w:tab w:val="left" w:pos="2959"/>
        <w:tab w:val="left" w:pos="3952"/>
        <w:tab w:val="left" w:pos="4945"/>
        <w:tab w:val="left" w:pos="5938"/>
        <w:tab w:val="left" w:pos="6931"/>
        <w:tab w:val="left" w:pos="7924"/>
        <w:tab w:val="left" w:pos="8917"/>
        <w:tab w:val="left" w:pos="9910"/>
        <w:tab w:val="left" w:pos="10903"/>
        <w:tab w:val="left" w:pos="11896"/>
        <w:tab w:val="left" w:pos="14583"/>
        <w:tab w:val="left" w:pos="16925"/>
      </w:tabs>
      <w:snapToGrid w:val="0"/>
    </w:pPr>
    <w:rPr>
      <w:rFonts w:eastAsia="SimSun"/>
      <w:b/>
      <w:sz w:val="26"/>
      <w:szCs w:val="20"/>
    </w:rPr>
  </w:style>
  <w:style w:type="paragraph" w:customStyle="1" w:styleId="proxima">
    <w:name w:val="proxima"/>
    <w:basedOn w:val="Normalny"/>
    <w:rsid w:val="006B2509"/>
    <w:rPr>
      <w:rFonts w:eastAsia="SimSun"/>
      <w:sz w:val="26"/>
      <w:szCs w:val="20"/>
    </w:rPr>
  </w:style>
  <w:style w:type="paragraph" w:customStyle="1" w:styleId="Tekstpodstawowy22">
    <w:name w:val="Tekst podstawowy 22"/>
    <w:basedOn w:val="Normalny"/>
    <w:rsid w:val="006B2509"/>
    <w:pPr>
      <w:spacing w:line="360" w:lineRule="auto"/>
      <w:ind w:firstLine="426"/>
    </w:pPr>
    <w:rPr>
      <w:szCs w:val="20"/>
    </w:rPr>
  </w:style>
  <w:style w:type="paragraph" w:customStyle="1" w:styleId="1KASIA">
    <w:name w:val="1. KASIA"/>
    <w:basedOn w:val="Normalny"/>
    <w:qFormat/>
    <w:rsid w:val="006B2509"/>
    <w:rPr>
      <w:rFonts w:eastAsia="MS Mincho"/>
      <w:b/>
    </w:rPr>
  </w:style>
  <w:style w:type="paragraph" w:customStyle="1" w:styleId="111Kasia">
    <w:name w:val="1.1.1. Kasia"/>
    <w:basedOn w:val="Normalny"/>
    <w:qFormat/>
    <w:rsid w:val="006B2509"/>
    <w:pPr>
      <w:numPr>
        <w:ilvl w:val="2"/>
        <w:numId w:val="6"/>
      </w:numPr>
      <w:tabs>
        <w:tab w:val="left" w:leader="dot" w:pos="284"/>
        <w:tab w:val="left" w:pos="709"/>
      </w:tabs>
      <w:ind w:left="0" w:firstLine="0"/>
    </w:pPr>
    <w:rPr>
      <w:rFonts w:eastAsia="MS Mincho"/>
    </w:rPr>
  </w:style>
  <w:style w:type="paragraph" w:customStyle="1" w:styleId="Body">
    <w:name w:val="Body"/>
    <w:rsid w:val="006B2509"/>
    <w:rPr>
      <w:rFonts w:ascii="Helvetica" w:eastAsia="ヒラギノ角ゴ Pro W3" w:hAnsi="Helvetica"/>
      <w:color w:val="000000"/>
      <w:sz w:val="24"/>
    </w:rPr>
  </w:style>
  <w:style w:type="paragraph" w:customStyle="1" w:styleId="AW1">
    <w:name w:val="AW_1"/>
    <w:basedOn w:val="Normalny"/>
    <w:link w:val="AW1Znak"/>
    <w:qFormat/>
    <w:rsid w:val="0041486C"/>
    <w:pPr>
      <w:tabs>
        <w:tab w:val="left" w:leader="dot" w:pos="7920"/>
      </w:tabs>
      <w:spacing w:line="360" w:lineRule="auto"/>
      <w:ind w:firstLine="170"/>
    </w:pPr>
    <w:rPr>
      <w:b/>
      <w:sz w:val="24"/>
      <w:u w:val="single"/>
    </w:rPr>
  </w:style>
  <w:style w:type="paragraph" w:customStyle="1" w:styleId="AW11">
    <w:name w:val="AW_1.1"/>
    <w:basedOn w:val="Normalny"/>
    <w:link w:val="AW11Znak"/>
    <w:qFormat/>
    <w:rsid w:val="000C7CA2"/>
    <w:pPr>
      <w:tabs>
        <w:tab w:val="left" w:leader="dot" w:pos="7920"/>
      </w:tabs>
      <w:ind w:firstLine="567"/>
      <w:outlineLvl w:val="1"/>
    </w:pPr>
    <w:rPr>
      <w:b/>
      <w:szCs w:val="22"/>
    </w:rPr>
  </w:style>
  <w:style w:type="character" w:customStyle="1" w:styleId="AW1Znak">
    <w:name w:val="AW_1 Znak"/>
    <w:basedOn w:val="Domylnaczcionkaakapitu"/>
    <w:link w:val="AW1"/>
    <w:rsid w:val="0041486C"/>
    <w:rPr>
      <w:rFonts w:ascii="Verdana" w:hAnsi="Verdana" w:cs="Arial"/>
      <w:b/>
      <w:color w:val="000000"/>
      <w:sz w:val="24"/>
      <w:szCs w:val="24"/>
      <w:u w:val="single"/>
    </w:rPr>
  </w:style>
  <w:style w:type="paragraph" w:customStyle="1" w:styleId="AW111">
    <w:name w:val="AW_1.1.1"/>
    <w:basedOn w:val="Normalny"/>
    <w:link w:val="AW111Znak"/>
    <w:qFormat/>
    <w:rsid w:val="000C7CA2"/>
    <w:pPr>
      <w:tabs>
        <w:tab w:val="left" w:leader="dot" w:pos="7920"/>
      </w:tabs>
      <w:ind w:firstLine="993"/>
      <w:outlineLvl w:val="2"/>
    </w:pPr>
    <w:rPr>
      <w:b/>
      <w:szCs w:val="22"/>
    </w:rPr>
  </w:style>
  <w:style w:type="character" w:customStyle="1" w:styleId="AW11Znak">
    <w:name w:val="AW_1.1 Znak"/>
    <w:basedOn w:val="Domylnaczcionkaakapitu"/>
    <w:link w:val="AW11"/>
    <w:rsid w:val="000C7CA2"/>
    <w:rPr>
      <w:rFonts w:ascii="Verdana" w:hAnsi="Verdana" w:cs="Arial"/>
      <w:b/>
      <w:sz w:val="22"/>
      <w:szCs w:val="22"/>
    </w:rPr>
  </w:style>
  <w:style w:type="character" w:customStyle="1" w:styleId="AW111Znak">
    <w:name w:val="AW_1.1.1 Znak"/>
    <w:basedOn w:val="Domylnaczcionkaakapitu"/>
    <w:link w:val="AW111"/>
    <w:rsid w:val="000C7CA2"/>
    <w:rPr>
      <w:rFonts w:ascii="Verdana" w:hAnsi="Verdana" w:cs="Arial"/>
      <w:b/>
      <w:sz w:val="22"/>
      <w:szCs w:val="22"/>
    </w:rPr>
  </w:style>
  <w:style w:type="paragraph" w:styleId="Nagwekspisutreci">
    <w:name w:val="TOC Heading"/>
    <w:basedOn w:val="Nagwek1"/>
    <w:next w:val="Normalny"/>
    <w:uiPriority w:val="39"/>
    <w:unhideWhenUsed/>
    <w:qFormat/>
    <w:rsid w:val="006B2509"/>
    <w:pPr>
      <w:keepLines/>
      <w:widowControl/>
      <w:spacing w:before="480" w:line="276" w:lineRule="auto"/>
      <w:ind w:left="0" w:right="0" w:firstLine="0"/>
      <w:jc w:val="left"/>
      <w:outlineLvl w:val="9"/>
    </w:pPr>
    <w:rPr>
      <w:rFonts w:ascii="Cambria" w:hAnsi="Cambria"/>
      <w:bCs/>
      <w:smallCaps w:val="0"/>
      <w:color w:val="365F91"/>
      <w:szCs w:val="28"/>
      <w:lang w:eastAsia="en-US"/>
    </w:rPr>
  </w:style>
  <w:style w:type="paragraph" w:styleId="Poprawka">
    <w:name w:val="Revision"/>
    <w:hidden/>
    <w:uiPriority w:val="99"/>
    <w:semiHidden/>
    <w:rsid w:val="006B2509"/>
    <w:rPr>
      <w:sz w:val="24"/>
      <w:szCs w:val="24"/>
    </w:rPr>
  </w:style>
  <w:style w:type="character" w:customStyle="1" w:styleId="AkapitzlistZnak">
    <w:name w:val="Akapit z listą Znak"/>
    <w:basedOn w:val="Domylnaczcionkaakapitu"/>
    <w:link w:val="Akapitzlist"/>
    <w:uiPriority w:val="34"/>
    <w:rsid w:val="006B2509"/>
    <w:rPr>
      <w:sz w:val="24"/>
      <w:szCs w:val="24"/>
    </w:rPr>
  </w:style>
  <w:style w:type="paragraph" w:customStyle="1" w:styleId="Normalny10pt">
    <w:name w:val="Normalny + 10 pt"/>
    <w:aliases w:val="Wyrównany do środka,Z lewej:  -0,21 cm,Z prawej:  -0,04 cm"/>
    <w:basedOn w:val="Normalny"/>
    <w:rsid w:val="006B2509"/>
    <w:pPr>
      <w:ind w:left="-117" w:right="-25"/>
      <w:jc w:val="center"/>
    </w:pPr>
    <w:rPr>
      <w:szCs w:val="20"/>
    </w:rPr>
  </w:style>
  <w:style w:type="paragraph" w:customStyle="1" w:styleId="opisZnakZnak">
    <w:name w:val="opis Znak Znak"/>
    <w:basedOn w:val="Normalny"/>
    <w:link w:val="opisZnakZnakZnak"/>
    <w:rsid w:val="006B2509"/>
    <w:pPr>
      <w:widowControl w:val="0"/>
      <w:spacing w:line="360" w:lineRule="auto"/>
      <w:ind w:right="170"/>
    </w:pPr>
    <w:rPr>
      <w:rFonts w:ascii="Arial" w:hAnsi="Arial"/>
      <w:snapToGrid w:val="0"/>
      <w:szCs w:val="20"/>
    </w:rPr>
  </w:style>
  <w:style w:type="character" w:customStyle="1" w:styleId="opisZnakZnakZnak">
    <w:name w:val="opis Znak Znak Znak"/>
    <w:basedOn w:val="Domylnaczcionkaakapitu"/>
    <w:link w:val="opisZnakZnak"/>
    <w:rsid w:val="006B2509"/>
    <w:rPr>
      <w:rFonts w:ascii="Arial" w:hAnsi="Arial"/>
      <w:snapToGrid w:val="0"/>
    </w:rPr>
  </w:style>
  <w:style w:type="paragraph" w:customStyle="1" w:styleId="Styl12ptWyjustowanyA2">
    <w:name w:val="Styl 12 pt Wyjustowany_A2"/>
    <w:basedOn w:val="Normalny"/>
    <w:rsid w:val="006B2509"/>
    <w:pPr>
      <w:tabs>
        <w:tab w:val="num" w:pos="720"/>
      </w:tabs>
      <w:ind w:left="1134" w:hanging="283"/>
    </w:pPr>
    <w:rPr>
      <w:rFonts w:eastAsia="Calibri"/>
    </w:rPr>
  </w:style>
  <w:style w:type="numbering" w:customStyle="1" w:styleId="StylPunktowane">
    <w:name w:val="Styl Punktowane"/>
    <w:basedOn w:val="Bezlisty"/>
    <w:rsid w:val="006B2509"/>
    <w:pPr>
      <w:numPr>
        <w:numId w:val="8"/>
      </w:numPr>
    </w:pPr>
  </w:style>
  <w:style w:type="paragraph" w:customStyle="1" w:styleId="Normalny1">
    <w:name w:val="Normalny1"/>
    <w:rsid w:val="006B2509"/>
    <w:pPr>
      <w:widowControl w:val="0"/>
    </w:pPr>
    <w:rPr>
      <w:rFonts w:eastAsia="ヒラギノ角ゴ Pro W3"/>
      <w:b/>
      <w:color w:val="000000"/>
    </w:rPr>
  </w:style>
  <w:style w:type="paragraph" w:customStyle="1" w:styleId="PKzkropk">
    <w:name w:val="_PK_z kropką"/>
    <w:basedOn w:val="Normalny"/>
    <w:link w:val="PKzkropkZnak"/>
    <w:qFormat/>
    <w:rsid w:val="007D6E30"/>
    <w:pPr>
      <w:numPr>
        <w:numId w:val="7"/>
      </w:numPr>
      <w:spacing w:before="120" w:line="280" w:lineRule="exact"/>
    </w:pPr>
    <w:rPr>
      <w:szCs w:val="22"/>
    </w:rPr>
  </w:style>
  <w:style w:type="character" w:customStyle="1" w:styleId="h11">
    <w:name w:val="h11"/>
    <w:basedOn w:val="Domylnaczcionkaakapitu"/>
    <w:rsid w:val="00332E8B"/>
    <w:rPr>
      <w:rFonts w:ascii="Verdana" w:hAnsi="Verdana" w:hint="default"/>
      <w:b/>
      <w:bCs/>
      <w:i w:val="0"/>
      <w:iCs w:val="0"/>
      <w:sz w:val="25"/>
      <w:szCs w:val="25"/>
    </w:rPr>
  </w:style>
  <w:style w:type="character" w:customStyle="1" w:styleId="PKzkropkZnak">
    <w:name w:val="_PK_z kropką Znak"/>
    <w:basedOn w:val="Domylnaczcionkaakapitu"/>
    <w:link w:val="PKzkropk"/>
    <w:rsid w:val="007D6E30"/>
    <w:rPr>
      <w:rFonts w:ascii="Verdana" w:hAnsi="Verdana" w:cs="Arial"/>
      <w:color w:val="002060"/>
      <w:szCs w:val="22"/>
    </w:rPr>
  </w:style>
  <w:style w:type="paragraph" w:styleId="Spistreci9">
    <w:name w:val="toc 9"/>
    <w:basedOn w:val="Tytu"/>
    <w:next w:val="Normalny"/>
    <w:autoRedefine/>
    <w:uiPriority w:val="39"/>
    <w:qFormat/>
    <w:rsid w:val="00415E43"/>
    <w:pPr>
      <w:ind w:firstLine="850"/>
    </w:pPr>
  </w:style>
  <w:style w:type="paragraph" w:styleId="Spistreci5">
    <w:name w:val="toc 5"/>
    <w:basedOn w:val="Normalny"/>
    <w:next w:val="Normalny"/>
    <w:autoRedefine/>
    <w:uiPriority w:val="39"/>
    <w:unhideWhenUsed/>
    <w:rsid w:val="00332E8B"/>
    <w:pPr>
      <w:spacing w:after="100" w:line="276" w:lineRule="auto"/>
      <w:ind w:left="880"/>
    </w:pPr>
    <w:rPr>
      <w:rFonts w:ascii="Calibri" w:hAnsi="Calibri"/>
      <w:szCs w:val="22"/>
    </w:rPr>
  </w:style>
  <w:style w:type="paragraph" w:styleId="Spistreci7">
    <w:name w:val="toc 7"/>
    <w:basedOn w:val="Normalny"/>
    <w:next w:val="Normalny"/>
    <w:autoRedefine/>
    <w:uiPriority w:val="39"/>
    <w:unhideWhenUsed/>
    <w:rsid w:val="00332E8B"/>
    <w:pPr>
      <w:spacing w:after="100" w:line="276" w:lineRule="auto"/>
      <w:ind w:left="1320"/>
    </w:pPr>
    <w:rPr>
      <w:rFonts w:ascii="Calibri" w:hAnsi="Calibri"/>
      <w:szCs w:val="22"/>
    </w:rPr>
  </w:style>
  <w:style w:type="paragraph" w:styleId="Spistreci8">
    <w:name w:val="toc 8"/>
    <w:basedOn w:val="Normalny"/>
    <w:next w:val="Normalny"/>
    <w:autoRedefine/>
    <w:uiPriority w:val="39"/>
    <w:unhideWhenUsed/>
    <w:rsid w:val="00332E8B"/>
    <w:pPr>
      <w:spacing w:after="100" w:line="276" w:lineRule="auto"/>
      <w:ind w:left="1540"/>
    </w:pPr>
    <w:rPr>
      <w:rFonts w:ascii="Calibri" w:hAnsi="Calibri"/>
      <w:szCs w:val="22"/>
    </w:rPr>
  </w:style>
  <w:style w:type="paragraph" w:customStyle="1" w:styleId="PKPunktatory">
    <w:name w:val="_PK Punktatory"/>
    <w:basedOn w:val="Normalny"/>
    <w:link w:val="PKPunktatoryZnak"/>
    <w:qFormat/>
    <w:rsid w:val="00E51DF0"/>
    <w:pPr>
      <w:numPr>
        <w:numId w:val="9"/>
      </w:numPr>
      <w:ind w:left="993" w:hanging="357"/>
    </w:pPr>
  </w:style>
  <w:style w:type="paragraph" w:customStyle="1" w:styleId="Tekstpodstawowy20">
    <w:name w:val="Tekst podstawowy2"/>
    <w:basedOn w:val="Normalny"/>
    <w:rsid w:val="009D0A4F"/>
    <w:pPr>
      <w:widowControl w:val="0"/>
      <w:suppressAutoHyphens/>
      <w:autoSpaceDE w:val="0"/>
      <w:spacing w:before="72" w:line="240" w:lineRule="auto"/>
      <w:ind w:left="714" w:hanging="357"/>
      <w:jc w:val="left"/>
    </w:pPr>
    <w:rPr>
      <w:rFonts w:ascii="Arial" w:eastAsia="Arial" w:hAnsi="Arial"/>
      <w:sz w:val="24"/>
    </w:rPr>
  </w:style>
  <w:style w:type="character" w:customStyle="1" w:styleId="PKPunktatoryZnak">
    <w:name w:val="_PK Punktatory Znak"/>
    <w:basedOn w:val="Domylnaczcionkaakapitu"/>
    <w:link w:val="PKPunktatory"/>
    <w:rsid w:val="00E51DF0"/>
    <w:rPr>
      <w:rFonts w:ascii="Verdana" w:hAnsi="Verdana" w:cs="Arial"/>
      <w:color w:val="002060"/>
      <w:szCs w:val="24"/>
    </w:rPr>
  </w:style>
  <w:style w:type="paragraph" w:customStyle="1" w:styleId="PK1">
    <w:name w:val="PK_1"/>
    <w:basedOn w:val="AW1"/>
    <w:link w:val="PK1Znak"/>
    <w:qFormat/>
    <w:rsid w:val="001A4D27"/>
    <w:pPr>
      <w:jc w:val="left"/>
    </w:pPr>
    <w:rPr>
      <w:u w:val="none"/>
    </w:rPr>
  </w:style>
  <w:style w:type="paragraph" w:customStyle="1" w:styleId="PK2">
    <w:name w:val="PK_2"/>
    <w:basedOn w:val="AW11"/>
    <w:link w:val="PK2Znak"/>
    <w:qFormat/>
    <w:rsid w:val="001A4D27"/>
  </w:style>
  <w:style w:type="character" w:customStyle="1" w:styleId="PK1Znak">
    <w:name w:val="PK_1 Znak"/>
    <w:basedOn w:val="AW1Znak"/>
    <w:link w:val="PK1"/>
    <w:rsid w:val="001A4D27"/>
    <w:rPr>
      <w:rFonts w:ascii="Verdana" w:hAnsi="Verdana" w:cs="Arial"/>
      <w:b/>
      <w:color w:val="000000"/>
      <w:sz w:val="24"/>
      <w:szCs w:val="24"/>
      <w:u w:val="single"/>
    </w:rPr>
  </w:style>
  <w:style w:type="character" w:customStyle="1" w:styleId="PK2Znak">
    <w:name w:val="PK_2 Znak"/>
    <w:basedOn w:val="AW11Znak"/>
    <w:link w:val="PK2"/>
    <w:rsid w:val="001A4D27"/>
    <w:rPr>
      <w:rFonts w:ascii="Verdana" w:hAnsi="Verdana" w:cs="Arial"/>
      <w:b/>
      <w:color w:val="000000"/>
      <w:sz w:val="22"/>
      <w:szCs w:val="22"/>
    </w:rPr>
  </w:style>
  <w:style w:type="paragraph" w:customStyle="1" w:styleId="Default">
    <w:name w:val="Default"/>
    <w:rsid w:val="00191C2D"/>
    <w:pPr>
      <w:autoSpaceDE w:val="0"/>
      <w:autoSpaceDN w:val="0"/>
      <w:adjustRightInd w:val="0"/>
    </w:pPr>
    <w:rPr>
      <w:color w:val="000000"/>
      <w:sz w:val="24"/>
      <w:szCs w:val="24"/>
      <w:lang w:eastAsia="en-US"/>
    </w:rPr>
  </w:style>
  <w:style w:type="paragraph" w:customStyle="1" w:styleId="Tekstpodstawowy23">
    <w:name w:val="Tekst podstawowy 23"/>
    <w:basedOn w:val="Normalny"/>
    <w:rsid w:val="00E34B99"/>
    <w:pPr>
      <w:spacing w:line="360" w:lineRule="auto"/>
      <w:ind w:left="0" w:firstLine="426"/>
    </w:pPr>
    <w:rPr>
      <w:rFonts w:ascii="Times New Roman" w:hAnsi="Times New Roman" w:cs="Times New Roman"/>
      <w:color w:val="auto"/>
      <w:szCs w:val="20"/>
    </w:rPr>
  </w:style>
  <w:style w:type="paragraph" w:customStyle="1" w:styleId="KPTabelka">
    <w:name w:val="_KP_Tabelka"/>
    <w:basedOn w:val="Normalny"/>
    <w:link w:val="KPTabelkaZnak"/>
    <w:qFormat/>
    <w:rsid w:val="00E34B99"/>
    <w:pPr>
      <w:spacing w:line="300" w:lineRule="exact"/>
      <w:ind w:left="0" w:firstLine="0"/>
      <w:jc w:val="center"/>
    </w:pPr>
    <w:rPr>
      <w:rFonts w:ascii="Arial" w:hAnsi="Arial"/>
      <w:szCs w:val="20"/>
    </w:rPr>
  </w:style>
  <w:style w:type="character" w:customStyle="1" w:styleId="KPTabelkaZnak">
    <w:name w:val="_KP_Tabelka Znak"/>
    <w:basedOn w:val="Domylnaczcionkaakapitu"/>
    <w:link w:val="KPTabelka"/>
    <w:rsid w:val="00E34B99"/>
    <w:rPr>
      <w:rFonts w:ascii="Arial" w:hAnsi="Arial" w:cs="Arial"/>
      <w:color w:val="002060"/>
    </w:rPr>
  </w:style>
  <w:style w:type="paragraph" w:customStyle="1" w:styleId="Tekstpodstawowy24">
    <w:name w:val="Tekst podstawowy 24"/>
    <w:basedOn w:val="Normalny"/>
    <w:rsid w:val="0018612E"/>
    <w:pPr>
      <w:spacing w:line="360" w:lineRule="auto"/>
      <w:ind w:left="0" w:firstLine="426"/>
    </w:pPr>
    <w:rPr>
      <w:rFonts w:ascii="Times New Roman" w:hAnsi="Times New Roman" w:cs="Times New Roman"/>
      <w:color w:val="auto"/>
      <w:szCs w:val="20"/>
    </w:rPr>
  </w:style>
  <w:style w:type="paragraph" w:customStyle="1" w:styleId="Normalny0">
    <w:name w:val="_Normalny"/>
    <w:aliases w:val="KP Normalny"/>
    <w:basedOn w:val="Normalny"/>
    <w:rsid w:val="00C93598"/>
  </w:style>
  <w:style w:type="paragraph" w:customStyle="1" w:styleId="Tekstpodstawowy25">
    <w:name w:val="Tekst podstawowy 25"/>
    <w:basedOn w:val="Normalny"/>
    <w:rsid w:val="00961647"/>
    <w:pPr>
      <w:spacing w:line="360" w:lineRule="auto"/>
      <w:ind w:left="0" w:firstLine="426"/>
    </w:pPr>
    <w:rPr>
      <w:rFonts w:ascii="Times New Roman" w:hAnsi="Times New Roman" w:cs="Times New Roman"/>
      <w:color w:val="auto"/>
      <w:szCs w:val="20"/>
    </w:rPr>
  </w:style>
  <w:style w:type="paragraph" w:customStyle="1" w:styleId="PKzkropk0">
    <w:name w:val="PK_z kropką"/>
    <w:basedOn w:val="Normalny"/>
    <w:link w:val="PKzkropkZnak0"/>
    <w:qFormat/>
    <w:rsid w:val="00415E43"/>
    <w:pPr>
      <w:spacing w:before="120"/>
      <w:ind w:left="720" w:hanging="360"/>
    </w:pPr>
    <w:rPr>
      <w:szCs w:val="22"/>
    </w:rPr>
  </w:style>
  <w:style w:type="character" w:customStyle="1" w:styleId="PKzkropkZnak0">
    <w:name w:val="PK_z kropką Znak"/>
    <w:basedOn w:val="Domylnaczcionkaakapitu"/>
    <w:link w:val="PKzkropk0"/>
    <w:rsid w:val="00415E43"/>
    <w:rPr>
      <w:rFonts w:ascii="Verdana" w:hAnsi="Verdana" w:cs="Arial"/>
      <w:color w:val="002060"/>
      <w:szCs w:val="22"/>
    </w:rPr>
  </w:style>
  <w:style w:type="paragraph" w:customStyle="1" w:styleId="PKPunktatory0">
    <w:name w:val="PK Punktatory"/>
    <w:basedOn w:val="Normalny"/>
    <w:link w:val="PKPunktatoryZnak0"/>
    <w:qFormat/>
    <w:rsid w:val="00415E43"/>
    <w:pPr>
      <w:ind w:left="1604" w:hanging="357"/>
    </w:pPr>
  </w:style>
  <w:style w:type="character" w:customStyle="1" w:styleId="PKPunktatoryZnak0">
    <w:name w:val="PK Punktatory Znak"/>
    <w:basedOn w:val="Domylnaczcionkaakapitu"/>
    <w:link w:val="PKPunktatory0"/>
    <w:rsid w:val="00415E43"/>
    <w:rPr>
      <w:rFonts w:ascii="Verdana" w:hAnsi="Verdana" w:cs="Arial"/>
      <w:color w:val="002060"/>
      <w:szCs w:val="24"/>
    </w:rPr>
  </w:style>
  <w:style w:type="paragraph" w:customStyle="1" w:styleId="Tabelka">
    <w:name w:val="Tabelka"/>
    <w:basedOn w:val="Normalny"/>
    <w:link w:val="TabelkaZnak"/>
    <w:qFormat/>
    <w:rsid w:val="00812ECF"/>
    <w:pPr>
      <w:framePr w:hSpace="141" w:wrap="around" w:vAnchor="text" w:hAnchor="margin" w:x="300" w:y="189"/>
      <w:tabs>
        <w:tab w:val="left" w:pos="-720"/>
      </w:tabs>
      <w:suppressAutoHyphens/>
      <w:spacing w:line="240" w:lineRule="auto"/>
      <w:ind w:left="0" w:firstLine="142"/>
      <w:suppressOverlap/>
      <w:jc w:val="left"/>
    </w:pPr>
    <w:rPr>
      <w:iCs/>
      <w:sz w:val="16"/>
      <w:szCs w:val="16"/>
    </w:rPr>
  </w:style>
  <w:style w:type="character" w:customStyle="1" w:styleId="TabelkaZnak">
    <w:name w:val="Tabelka Znak"/>
    <w:basedOn w:val="Domylnaczcionkaakapitu"/>
    <w:link w:val="Tabelka"/>
    <w:rsid w:val="00812ECF"/>
    <w:rPr>
      <w:rFonts w:ascii="Verdana" w:hAnsi="Verdana" w:cs="Arial"/>
      <w:iCs/>
      <w:color w:val="00206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44630">
      <w:bodyDiv w:val="1"/>
      <w:marLeft w:val="0"/>
      <w:marRight w:val="0"/>
      <w:marTop w:val="0"/>
      <w:marBottom w:val="0"/>
      <w:divBdr>
        <w:top w:val="none" w:sz="0" w:space="0" w:color="auto"/>
        <w:left w:val="none" w:sz="0" w:space="0" w:color="auto"/>
        <w:bottom w:val="none" w:sz="0" w:space="0" w:color="auto"/>
        <w:right w:val="none" w:sz="0" w:space="0" w:color="auto"/>
      </w:divBdr>
    </w:div>
    <w:div w:id="65732768">
      <w:bodyDiv w:val="1"/>
      <w:marLeft w:val="0"/>
      <w:marRight w:val="0"/>
      <w:marTop w:val="0"/>
      <w:marBottom w:val="0"/>
      <w:divBdr>
        <w:top w:val="none" w:sz="0" w:space="0" w:color="auto"/>
        <w:left w:val="none" w:sz="0" w:space="0" w:color="auto"/>
        <w:bottom w:val="none" w:sz="0" w:space="0" w:color="auto"/>
        <w:right w:val="none" w:sz="0" w:space="0" w:color="auto"/>
      </w:divBdr>
    </w:div>
    <w:div w:id="156656607">
      <w:bodyDiv w:val="1"/>
      <w:marLeft w:val="0"/>
      <w:marRight w:val="0"/>
      <w:marTop w:val="0"/>
      <w:marBottom w:val="0"/>
      <w:divBdr>
        <w:top w:val="none" w:sz="0" w:space="0" w:color="auto"/>
        <w:left w:val="none" w:sz="0" w:space="0" w:color="auto"/>
        <w:bottom w:val="none" w:sz="0" w:space="0" w:color="auto"/>
        <w:right w:val="none" w:sz="0" w:space="0" w:color="auto"/>
      </w:divBdr>
    </w:div>
    <w:div w:id="249508952">
      <w:bodyDiv w:val="1"/>
      <w:marLeft w:val="0"/>
      <w:marRight w:val="0"/>
      <w:marTop w:val="0"/>
      <w:marBottom w:val="0"/>
      <w:divBdr>
        <w:top w:val="none" w:sz="0" w:space="0" w:color="auto"/>
        <w:left w:val="none" w:sz="0" w:space="0" w:color="auto"/>
        <w:bottom w:val="none" w:sz="0" w:space="0" w:color="auto"/>
        <w:right w:val="none" w:sz="0" w:space="0" w:color="auto"/>
      </w:divBdr>
    </w:div>
    <w:div w:id="535582245">
      <w:bodyDiv w:val="1"/>
      <w:marLeft w:val="0"/>
      <w:marRight w:val="0"/>
      <w:marTop w:val="0"/>
      <w:marBottom w:val="0"/>
      <w:divBdr>
        <w:top w:val="none" w:sz="0" w:space="0" w:color="auto"/>
        <w:left w:val="none" w:sz="0" w:space="0" w:color="auto"/>
        <w:bottom w:val="none" w:sz="0" w:space="0" w:color="auto"/>
        <w:right w:val="none" w:sz="0" w:space="0" w:color="auto"/>
      </w:divBdr>
    </w:div>
    <w:div w:id="553352731">
      <w:bodyDiv w:val="1"/>
      <w:marLeft w:val="0"/>
      <w:marRight w:val="0"/>
      <w:marTop w:val="0"/>
      <w:marBottom w:val="0"/>
      <w:divBdr>
        <w:top w:val="none" w:sz="0" w:space="0" w:color="auto"/>
        <w:left w:val="none" w:sz="0" w:space="0" w:color="auto"/>
        <w:bottom w:val="none" w:sz="0" w:space="0" w:color="auto"/>
        <w:right w:val="none" w:sz="0" w:space="0" w:color="auto"/>
      </w:divBdr>
    </w:div>
    <w:div w:id="571889873">
      <w:bodyDiv w:val="1"/>
      <w:marLeft w:val="0"/>
      <w:marRight w:val="0"/>
      <w:marTop w:val="0"/>
      <w:marBottom w:val="0"/>
      <w:divBdr>
        <w:top w:val="none" w:sz="0" w:space="0" w:color="auto"/>
        <w:left w:val="none" w:sz="0" w:space="0" w:color="auto"/>
        <w:bottom w:val="none" w:sz="0" w:space="0" w:color="auto"/>
        <w:right w:val="none" w:sz="0" w:space="0" w:color="auto"/>
      </w:divBdr>
    </w:div>
    <w:div w:id="732853882">
      <w:bodyDiv w:val="1"/>
      <w:marLeft w:val="0"/>
      <w:marRight w:val="0"/>
      <w:marTop w:val="0"/>
      <w:marBottom w:val="0"/>
      <w:divBdr>
        <w:top w:val="none" w:sz="0" w:space="0" w:color="auto"/>
        <w:left w:val="none" w:sz="0" w:space="0" w:color="auto"/>
        <w:bottom w:val="none" w:sz="0" w:space="0" w:color="auto"/>
        <w:right w:val="none" w:sz="0" w:space="0" w:color="auto"/>
      </w:divBdr>
    </w:div>
    <w:div w:id="786773155">
      <w:bodyDiv w:val="1"/>
      <w:marLeft w:val="0"/>
      <w:marRight w:val="0"/>
      <w:marTop w:val="0"/>
      <w:marBottom w:val="0"/>
      <w:divBdr>
        <w:top w:val="none" w:sz="0" w:space="0" w:color="auto"/>
        <w:left w:val="none" w:sz="0" w:space="0" w:color="auto"/>
        <w:bottom w:val="none" w:sz="0" w:space="0" w:color="auto"/>
        <w:right w:val="none" w:sz="0" w:space="0" w:color="auto"/>
      </w:divBdr>
    </w:div>
    <w:div w:id="922880711">
      <w:bodyDiv w:val="1"/>
      <w:marLeft w:val="0"/>
      <w:marRight w:val="0"/>
      <w:marTop w:val="0"/>
      <w:marBottom w:val="0"/>
      <w:divBdr>
        <w:top w:val="none" w:sz="0" w:space="0" w:color="auto"/>
        <w:left w:val="none" w:sz="0" w:space="0" w:color="auto"/>
        <w:bottom w:val="none" w:sz="0" w:space="0" w:color="auto"/>
        <w:right w:val="none" w:sz="0" w:space="0" w:color="auto"/>
      </w:divBdr>
    </w:div>
    <w:div w:id="1165390635">
      <w:bodyDiv w:val="1"/>
      <w:marLeft w:val="0"/>
      <w:marRight w:val="0"/>
      <w:marTop w:val="0"/>
      <w:marBottom w:val="0"/>
      <w:divBdr>
        <w:top w:val="none" w:sz="0" w:space="0" w:color="auto"/>
        <w:left w:val="none" w:sz="0" w:space="0" w:color="auto"/>
        <w:bottom w:val="none" w:sz="0" w:space="0" w:color="auto"/>
        <w:right w:val="none" w:sz="0" w:space="0" w:color="auto"/>
      </w:divBdr>
    </w:div>
    <w:div w:id="1273827778">
      <w:bodyDiv w:val="1"/>
      <w:marLeft w:val="0"/>
      <w:marRight w:val="0"/>
      <w:marTop w:val="0"/>
      <w:marBottom w:val="0"/>
      <w:divBdr>
        <w:top w:val="none" w:sz="0" w:space="0" w:color="auto"/>
        <w:left w:val="none" w:sz="0" w:space="0" w:color="auto"/>
        <w:bottom w:val="none" w:sz="0" w:space="0" w:color="auto"/>
        <w:right w:val="none" w:sz="0" w:space="0" w:color="auto"/>
      </w:divBdr>
    </w:div>
    <w:div w:id="1304582524">
      <w:bodyDiv w:val="1"/>
      <w:marLeft w:val="0"/>
      <w:marRight w:val="0"/>
      <w:marTop w:val="0"/>
      <w:marBottom w:val="0"/>
      <w:divBdr>
        <w:top w:val="none" w:sz="0" w:space="0" w:color="auto"/>
        <w:left w:val="none" w:sz="0" w:space="0" w:color="auto"/>
        <w:bottom w:val="none" w:sz="0" w:space="0" w:color="auto"/>
        <w:right w:val="none" w:sz="0" w:space="0" w:color="auto"/>
      </w:divBdr>
    </w:div>
    <w:div w:id="1702050624">
      <w:bodyDiv w:val="1"/>
      <w:marLeft w:val="0"/>
      <w:marRight w:val="0"/>
      <w:marTop w:val="0"/>
      <w:marBottom w:val="0"/>
      <w:divBdr>
        <w:top w:val="none" w:sz="0" w:space="0" w:color="auto"/>
        <w:left w:val="none" w:sz="0" w:space="0" w:color="auto"/>
        <w:bottom w:val="none" w:sz="0" w:space="0" w:color="auto"/>
        <w:right w:val="none" w:sz="0" w:space="0" w:color="auto"/>
      </w:divBdr>
    </w:div>
    <w:div w:id="1759014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37D4CDC-639A-46A9-BE47-E291A10E89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TotalTime>
  <Pages>22</Pages>
  <Words>3289</Words>
  <Characters>19737</Characters>
  <Application>Microsoft Office Word</Application>
  <DocSecurity>0</DocSecurity>
  <Lines>164</Lines>
  <Paragraphs>45</Paragraphs>
  <ScaleCrop>false</ScaleCrop>
  <HeadingPairs>
    <vt:vector size="2" baseType="variant">
      <vt:variant>
        <vt:lpstr>Tytuł</vt:lpstr>
      </vt:variant>
      <vt:variant>
        <vt:i4>1</vt:i4>
      </vt:variant>
    </vt:vector>
  </HeadingPairs>
  <TitlesOfParts>
    <vt:vector size="1" baseType="lpstr">
      <vt:lpstr>Panie Inżynierze</vt:lpstr>
    </vt:vector>
  </TitlesOfParts>
  <Company/>
  <LinksUpToDate>false</LinksUpToDate>
  <CharactersWithSpaces>22981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Panie Inżynierze</dc:title>
  <dc:creator>MZelazko</dc:creator>
  <cp:lastModifiedBy>User</cp:lastModifiedBy>
  <cp:revision>24</cp:revision>
  <cp:lastPrinted>2020-07-02T16:11:00Z</cp:lastPrinted>
  <dcterms:created xsi:type="dcterms:W3CDTF">2025-02-21T12:07:00Z</dcterms:created>
  <dcterms:modified xsi:type="dcterms:W3CDTF">2025-03-15T12:18:00Z</dcterms:modified>
</cp:coreProperties>
</file>